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0"/>
        <w:shd w:fill="F5F5F5"/>
      </w:pPr>
      <w:r>
        <w:rPr>
          <w:color w:val="888888"/>
          <w:sz w:val="16"/>
        </w:rPr>
        <w:t>▐▛███▜▌   Claude Code v2.1.143</w:t>
      </w:r>
    </w:p>
    <w:p>
      <w:pPr>
        <w:spacing w:before="0" w:after="20"/>
        <w:shd w:fill="F5F5F5"/>
      </w:pPr>
      <w:r>
        <w:rPr>
          <w:color w:val="888888"/>
          <w:sz w:val="16"/>
        </w:rPr>
        <w:t>▝▜█████▛▘  Opus 4.7 · Claude Pro</w:t>
      </w:r>
    </w:p>
    <w:p>
      <w:pPr>
        <w:spacing w:before="0" w:after="20"/>
        <w:shd w:fill="F5F5F5"/>
      </w:pPr>
      <w:r>
        <w:rPr>
          <w:color w:val="888888"/>
          <w:sz w:val="16"/>
        </w:rPr>
        <w:t>▘▘ ▝▝    ~/projects/ExperionCrawler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측류추출-시간지연-적용방식.md 을 읽고, 이걸 로컬 LLM에서 자동운전 할 수 있는 방법을 제시해줘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파일을 먼저 찾아서 읽어보겠습니다.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Searched for 1 pattern, read 1 file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문서를 읽었습니다. 이제 이 시스템이 실제로 무엇을 할 수 있는지(특히 DCS 쓰기/제어 능력이 있는지) 파악해서 현실적인</w:t>
      </w:r>
    </w:p>
    <w:p>
      <w:pPr>
        <w:spacing w:before="0" w:after="20"/>
      </w:pPr>
      <w:r>
        <w:rPr>
          <w:sz w:val="18"/>
        </w:rPr>
        <w:t>자동운전 방안을 제시하겠습니다. 기존 MCP 도구와 아키텍처를 빠르게 확인하겠습니다.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Searched for 2 patterns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Bash(grep -nA2 "@mcp.tool" mcp-server/server.py | grep -E "^.*def " | sed -E 's/.*def ([a-zA-Z0-9_]+).*/\1/' | sort |</w:t>
      </w:r>
    </w:p>
    <w:p>
      <w:pPr>
        <w:spacing w:before="0" w:after="20"/>
      </w:pPr>
      <w:r>
        <w:rPr>
          <w:sz w:val="18"/>
        </w:rPr>
        <w:t>tr '\n' ' '; echo; echo "=== query_pv_history s…)</w:t>
      </w:r>
    </w:p>
    <w:p>
      <w:pPr>
        <w:spacing w:before="0" w:after="20"/>
        <w:shd w:fill="F5F5F5"/>
      </w:pPr>
      <w:r>
        <w:rPr>
          <w:color w:val="888888"/>
          <w:sz w:val="16"/>
        </w:rPr>
        <w:t>⎿  active_alarms analyze_pid_impact ask_iiot_llm build_pid_graph_parallel classify_intent extract_pid_tags find_t</w:t>
      </w:r>
    </w:p>
    <w:p>
      <w:pPr>
        <w:spacing w:before="0" w:after="20"/>
      </w:pPr>
      <w:r>
        <w:rPr>
          <w:sz w:val="18"/>
        </w:rPr>
        <w:t>ags generate_status_report get_tag_metadata infer_field_instruments list_drawings match_pid_tags parse_documen</w:t>
      </w:r>
    </w:p>
    <w:p>
      <w:pPr>
        <w:spacing w:before="0" w:after="20"/>
      </w:pPr>
      <w:r>
        <w:rPr>
          <w:sz w:val="18"/>
        </w:rPr>
        <w:t>t parse_pid_drawing parse_pid_dxf parse_pid_pdf query_events query_pv_history query_with_nl rag_query run_sql</w:t>
      </w:r>
    </w:p>
    <w:p>
      <w:pPr>
        <w:spacing w:before="0" w:after="20"/>
      </w:pPr>
      <w:r>
        <w:rPr>
          <w:sz w:val="18"/>
        </w:rPr>
        <w:t>… +18 lines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문서와 코드베이스를 다 확인했습니다. 핵심 사실부터 정리하면: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이 문서의 방법 A/B(데드타임 블록, 1차 지연 필터, 무빙애버리지)는 결정론적 제어 수학입니다 — 매 스캔(약 1초)마다 도는</w:t>
      </w:r>
    </w:p>
    <w:p>
      <w:pPr>
        <w:spacing w:before="0" w:after="20"/>
      </w:pPr>
      <w:r>
        <w:rPr>
          <w:sz w:val="18"/>
        </w:rPr>
        <w:t>PID/필터 로직.</w:t>
      </w:r>
    </w:p>
    <w:p>
      <w:pPr>
        <w:spacing w:before="0" w:after="20"/>
      </w:pPr>
      <w:r>
        <w:rPr>
          <w:sz w:val="18"/>
        </w:rPr>
        <w:t>- 현재 ExperionCrawler MCP 도구는 전부 읽기 전용입니다 (query_pv_history, get_tag_metadata, active_alarms,</w:t>
      </w:r>
    </w:p>
    <w:p>
      <w:pPr>
        <w:spacing w:before="0" w:after="20"/>
      </w:pPr>
      <w:r>
        <w:rPr>
          <w:sz w:val="18"/>
        </w:rPr>
        <w:t>query_events, run_sql …). 밸브/SV 쓰기, OPC write, 셋포인트 명령 도구는 하나도 없습니다.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사실이 "로컬 LLM 자동운전"의 설계를 결정합니다.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0. 가장 중요한 원칙 — LLM을 제어 루프에 넣지 마세요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문서가 말하는 "1분/5분/15~20분 지연 보상"은 초 단위로 결정론적으로 돌아야 하는 빠른 루프입니다. 여기에 LLM을 직접</w:t>
      </w:r>
    </w:p>
    <w:p>
      <w:pPr>
        <w:spacing w:before="0" w:after="20"/>
      </w:pPr>
      <w:r>
        <w:rPr>
          <w:sz w:val="18"/>
        </w:rPr>
        <w:t>넣으면: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비결정성 — 같은 입력에 다른 출력. 밸브 제어엔 치명적.</w:t>
      </w:r>
    </w:p>
    <w:p>
      <w:pPr>
        <w:spacing w:before="0" w:after="20"/>
      </w:pPr>
      <w:r>
        <w:rPr>
          <w:sz w:val="18"/>
        </w:rPr>
        <w:t>- 지연(latency) — 토큰 생성 수 초. 탑 넘침(Flooding) 방지 같은 즉시 대응 불가.</w:t>
      </w:r>
    </w:p>
    <w:p>
      <w:pPr>
        <w:spacing w:before="0" w:after="20"/>
      </w:pPr>
      <w:r>
        <w:rPr>
          <w:sz w:val="18"/>
        </w:rPr>
        <w:t>- 환각 — 잘못된 SV 한 번이 측류 순도 영역을 파괴.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결론: 빠른 보상 로직은 코드(결정론 엔진)가, LLM은 그 위의 감독·조언·튜닝(분 단위/이벤트 단위) 만 맡습니다. 이게</w:t>
      </w:r>
    </w:p>
    <w:p>
      <w:pPr>
        <w:spacing w:before="0" w:after="20"/>
      </w:pPr>
      <w:r>
        <w:rPr>
          <w:sz w:val="18"/>
        </w:rPr>
        <w:t>업계에서 LLM을 공정에 붙이는 유일하게 안전한 형태입니다.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1. 2-Plane 아키텍처</w:t>
      </w:r>
    </w:p>
    <w:p>
      <w:pPr>
        <w:spacing w:before="0" w:after="20"/>
      </w:pPr>
      <w:r>
        <w:rPr>
          <w:sz w:val="18"/>
        </w:rPr>
      </w:r>
    </w:p>
    <w:p/>
    <w:p>
      <w:pPr>
        <w:spacing w:before="0" w:after="20"/>
      </w:pPr>
      <w:r>
        <w:rPr>
          <w:sz w:val="18"/>
        </w:rPr>
        <w:t>읽기: query_pv_history (현 시스템 OK)</w:t>
      </w:r>
    </w:p>
    <w:p>
      <w:pPr>
        <w:spacing w:before="0" w:after="20"/>
      </w:pPr>
      <w:r>
        <w:rPr>
          <w:sz w:val="18"/>
        </w:rPr>
        <w:t>쓰기: OPC write (Phase B에서 신규 — 현재 없음)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Plane 1은 LLM이 아니라 순수 수학입니다. 1차 지연은 y[k] = y[k-1] + (Δt/τ)(x[k]-y[k-1]), 데드타임은 링버퍼 한 줄.</w:t>
      </w:r>
    </w:p>
    <w:p>
      <w:pPr>
        <w:spacing w:before="0" w:after="20"/>
      </w:pPr>
      <w:r>
        <w:rPr>
          <w:sz w:val="18"/>
        </w:rPr>
        <w:t>파이썬/C# 어느 쪽이든 수십 줄.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2. 현 시스템에 매핑 — 지금 코드로 "당장 가능한 것"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현 시스템이 읽기 전용이므로, 밸브를 직접 안 여는 "조언형 자동운전(Advisory)" 이 즉시 구현 가능합니다: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기능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사용하는 기존 도구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신규 필요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원료 유량 읽기·필터링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query_pv_history(["ficq-6113.pv"])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필터 계산기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권고 SV 계산·표시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(위 + 메타데이터)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보상 엔진(읽기 전용)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Step Test 곡선 분석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query_pv_history(온도/수위/분석기)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 분석 프롬프트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이상 감지·설명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active_alarms, query_events, summarize_events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에이전트 루프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운전원 Q&amp;A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기존 채팅 + ReAct 에이전트 모드(이미 있음)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시스템 프롬프트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Plane 2 전체와 Plane 1의 "계산·표시" 는 지금 코드 위에서 만들 수 있고, 운전원이 권고값을 보고 손으로 적용합니다.</w:t>
      </w:r>
    </w:p>
    <w:p>
      <w:pPr>
        <w:spacing w:before="0" w:after="20"/>
      </w:pPr>
      <w:r>
        <w:rPr>
          <w:sz w:val="18"/>
        </w:rPr>
        <w:t>DCS 쓰기 없이 안전.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3. LLM이 진짜 잘하는 4가지 역할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Step Test 분석 (강력 추천) — 문서 §3의 그 작업. 유량 스텝 후 하부온도/상부온도/환류드럼수위/측류 Analyzer 곡선을</w:t>
      </w:r>
    </w:p>
    <w:p>
      <w:pPr>
        <w:spacing w:before="0" w:after="20"/>
      </w:pPr>
      <w:r>
        <w:rPr>
          <w:sz w:val="18"/>
        </w:rPr>
        <w:t>query_pv_history로 뽑아 LLM에 주면 각 구간의 데드타임 θ와 τ를 읽어냅니다. (결정론적 곡선 피팅으로 교차검증) → 그 값이</w:t>
      </w:r>
    </w:p>
    <w:p>
      <w:pPr>
        <w:spacing w:before="0" w:after="20"/>
      </w:pPr>
      <w:r>
        <w:rPr>
          <w:sz w:val="18"/>
        </w:rPr>
        <w:t>Plane 1 파라미터가 됩니다.</w:t>
      </w:r>
    </w:p>
    <w:p>
      <w:pPr>
        <w:spacing w:before="0" w:after="20"/>
      </w:pPr>
      <w:r>
        <w:rPr>
          <w:sz w:val="18"/>
        </w:rPr>
        <w:t>2. 파라미터 튜닝 조언 — 처리량·원료 조성이 드리프트할 때 K·τ 재조정 제안.</w:t>
      </w:r>
    </w:p>
    <w:p>
      <w:pPr>
        <w:spacing w:before="0" w:after="20"/>
      </w:pPr>
      <w:r>
        <w:rPr>
          <w:sz w:val="18"/>
        </w:rPr>
        <w:t>3. 이상 상황 서술 — "FT 헌팅이 5분째 ±5% 지속, 필터 τ를 300→420초 권장" 같은 자연어 진단.</w:t>
      </w:r>
    </w:p>
    <w:p>
      <w:pPr>
        <w:spacing w:before="0" w:after="20"/>
      </w:pPr>
      <w:r>
        <w:rPr>
          <w:sz w:val="18"/>
        </w:rPr>
        <w:t>4. 운전원 코칭 — 신입 운전원에게 "왜 P는 15분 늦게 여는가"를 문서 근거로 설명.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4. 단계별 로드맵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Phase A — 조언형 (현 코드로 가능, 위험 0): 보상 엔진(읽기 전용) + 권고 SV 대시보드 + LLM Step Test 분석기. DCS 쓰기</w:t>
      </w:r>
    </w:p>
    <w:p>
      <w:pPr>
        <w:spacing w:before="0" w:after="20"/>
      </w:pPr>
      <w:r>
        <w:rPr>
          <w:sz w:val="18"/>
        </w:rPr>
        <w:t>없음, 운전원 수동 적용.</w:t>
      </w:r>
    </w:p>
    <w:p>
      <w:pPr>
        <w:spacing w:before="0" w:after="20"/>
      </w:pPr>
      <w:r>
        <w:rPr>
          <w:sz w:val="18"/>
        </w:rPr>
        <w:t>- Phase B — 감독형 폐루프: OPC 쓰기 채널 신규 추가(가장 큰 작업·안전심사 필요). Plane 1이 SV를 직접 쓰되 하드 클램프</w:t>
      </w:r>
    </w:p>
    <w:p>
      <w:pPr>
        <w:spacing w:before="0" w:after="20"/>
      </w:pPr>
      <w:r>
        <w:rPr>
          <w:sz w:val="18"/>
        </w:rPr>
        <w:t>안에서만. LLM은 여전히 밸브 직접 X — 파라미터만 제안하고 변경은 운전원 승인.</w:t>
      </w:r>
    </w:p>
    <w:p>
      <w:pPr>
        <w:spacing w:before="0" w:after="20"/>
      </w:pPr>
      <w:r>
        <w:rPr>
          <w:sz w:val="18"/>
        </w:rPr>
        <w:t>- Phase C — 자가 튜닝: LLM이 Step Test 시점을 제안 → 자동 피팅 → 시뮬레이터에서 A/B 검증 후 반영. (현 브랜치가 sim/...</w:t>
      </w:r>
    </w:p>
    <w:p>
      <w:pPr>
        <w:spacing w:before="0" w:after="20"/>
      </w:pPr>
      <w:r>
        <w:rPr>
          <w:sz w:val="18"/>
        </w:rPr>
        <w:t>이므로 디지털 트윈으로 실플랜트 전에 검증 권장)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5. 안전 가드 (Phase B 이상 필수)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Plane 1의 하드 min/max·rate limit·dead band는 LLM 출력과 무관하게 항상 강제.</w:t>
      </w:r>
    </w:p>
    <w:p>
      <w:pPr>
        <w:spacing w:before="0" w:after="20"/>
      </w:pPr>
      <w:r>
        <w:rPr>
          <w:sz w:val="18"/>
        </w:rPr>
        <w:t>- LLM 권고는 기본 "표시", 자동 적용 경로는 별도 게이트 + 전 변경 감사 로그.</w:t>
      </w:r>
    </w:p>
    <w:p>
      <w:pPr>
        <w:spacing w:before="0" w:after="20"/>
      </w:pPr>
      <w:r>
        <w:rPr>
          <w:sz w:val="18"/>
        </w:rPr>
        <w:t>- 통신 두절/이상 시 마지막 안전 SV로 폴백.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핵심은 "LLM이 운전하는" 게 아니라 "결정론 엔진이 운전하고 LLM이 감독·튜닝한다" 입니다. 그래야 안전하면서도 LLM의</w:t>
      </w:r>
    </w:p>
    <w:p>
      <w:pPr>
        <w:spacing w:before="0" w:after="20"/>
      </w:pPr>
      <w:r>
        <w:rPr>
          <w:sz w:val="18"/>
        </w:rPr>
        <w:t>가치(Step Test 해석, 적응 튜닝, 운전원 보조)를 다 살립니다.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어디까지 진행할지에 따라 다음 작업이 달라져서 한 가지만 확인하겠습니다.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 User declined to answer questions</w:t>
      </w:r>
    </w:p>
    <w:p>
      <w:pPr>
        <w:spacing w:before="0" w:after="20"/>
        <w:shd w:fill="F5F5F5"/>
      </w:pPr>
      <w:r>
        <w:rPr>
          <w:color w:val="888888"/>
          <w:sz w:val="16"/>
        </w:rPr>
        <w:t>⎿  · 어느 범위부터 실제로 구현해 드릴까요? (Phase A 조언형부터 / Step Test 분석기만 먼저 / 결정론 보상 엔진 코드만 /</w:t>
      </w:r>
    </w:p>
    <w:p>
      <w:pPr>
        <w:spacing w:before="0" w:after="20"/>
      </w:pPr>
      <w:r>
        <w:rPr>
          <w:sz w:val="18"/>
        </w:rPr>
        <w:t>설계 문서만 작성)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무엇을 명확히 하고 싶으신가요? 위 제안 중 궁금하거나 다르게 가져가고 싶은 부분을 말씀해 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몇 가지 짚어볼 만한 지점을 미리 적어두면: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"자동운전"의 의미 — (a) 증류탑이 원료 변화에 스스로 보상하며 도는 것(=결정론 엔진이 운전, LLM 감독)인지, 아니면 (b)</w:t>
      </w:r>
    </w:p>
    <w:p>
      <w:pPr>
        <w:spacing w:before="0" w:after="20"/>
      </w:pPr>
      <w:r>
        <w:rPr>
          <w:sz w:val="18"/>
        </w:rPr>
        <w:t>LLM이 운전원처럼 자율 판단·조치하는 것(=ReAct 에이전트)을 원하시는지. 제 제안은 (a)를 중심에 뒀습니다.</w:t>
      </w:r>
    </w:p>
    <w:p>
      <w:pPr>
        <w:spacing w:before="0" w:after="20"/>
      </w:pPr>
      <w:r>
        <w:rPr>
          <w:sz w:val="18"/>
        </w:rPr>
        <w:t>- 실제 DCS 쓰기 가능 여부 — 현 시스템은 읽기 전용이라 폐루프(밸브 직접 조작)는 OPC 쓰기 채널 신설 + 안전 심사가</w:t>
      </w:r>
    </w:p>
    <w:p>
      <w:pPr>
        <w:spacing w:before="0" w:after="20"/>
      </w:pPr>
      <w:r>
        <w:rPr>
          <w:sz w:val="18"/>
        </w:rPr>
        <w:t>전제입니다. 실제 Experion에 쓰기 접근이 가능한 환경인지.</w:t>
      </w:r>
    </w:p>
    <w:p>
      <w:pPr>
        <w:spacing w:before="0" w:after="20"/>
      </w:pPr>
      <w:r>
        <w:rPr>
          <w:sz w:val="18"/>
        </w:rPr>
        <w:t>- 대상 범위 — 이 측류추출 증류탑 한 기에 한정인지, 일반화 가능한 프레임워크로 만들 것인지.</w:t>
      </w:r>
    </w:p>
    <w:p>
      <w:pPr>
        <w:spacing w:before="0" w:after="20"/>
      </w:pPr>
      <w:r>
        <w:rPr>
          <w:sz w:val="18"/>
        </w:rPr>
        <w:t>- 검증 환경 — 현 브랜치가 sim/... 인데, 실플랜트 전에 시뮬레이터/디지털 트윈으로 먼저 검증할 생각이신지.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어떤 점을 더 풀어서 다룰지, 또는 위 범위 질문 자체를 어떻게 바꾸면 좋을지 알려주세요.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Worked for 2m 21s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이미 쓰기 기능은 추가되어 있어, UI OPC UA Write 탭을 살펴봐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쓰기 기능이 이미 있군요. 확인하겠습니다.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Searched for 2 patterns, read 2 files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쓰기 채널이 실제로 있군요. 컨트롤러와 통합 제어 시퀀스, 그리고 안전 가드 유무를 확인하겠습니다.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Searched for 2 patterns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핵심을 파악했습니다. 쓰기 채널이 실제로 다 갖춰져 있네요. 마지막으로 백그라운드 서비스 패턴과 안전 가드 유무만</w:t>
      </w:r>
    </w:p>
    <w:p>
      <w:pPr>
        <w:spacing w:before="0" w:after="20"/>
      </w:pPr>
      <w:r>
        <w:rPr>
          <w:sz w:val="18"/>
        </w:rPr>
        <w:t>확인하겠습니다.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Bash(cd /home/windpacer/projects/ExperionCrawler; echo "=== ControlOpRequest fields ==="; sed -n '1385,1410p'</w:t>
      </w:r>
    </w:p>
    <w:p>
      <w:pPr>
        <w:spacing w:before="0" w:after="20"/>
      </w:pPr>
      <w:r>
        <w:rPr>
          <w:sz w:val="18"/>
        </w:rPr>
        <w:t>src/Web/Controllers/ExperionControllers.cs; echo "=== B…)</w:t>
      </w:r>
    </w:p>
    <w:p>
      <w:pPr>
        <w:spacing w:before="0" w:after="20"/>
        <w:shd w:fill="F5F5F5"/>
      </w:pPr>
      <w:r>
        <w:rPr>
          <w:color w:val="888888"/>
          <w:sz w:val="16"/>
        </w:rPr>
        <w:t>⎿  === ControlOpRequest fields ===</w:t>
      </w:r>
    </w:p>
    <w:p>
      <w:pPr>
        <w:spacing w:before="0" w:after="20"/>
      </w:pPr>
      <w:r>
        <w:rPr>
          <w:sz w:val="18"/>
        </w:rPr>
        <w:t>public class ControlOpRequest</w:t>
      </w:r>
    </w:p>
    <w:p>
      <w:pPr>
        <w:spacing w:before="0" w:after="20"/>
      </w:pPr>
      <w:r>
        <w:rPr>
          <w:sz w:val="18"/>
        </w:rPr>
        <w:t>{</w:t>
      </w:r>
    </w:p>
    <w:p>
      <w:pPr>
        <w:spacing w:before="0" w:after="20"/>
      </w:pPr>
      <w:r>
        <w:rPr>
          <w:sz w:val="18"/>
        </w:rPr>
        <w:t>… +25 lines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확인 완료했습니다. 제가 처음에 "읽기 전용"이라고 한 건 틀렸고, 정정합니다. 쓰기 채널이 온전히 갖춰져 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실제로 있는 쓰기 능력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기능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구현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엔드포인트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SP/OP 직접 쓰기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ExperionOpcWriteClient.WriteTagAsync(cfg, nodeId,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POST /api/experion/write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value)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MAN/AUTO 모드 변경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SetModeAsync(cfg, nodeId, "MAN"|"AUTO")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POST /api/experion/mode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통합 제어 (MD→MAN → OP 쓰기 →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ControlOp(TagName, OpValue, RestoreAuto)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POST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AUTO 복귀)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/api/experion/control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게다가 백그라운드 서비스 패턴(IHostedService/AddHostedService)도 이미 Realtime·History·OpcServer·Mcp에서 쓰고 있고,</w:t>
      </w:r>
    </w:p>
    <w:p>
      <w:pPr>
        <w:spacing w:before="0" w:after="20"/>
      </w:pPr>
      <w:r>
        <w:rPr>
          <w:sz w:val="18"/>
        </w:rPr>
        <w:t>실시간 PV 구독(ExperionRealtimeService.AddMonitoredItemAsync)도 있습니다. 즉, 폐루프 자동운전이 신규 인프라 없이 기존</w:t>
      </w:r>
    </w:p>
    <w:p>
      <w:pPr>
        <w:spacing w:before="0" w:after="20"/>
      </w:pPr>
      <w:r>
        <w:rPr>
          <w:sz w:val="18"/>
        </w:rPr>
        <w:t>코드 위에서 실제로 구현 가능합니다.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⚠️ 그런데 자동운전 전에 반드시 알아야 할 2가지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코드를 읽다가 발견한 위험 지점입니다: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쓰기 경로에 안전 가드가 0건입니다. WriteTagAsync는 들어온 double 값을 그대로 씁니다 — min/max 클램프, rate limit,</w:t>
      </w:r>
    </w:p>
    <w:p>
      <w:pPr>
        <w:spacing w:before="0" w:after="20"/>
      </w:pPr>
      <w:r>
        <w:rPr>
          <w:sz w:val="18"/>
        </w:rPr>
        <w:t>범위 검증, 변화율 제한이 전혀 없습니다. 사람이 UI에서 손으로 쓸 땐 운전원이 최종 안전망이지만, 엔진이 자동으로 쓰는</w:t>
      </w:r>
    </w:p>
    <w:p>
      <w:pPr>
        <w:spacing w:before="0" w:after="20"/>
      </w:pPr>
      <w:r>
        <w:rPr>
          <w:sz w:val="18"/>
        </w:rPr>
        <w:t>순간 이 안전망이 사라집니다. 잘못된 SV 한 줄이 바로 밸브로 갑니다.</w:t>
      </w:r>
    </w:p>
    <w:p>
      <w:pPr>
        <w:spacing w:before="0" w:after="20"/>
      </w:pPr>
      <w:r>
        <w:rPr>
          <w:sz w:val="18"/>
        </w:rPr>
        <w:t>2. 현재 LLM(MCP)에는 쓰기 도구가 없습니다. 쓰기는 Web UI/HTTP 전용 → 지금은 "사람만 쓸 수 있는" 상태가 유일한 안전</w:t>
      </w:r>
    </w:p>
    <w:p>
      <w:pPr>
        <w:spacing w:before="0" w:after="20"/>
      </w:pPr>
      <w:r>
        <w:rPr>
          <w:sz w:val="18"/>
        </w:rPr>
        <w:t>경계입니다. 자동운전을 붙이면 이 경계를 넘게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따라서 0순위 작업은 쓰기 가드 레이어입니다. 자동운전 엔진보다 먼저.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업데이트된 아키텍처 (폐루프 가능 버전)</w:t>
      </w:r>
    </w:p>
    <w:p>
      <w:pPr>
        <w:spacing w:before="0" w:after="20"/>
      </w:pPr>
      <w:r>
        <w:rPr>
          <w:sz w:val="18"/>
        </w:rPr>
      </w:r>
    </w:p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기존 코드 매핑:</w:t>
      </w:r>
    </w:p>
    <w:p>
      <w:pPr>
        <w:spacing w:before="0" w:after="20"/>
      </w:pPr>
      <w:r>
        <w:rPr>
          <w:sz w:val="18"/>
        </w:rPr>
        <w:t>- 읽기: ExperionRealtimeService(실시간 F·온도·수위) + query_pv_history(Step Test 곡선)</w:t>
      </w:r>
    </w:p>
    <w:p>
      <w:pPr>
        <w:spacing w:before="0" w:after="20"/>
      </w:pPr>
      <w:r>
        <w:rPr>
          <w:sz w:val="18"/>
        </w:rPr>
        <w:t>- 엔진: 신규 AutoRunService : BackgroundService — 기존 IHostedService 패턴 그대로</w:t>
      </w:r>
    </w:p>
    <w:p>
      <w:pPr>
        <w:spacing w:before="0" w:after="20"/>
      </w:pPr>
      <w:r>
        <w:rPr>
          <w:sz w:val="18"/>
        </w:rPr>
        <w:t>- 쓰기: 기존 IExperionOpcWriteClient — 단, 신규 가드 레이어를 반드시 경유</w:t>
      </w:r>
    </w:p>
    <w:p>
      <w:pPr>
        <w:spacing w:before="0" w:after="20"/>
      </w:pPr>
      <w:r>
        <w:rPr>
          <w:sz w:val="18"/>
        </w:rPr>
        <w:t>- LLM 감독: 기존 MCP 도구 + ReAct 에이전트 모드(이미 있음)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핵심 원칙은 그대로입니다 — 빠른 보상은 결정론 엔진(코드)이, LLM은 분 단위 감독·튜닝만. LLM은 밸브를 직접 건드리지</w:t>
      </w:r>
    </w:p>
    <w:p>
      <w:pPr>
        <w:spacing w:before="0" w:after="20"/>
      </w:pPr>
      <w:r>
        <w:rPr>
          <w:sz w:val="18"/>
        </w:rPr>
        <w:t>않고, 엔진의 파라미터(K·τ·한계값)만 제안하며 그것도 운전원 승인 게이트를 거칩니다.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쓰기가 된다는 사실이 그림을 바꿨으니, 무엇부터 만들지 다시 여쭙겠습니다.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 User declined to answer questions</w:t>
      </w:r>
    </w:p>
    <w:p>
      <w:pPr>
        <w:spacing w:before="0" w:after="20"/>
        <w:shd w:fill="F5F5F5"/>
      </w:pPr>
      <w:r>
        <w:rPr>
          <w:color w:val="888888"/>
          <w:sz w:val="16"/>
        </w:rPr>
        <w:t>⎿  · 추가 쓰기 능력을 확인했습니다. 무엇부터 구현할까요? (순서 조정 가능) (안전 가드 레이어 먼저 (권장) / 결정론 보상</w:t>
      </w:r>
    </w:p>
    <w:p>
      <w:pPr>
        <w:spacing w:before="0" w:after="20"/>
      </w:pPr>
      <w:r>
        <w:rPr>
          <w:sz w:val="18"/>
        </w:rPr>
        <w:t>엔진 (폐루프) / 조언형(개루프)부터 / 시뮬레이터 먼저)</w:t>
      </w:r>
    </w:p>
    <w:p>
      <w:pPr>
        <w:spacing w:before="0" w:after="20"/>
      </w:pPr>
      <w:r>
        <w:rPr>
          <w:sz w:val="18"/>
        </w:rPr>
        <w:t>· LLM이 자동운전에 개입하는 수준은 어디까지 허용할까요? (감독·조언만 (권장) / 파라미터 쓰기(승인 게이트) / MCP 쓰기</w:t>
      </w:r>
    </w:p>
    <w:p>
      <w:pPr>
        <w:spacing w:before="0" w:after="20"/>
      </w:pPr>
      <w:r>
        <w:rPr>
          <w:sz w:val="18"/>
        </w:rPr>
        <w:t>도구 추가)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어떤 점을 더 명확히 하고 싶으신가요? 편하게 말씀해 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참고로, 제가 질문으로 가두기보다 지금 파악한 내용을 바탕으로 짚어볼 지점들을 적어두면: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자동운전의 형태 — 제 그림은 "결정론 엔진이 운전하고 LLM은 감독·튜닝"입니다. 혹시 의도하신 게 "LLM이 운전원처럼</w:t>
      </w:r>
    </w:p>
    <w:p>
      <w:pPr>
        <w:spacing w:before="0" w:after="20"/>
      </w:pPr>
      <w:r>
        <w:rPr>
          <w:sz w:val="18"/>
        </w:rPr>
        <w:t>상황을 보고 스스로 SV를 쓰는 자율 에이전트"라면 방향이 달라집니다. 어느 쪽을 원하시는지.</w:t>
      </w:r>
    </w:p>
    <w:p>
      <w:pPr>
        <w:spacing w:before="0" w:after="20"/>
      </w:pPr>
      <w:r>
        <w:rPr>
          <w:sz w:val="18"/>
        </w:rPr>
        <w:t>- 안전 가드 — 현 쓰기 경로에 클램프/변화율 제한이 전혀 없는 점은 자동운전 시 실제 위험입니다. 이걸 먼저 깔지, 아니면</w:t>
      </w:r>
    </w:p>
    <w:p>
      <w:pPr>
        <w:spacing w:before="0" w:after="20"/>
      </w:pPr>
      <w:r>
        <w:rPr>
          <w:sz w:val="18"/>
        </w:rPr>
        <w:t>다른 우선순위가 있으신지.</w:t>
      </w:r>
    </w:p>
    <w:p>
      <w:pPr>
        <w:spacing w:before="0" w:after="20"/>
      </w:pPr>
      <w:r>
        <w:rPr>
          <w:sz w:val="18"/>
        </w:rPr>
        <w:t>- 시작 범위 — 시뮬레이터 검증부터인지, 바로 실플랜트 엔진부터인지.</w:t>
      </w:r>
    </w:p>
    <w:p>
      <w:pPr>
        <w:spacing w:before="0" w:after="20"/>
      </w:pPr>
      <w:r>
        <w:rPr>
          <w:sz w:val="18"/>
        </w:rPr>
        <w:t>- 태그/노드 매핑 — 측류추출 증류탑의 F(원료), B(하부), D(상부), P(측류), 스팀(S) 각각에 해당하는 실제 태그명/Node ID를</w:t>
      </w:r>
    </w:p>
    <w:p>
      <w:pPr>
        <w:spacing w:before="0" w:after="20"/>
      </w:pPr>
      <w:r>
        <w:rPr>
          <w:sz w:val="18"/>
        </w:rPr>
        <w:t>알고 계신지 (예: ficq-6101.sp). 엔진을 만들려면 이 매핑이 필요합니다.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혹은 위 질문 자체를 다르게 묻길 원하시면 그것도 알려주세요. 무엇이든 보충해 주실 내용을 먼저 듣고 진행하겠습니다.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Churned for 1m 59s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태그/노드 매핑 은 이미 어느정도 구현해 두었어, vllm_qwen36b 에게 원료투입경로, 스팀 투입경로 이런걸 물어봐바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태그/노드 매핑이 있군요. vLLM에게 직접 물어보겠습니다. 먼저 관련 MCP 도구 스키마를 로드합니다.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vLLM에게 원료 투입 경로와 스팀 투입 경로를 물어보겠습니다.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Called iiot-rag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ask_iiot_llm는 컨텍스트 없이는 빈 응답이네요. 실제 매핑 데이터를 먼저 끌어와서 vLLM에 컨텍스트로 넘기겠습니다. 태그</w:t>
      </w:r>
    </w:p>
    <w:p>
      <w:pPr>
        <w:spacing w:before="0" w:after="20"/>
      </w:pPr>
      <w:r>
        <w:rPr>
          <w:sz w:val="18"/>
        </w:rPr>
        <w:t>검색과 연결 추적을 동시에 돌립니다.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Called iiot-rag 4 times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C-6111 컬럼(P6 영역, 6xxx 시리즈)이 PGMEA 측류추출탑이군요. 이제 연결 경로를 추적하고 컬럼 주변 계기를 찾겠습니다.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Called iiot-rag 4 times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C-6111 측류추출 증류탑(진공탑)의 핵심 계기가 보입니다. 하부·환류·측류 제어 루프를 마저 확인하겠습니다.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Called iiot-rag 4 times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핵심 매핑이 거의 다 드러났습니다. D-6113이 환류 드럼이군요. 이제 수집한 실데이터를 컨텍스트로 vLLM에 넘겨 5개 경로를</w:t>
      </w:r>
    </w:p>
    <w:p>
      <w:pPr>
        <w:spacing w:before="0" w:after="20"/>
      </w:pPr>
      <w:r>
        <w:rPr>
          <w:sz w:val="18"/>
        </w:rPr>
        <w:t>종합 정리시키겠습니다 (요청하신 "vLLM에게 물어보기").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Called iiot-rag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ask_iiot_llm(vLLM 직접 질의) 도구는 두 번 다 (응답 없음)을 반환합니다 — vLLM 엔드포인트가 안 떠 있거나 그 MCP 경로가</w:t>
      </w:r>
    </w:p>
    <w:p>
      <w:pPr>
        <w:spacing w:before="0" w:after="20"/>
      </w:pPr>
      <w:r>
        <w:rPr>
          <w:sz w:val="18"/>
        </w:rPr>
        <w:t>끊긴 것으로 보입니다 (한 번 확인해 보시는 게 좋겠습니다). 대신 데이터 기반 도구(find_tags, trace_connections — DB +</w:t>
      </w:r>
    </w:p>
    <w:p>
      <w:pPr>
        <w:spacing w:before="0" w:after="20"/>
      </w:pPr>
      <w:r>
        <w:rPr>
          <w:sz w:val="18"/>
        </w:rPr>
        <w:t>LLM이 만든 P&amp;ID 그래프)는 정상 동작했고, 거기서 C-6111 측류추출탑의 실제 매핑을 복원했습니다.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C-6111 PGMEA 측류추출 증류탑 — 실측 태그 매핑 (P6 영역)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trace_connections가 돌려준 원료 경로:</w:t>
      </w:r>
    </w:p>
    <w:p>
      <w:pPr>
        <w:spacing w:before="0" w:after="20"/>
      </w:pPr>
      <w:r>
        <w:rPr>
          <w:sz w:val="18"/>
        </w:rPr>
        <w:t>P-6101 → FT-6101 → FICQ-6101 → FCV-6101 → E-6103(예열) → C-6111 원료 스프레이 분배기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57"/>
        <w:gridCol w:w="1457"/>
        <w:gridCol w:w="1457"/>
        <w:gridCol w:w="1457"/>
        <w:gridCol w:w="1457"/>
        <w:gridCol w:w="1457"/>
        <w:gridCol w:w="1457"/>
      </w:tblGrid>
      <w:tr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#</w:t>
            </w:r>
          </w:p>
        </w:tc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경로</w:t>
            </w:r>
          </w:p>
        </w:tc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조작변수(MV)/제어</w:t>
            </w:r>
          </w:p>
        </w:tc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유량</w:t>
            </w:r>
          </w:p>
        </w:tc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온도</w:t>
            </w:r>
          </w:p>
        </w:tc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수위/압력</w:t>
            </w:r>
          </w:p>
        </w:tc>
        <w:tc>
          <w:tcPr>
            <w:tcW w:type="dxa" w:w="1457"/>
            <w:shd w:fill="D9E2F3"/>
          </w:tcPr>
          <w:p>
            <w:r/>
            <w:r>
              <w:rPr>
                <w:b/>
                <w:sz w:val="15"/>
              </w:rPr>
              <w:t>문서상 τ</w:t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원료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FICQ-6101(SP/OP) →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TI-6111?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입력신호(L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F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투입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FCV-6101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FT-6101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(예열 E-6103)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—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ag 300s</w:t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필터)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S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리보일러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스팀밸브(리보일러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FI-6115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TI-6111A(BOT)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PI-6700(스팀압)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가장 빠름</w:t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스팀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듀티)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, TICA-6111A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B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하부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하부 발출 밸브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(미확인)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TI-6111A(BOT)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LI-6111(하부수위)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1~2분</w:t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제거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상부/환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FICQ-6113(PV29.9/SP36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LI-6113(D-6113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D/R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류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.4)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FI-6113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TI-6111D(TOP)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환류드럼), LICA-6113,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5분</w:t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PI-6111(진공)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P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측류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측류 추출 밸브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FI-6120(PGME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TI-6111B/C(MI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LI-6121/6122/6123(제품탱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15~20분</w:t>
            </w:r>
          </w:p>
        </w:tc>
      </w:tr>
      <w:tr>
        <w:tc>
          <w:tcPr>
            <w:tcW w:type="dxa" w:w="1457"/>
          </w:tcPr>
          <w:p>
            <w:r/>
            <w:r>
              <w:rPr>
                <w:sz w:val="15"/>
              </w:rPr>
              <w:t>제품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A)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D)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  <w:t>크)</w:t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1457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OPC Node 형식: ns=1;s=sinamserver:ficq-6101.sp / .op / .md(MAN=0/AUTO=1) — UI 기본값과 일치.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자동운전 엔진에 그대로 꽂히는 그림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입력(외란/피드): FICQ-6101 원료 유량 → Lag(300s) 필터 → F_clean</w:t>
      </w:r>
    </w:p>
    <w:p>
      <w:pPr>
        <w:spacing w:before="0" w:after="20"/>
      </w:pPr>
      <w:r>
        <w:rPr>
          <w:sz w:val="18"/>
        </w:rPr>
        <w:t>- MV 1 (B, τ 1~2분): F_clean → 하부 발출 밸브, LI-6111 수위 제약(Flooding 방지)</w:t>
      </w:r>
    </w:p>
    <w:p>
      <w:pPr>
        <w:spacing w:before="0" w:after="20"/>
      </w:pPr>
      <w:r>
        <w:rPr>
          <w:sz w:val="18"/>
        </w:rPr>
        <w:t>- MV 2 (D/R, τ 5분): F_clean → FICQ-6113.sp, LI-6113 드럼 수위 연동</w:t>
      </w:r>
    </w:p>
    <w:p>
      <w:pPr>
        <w:spacing w:before="0" w:after="20"/>
      </w:pPr>
      <w:r>
        <w:rPr>
          <w:sz w:val="18"/>
        </w:rPr>
        <w:t>- MV 3 (P, τ 15~20분): F_clean → 측류 추출 밸브, TI-6111B/C 중간단 온도/순도 보호</w:t>
      </w:r>
    </w:p>
    <w:p>
      <w:pPr>
        <w:spacing w:before="0" w:after="20"/>
      </w:pPr>
      <w:r>
        <w:rPr>
          <w:sz w:val="18"/>
        </w:rPr>
        <w:t>- S: 하부 온도(TI-6111A/TICA-6111A)에 직결 — 가장 빠른 응답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흥미로운 현재 상태: FICQ-6113 PV 29.9 / SP 36.4로 추종 중이고 진공압 PICA-6111 30.4 — 탑이 실제 운전 중인 데이터로</w:t>
      </w:r>
    </w:p>
    <w:p>
      <w:pPr>
        <w:spacing w:before="0" w:after="20"/>
      </w:pPr>
      <w:r>
        <w:rPr>
          <w:sz w:val="18"/>
        </w:rPr>
        <w:t>보입니다.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아직 비어 있는 2칸 (엔진 만들기 전 확정 필요)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B(하부 제거) 유량계·밸브 태그 — LI-6111 수위는 있는데 발출 유량/밸브 태그가 안 잡힙니다.</w:t>
      </w:r>
    </w:p>
    <w:p>
      <w:pPr>
        <w:spacing w:before="0" w:after="20"/>
      </w:pPr>
      <w:r>
        <w:rPr>
          <w:sz w:val="18"/>
        </w:rPr>
        <w:t>2. P(측류) 추출 밸브 태그 — FI-6120(유량 측정)은 있으나 추출 제어밸브가 미확인.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개는 find_tags로 6112/6114/6116번대를 더 훑거나, C-6111에서 trace_connections downstream를 돌리면 채울 수</w:t>
      </w:r>
    </w:p>
    <w:p>
      <w:pPr>
        <w:spacing w:before="0" w:after="20"/>
      </w:pPr>
      <w:r>
        <w:rPr>
          <w:sz w:val="18"/>
        </w:rPr>
        <w:t>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지금 매핑을 (a) 더 파서 빈 칸 2개를 채울까요, 아니면 (b) 이 매핑을 자동운전 엔진 설계 문서/태그 설정으로 정리해</w:t>
      </w:r>
    </w:p>
    <w:p>
      <w:pPr>
        <w:spacing w:before="0" w:after="20"/>
      </w:pPr>
      <w:r>
        <w:rPr>
          <w:sz w:val="18"/>
        </w:rPr>
        <w:t>드릴까요? 그리고 ask_iiot_llm이 빈 응답인 건 vLLM 서버 상태를 확인해 보시는 걸 권합니다.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2m 38s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아니, 제품 추출 부분은 아직 매핑을 완료하지 않았어, 이건 내가 할거고, 일단, 측류추출-자동운전-플랜.md에 컨셉과</w:t>
      </w:r>
    </w:p>
    <w:p>
      <w:pPr>
        <w:spacing w:before="0" w:after="20"/>
      </w:pPr>
      <w:r>
        <w:rPr>
          <w:sz w:val="18"/>
        </w:rPr>
        <w:t>선택사항을 모두 기록해줘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플랜 문서를 작성하겠습니다. 원본 문서와 같은 위치(루트)에 두고, 제품 추출(P) 매핑은 사용자 담당 TODO로 표시하겠습니다.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Write(측류추출-자동운전-플랜.md)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0"/>
        <w:ind w:left="113"/>
        <w:shd w:fill="F0F0F0"/>
      </w:pPr>
      <w:r>
        <w:rPr>
          <w:rFonts w:ascii="Consolas" w:hAnsi="Consolas" w:eastAsia="Consolas"/>
          <w:color w:val="333333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0" w:after="20"/>
      </w:pPr>
      <w:r>
        <w:rPr>
          <w:sz w:val="18"/>
        </w:rPr>
        <w:t>Create file</w:t>
      </w:r>
    </w:p>
    <w:p>
      <w:pPr>
        <w:spacing w:before="0" w:after="20"/>
      </w:pPr>
      <w:r>
        <w:rPr>
          <w:sz w:val="18"/>
        </w:rPr>
        <w:t>측류추출-자동운전-플랜.md</w:t>
      </w:r>
    </w:p>
    <w:p>
      <w:pPr>
        <w:spacing w:before="0" w:after="20"/>
        <w:shd w:fill="F5F5F5"/>
      </w:pPr>
      <w:r>
        <w:rPr>
          <w:color w:val="888888"/>
          <w:sz w:val="16"/>
        </w:rPr>
        <w:t>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</w:t>
      </w:r>
    </w:p>
    <w:p>
      <w:pPr>
        <w:spacing w:before="0" w:after="20"/>
      </w:pPr>
      <w:r>
        <w:rPr>
          <w:sz w:val="18"/>
        </w:rPr>
        <w:t>1 # 측류 추출 증류탑(C-6111) — 로컬 LLM 기반 자동운전 플랜</w:t>
      </w:r>
    </w:p>
    <w:p>
      <w:pPr>
        <w:spacing w:before="0" w:after="20"/>
      </w:pPr>
      <w:r>
        <w:rPr>
          <w:sz w:val="18"/>
        </w:rPr>
        <w:t>2</w:t>
      </w:r>
    </w:p>
    <w:p>
      <w:pPr>
        <w:spacing w:before="0" w:after="20"/>
      </w:pPr>
      <w:r>
        <w:rPr>
          <w:sz w:val="18"/>
        </w:rPr>
        <w:t xml:space="preserve">3 &gt; </w:t>
      </w:r>
      <w:r>
        <w:rPr>
          <w:b/>
          <w:sz w:val="18"/>
        </w:rPr>
        <w:t>목적</w:t>
      </w:r>
      <w:r>
        <w:rPr>
          <w:sz w:val="18"/>
        </w:rPr>
        <w:t>: `측류추출-시간지연-적용방식.md`의 시간지연/시차 보상 제어를 ExperionCrawler 시스템 위에서</w:t>
      </w:r>
    </w:p>
    <w:p>
      <w:pPr>
        <w:spacing w:before="0" w:after="20"/>
      </w:pPr>
      <w:r>
        <w:rPr>
          <w:sz w:val="18"/>
        </w:rPr>
        <w:t xml:space="preserve">4 &gt; </w:t>
      </w:r>
      <w:r>
        <w:rPr>
          <w:b/>
          <w:sz w:val="18"/>
        </w:rPr>
        <w:t>로컬 LLM(vLLM Qwen)</w:t>
      </w:r>
      <w:r>
        <w:rPr>
          <w:sz w:val="18"/>
        </w:rPr>
        <w:t xml:space="preserve"> 과 결합해 자동운전(Autopilot)으로 구현하기 위한 컨셉·아키텍처·선택사항 기록.</w:t>
      </w:r>
    </w:p>
    <w:p>
      <w:pPr>
        <w:spacing w:before="0" w:after="20"/>
      </w:pPr>
      <w:r>
        <w:rPr>
          <w:sz w:val="18"/>
        </w:rPr>
        <w:t>5 &gt;</w:t>
      </w:r>
    </w:p>
    <w:p>
      <w:pPr>
        <w:spacing w:before="0" w:after="20"/>
      </w:pPr>
      <w:r>
        <w:rPr>
          <w:sz w:val="18"/>
        </w:rPr>
        <w:t xml:space="preserve">6 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합의용. 코드 미작성 상태.</w:t>
      </w:r>
    </w:p>
    <w:p>
      <w:pPr>
        <w:spacing w:before="0" w:after="20"/>
      </w:pPr>
      <w:r>
        <w:rPr>
          <w:sz w:val="18"/>
        </w:rPr>
        <w:t>7</w:t>
      </w:r>
    </w:p>
    <w:p>
      <w:pPr>
        <w:spacing w:before="0" w:after="20"/>
      </w:pPr>
      <w:r>
        <w:rPr>
          <w:sz w:val="18"/>
        </w:rPr>
        <w:t>8 *작성일: 2026-05-22 / 대상: C-6111 PGMEA 진공 측류추출 증류탑 (P6 영역)*</w:t>
      </w:r>
    </w:p>
    <w:p>
      <w:pPr>
        <w:spacing w:before="0" w:after="20"/>
      </w:pPr>
      <w:r>
        <w:rPr>
          <w:sz w:val="18"/>
        </w:rPr>
        <w:t>9</w:t>
      </w:r>
    </w:p>
    <w:p>
      <w:pPr>
        <w:spacing w:before="0" w:after="20"/>
      </w:pPr>
      <w:r>
        <w:rPr>
          <w:sz w:val="18"/>
        </w:rPr>
        <w:t>10 ---</w:t>
      </w:r>
    </w:p>
    <w:p>
      <w:pPr>
        <w:spacing w:before="0" w:after="20"/>
      </w:pPr>
      <w:r>
        <w:rPr>
          <w:sz w:val="18"/>
        </w:rPr>
        <w:t>11</w:t>
      </w:r>
    </w:p>
    <w:p>
      <w:pPr>
        <w:spacing w:before="0" w:after="20"/>
      </w:pPr>
      <w:r>
        <w:rPr>
          <w:sz w:val="18"/>
        </w:rPr>
        <w:t>12 ## 0. 핵심 원칙 (가장 중요)</w:t>
      </w:r>
    </w:p>
    <w:p>
      <w:pPr>
        <w:spacing w:before="0" w:after="20"/>
      </w:pPr>
      <w:r>
        <w:rPr>
          <w:sz w:val="18"/>
        </w:rPr>
        <w:t>13</w:t>
      </w:r>
    </w:p>
    <w:p>
      <w:pPr>
        <w:spacing w:before="0" w:after="20"/>
      </w:pPr>
      <w:r>
        <w:rPr>
          <w:sz w:val="18"/>
        </w:rPr>
        <w:t xml:space="preserve">14 </w:t>
      </w:r>
      <w:r>
        <w:rPr>
          <w:b/>
          <w:sz w:val="18"/>
        </w:rPr>
        <w:t>LLM을 빠른 제어 루프에 넣지 않는다.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15</w:t>
      </w:r>
    </w:p>
    <w:p>
      <w:pPr>
        <w:spacing w:before="0" w:after="20"/>
      </w:pPr>
      <w:r>
        <w:rPr>
          <w:sz w:val="18"/>
        </w:rPr>
        <w:t>16 `측류추출-시간지연-적용방식.md`가 말하는 "1분/5분/15~20분 지연 보상"은 초 단위로 결정론적으로 돌아야</w:t>
      </w:r>
    </w:p>
    <w:p>
      <w:pPr>
        <w:spacing w:before="0" w:after="20"/>
      </w:pPr>
      <w:r>
        <w:rPr>
          <w:sz w:val="18"/>
        </w:rPr>
        <w:t>17 하는 빠른 루프다. 여기에 LLM을 직접 넣으면:</w:t>
      </w:r>
    </w:p>
    <w:p>
      <w:pPr>
        <w:spacing w:before="0" w:after="20"/>
      </w:pPr>
      <w:r>
        <w:rPr>
          <w:sz w:val="18"/>
        </w:rPr>
        <w:t>18</w:t>
      </w:r>
    </w:p>
    <w:p>
      <w:pPr>
        <w:spacing w:before="0" w:after="20"/>
      </w:pPr>
      <w:r>
        <w:rPr>
          <w:sz w:val="18"/>
        </w:rPr>
        <w:t>19 | 문제 | 영향 |</w:t>
      </w:r>
    </w:p>
    <w:p>
      <w:pPr>
        <w:spacing w:before="0" w:after="20"/>
      </w:pPr>
      <w:r>
        <w:rPr>
          <w:sz w:val="18"/>
        </w:rPr>
        <w:t>20 |------|------|</w:t>
      </w:r>
    </w:p>
    <w:p>
      <w:pPr>
        <w:spacing w:before="0" w:after="20"/>
      </w:pPr>
      <w:r>
        <w:rPr>
          <w:sz w:val="18"/>
        </w:rPr>
        <w:t>21 | 비결정성 | 같은 입력에 다른 출력 → 밸브 제어에 치명적 |</w:t>
      </w:r>
    </w:p>
    <w:p>
      <w:pPr>
        <w:spacing w:before="0" w:after="20"/>
      </w:pPr>
      <w:r>
        <w:rPr>
          <w:sz w:val="18"/>
        </w:rPr>
        <w:t>22 | 지연(latency) | 토큰 생성 수 초 → Flooding 즉시 대응 불가 |</w:t>
      </w:r>
    </w:p>
    <w:p>
      <w:pPr>
        <w:spacing w:before="0" w:after="20"/>
      </w:pPr>
      <w:r>
        <w:rPr>
          <w:sz w:val="18"/>
        </w:rPr>
        <w:t>23 | 환각 | 잘못된 SV 한 줄이 바로 밸브로 → 측류 순도 영역 파괴 |</w:t>
      </w:r>
    </w:p>
    <w:p>
      <w:pPr>
        <w:spacing w:before="0" w:after="20"/>
      </w:pPr>
      <w:r>
        <w:rPr>
          <w:sz w:val="18"/>
        </w:rPr>
        <w:t>24</w:t>
      </w:r>
    </w:p>
    <w:p>
      <w:pPr>
        <w:spacing w:before="0" w:after="20"/>
      </w:pPr>
      <w:r>
        <w:rPr>
          <w:sz w:val="18"/>
        </w:rPr>
        <w:t xml:space="preserve">25 → </w:t>
      </w:r>
      <w:r>
        <w:rPr>
          <w:b/>
          <w:sz w:val="18"/>
        </w:rPr>
        <w:t>결론</w:t>
      </w:r>
      <w:r>
        <w:rPr>
          <w:sz w:val="18"/>
        </w:rPr>
        <w:t xml:space="preserve">: 빠른 보상은 </w:t>
      </w:r>
      <w:r>
        <w:rPr>
          <w:b/>
          <w:sz w:val="18"/>
        </w:rPr>
        <w:t>결정론 엔진(코드)</w:t>
      </w:r>
      <w:r>
        <w:rPr>
          <w:sz w:val="18"/>
        </w:rPr>
        <w:t xml:space="preserve"> 이 담당하고, </w:t>
      </w:r>
      <w:r>
        <w:rPr>
          <w:b/>
          <w:sz w:val="18"/>
        </w:rPr>
        <w:t>LLM은 분 단위 감독·튜닝·조언만</w:t>
      </w:r>
      <w:r>
        <w:rPr>
          <w:sz w:val="18"/>
        </w:rPr>
        <w:t xml:space="preserve"> 한다.</w:t>
      </w:r>
    </w:p>
    <w:p>
      <w:pPr>
        <w:spacing w:before="0" w:after="20"/>
      </w:pPr>
      <w:r>
        <w:rPr>
          <w:sz w:val="18"/>
        </w:rPr>
        <w:t>26 이것이 LLM을 실공정에 붙이는 유일하게 안전한 형태다.</w:t>
      </w:r>
    </w:p>
    <w:p>
      <w:pPr>
        <w:spacing w:before="0" w:after="20"/>
      </w:pPr>
      <w:r>
        <w:rPr>
          <w:sz w:val="18"/>
        </w:rPr>
        <w:t>27</w:t>
      </w:r>
    </w:p>
    <w:p>
      <w:pPr>
        <w:spacing w:before="0" w:after="20"/>
      </w:pPr>
      <w:r>
        <w:rPr>
          <w:sz w:val="18"/>
        </w:rPr>
        <w:t>28 ---</w:t>
      </w:r>
    </w:p>
    <w:p>
      <w:pPr>
        <w:spacing w:before="0" w:after="20"/>
      </w:pPr>
      <w:r>
        <w:rPr>
          <w:sz w:val="18"/>
        </w:rPr>
        <w:t>29</w:t>
      </w:r>
    </w:p>
    <w:p>
      <w:pPr>
        <w:spacing w:before="0" w:after="20"/>
      </w:pPr>
      <w:r>
        <w:rPr>
          <w:sz w:val="18"/>
        </w:rPr>
        <w:t>30 ## 1. 2-Plane 아키텍처</w:t>
      </w:r>
    </w:p>
    <w:p>
      <w:pPr>
        <w:spacing w:before="0" w:after="20"/>
      </w:pPr>
      <w:r>
        <w:rPr>
          <w:sz w:val="18"/>
        </w:rPr>
        <w:t>31</w:t>
      </w:r>
    </w:p>
    <w:p>
      <w:pPr>
        <w:spacing w:before="0" w:after="20"/>
      </w:pPr>
      <w:r>
        <w:rPr>
          <w:sz w:val="18"/>
        </w:rPr>
        <w:t>32 ```</w:t>
      </w:r>
    </w:p>
    <w:p>
      <w:pPr>
        <w:spacing w:before="0" w:after="20"/>
      </w:pPr>
      <w:r>
        <w:rPr>
          <w:sz w:val="18"/>
        </w:rPr>
        <w:t>51             읽기: ExperionRealtimeService · query_pv_history</w:t>
      </w:r>
    </w:p>
    <w:p>
      <w:pPr>
        <w:spacing w:before="0" w:after="20"/>
      </w:pPr>
      <w:r>
        <w:rPr>
          <w:sz w:val="18"/>
        </w:rPr>
        <w:t>52             쓰기: IExperionOpcWriteClient (가드 레이어 경유 필수)</w:t>
      </w:r>
    </w:p>
    <w:p>
      <w:pPr>
        <w:spacing w:before="0" w:after="20"/>
      </w:pPr>
      <w:r>
        <w:rPr>
          <w:sz w:val="18"/>
        </w:rPr>
        <w:t>53 ```</w:t>
      </w:r>
    </w:p>
    <w:p>
      <w:pPr>
        <w:spacing w:before="0" w:after="20"/>
      </w:pPr>
      <w:r>
        <w:rPr>
          <w:sz w:val="18"/>
        </w:rPr>
        <w:t>54</w:t>
      </w:r>
    </w:p>
    <w:p>
      <w:pPr>
        <w:spacing w:before="0" w:after="20"/>
      </w:pPr>
      <w:r>
        <w:rPr>
          <w:sz w:val="18"/>
        </w:rPr>
        <w:t>55 ---</w:t>
      </w:r>
    </w:p>
    <w:p>
      <w:pPr>
        <w:spacing w:before="0" w:after="20"/>
      </w:pPr>
      <w:r>
        <w:rPr>
          <w:sz w:val="18"/>
        </w:rPr>
        <w:t>56</w:t>
      </w:r>
    </w:p>
    <w:p>
      <w:pPr>
        <w:spacing w:before="0" w:after="20"/>
      </w:pPr>
      <w:r>
        <w:rPr>
          <w:sz w:val="18"/>
        </w:rPr>
        <w:t>57 ## 2. 보상 제어 수식 (Plane 1 — 결정론, LLM 아님)</w:t>
      </w:r>
    </w:p>
    <w:p>
      <w:pPr>
        <w:spacing w:before="0" w:after="20"/>
      </w:pPr>
      <w:r>
        <w:rPr>
          <w:sz w:val="18"/>
        </w:rPr>
        <w:t>58</w:t>
      </w:r>
    </w:p>
    <w:p>
      <w:pPr>
        <w:spacing w:before="0" w:after="20"/>
      </w:pPr>
      <w:r>
        <w:rPr>
          <w:sz w:val="18"/>
        </w:rPr>
        <w:t>59 원본 문서 §2·§4 기준.</w:t>
      </w:r>
    </w:p>
    <w:p>
      <w:pPr>
        <w:spacing w:before="0" w:after="20"/>
      </w:pPr>
      <w:r>
        <w:rPr>
          <w:sz w:val="18"/>
        </w:rPr>
        <w:t>60</w:t>
      </w:r>
    </w:p>
    <w:p>
      <w:pPr>
        <w:spacing w:before="0" w:after="20"/>
      </w:pPr>
      <w:r>
        <w:rPr>
          <w:sz w:val="18"/>
        </w:rPr>
        <w:t xml:space="preserve">61 - </w:t>
      </w:r>
      <w:r>
        <w:rPr>
          <w:b/>
          <w:sz w:val="18"/>
        </w:rPr>
        <w:t>1차 지연(Lag) 필터</w:t>
      </w:r>
      <w:r>
        <w:rPr>
          <w:sz w:val="18"/>
        </w:rPr>
        <w:t xml:space="preserve"> (이산): `y[k] = y[k-1] + (Δt/τ) · (x[k] − y[k-1])`</w:t>
      </w:r>
    </w:p>
    <w:p>
      <w:pPr>
        <w:spacing w:before="0" w:after="20"/>
      </w:pPr>
      <w:r>
        <w:rPr>
          <w:sz w:val="18"/>
        </w:rPr>
        <w:t xml:space="preserve">62 - </w:t>
      </w:r>
      <w:r>
        <w:rPr>
          <w:b/>
          <w:sz w:val="18"/>
        </w:rPr>
        <w:t>데드타임(Dead Time)</w:t>
      </w:r>
      <w:r>
        <w:rPr>
          <w:sz w:val="18"/>
        </w:rPr>
        <w:t>: 링버퍼로 N틱 지연</w:t>
      </w:r>
    </w:p>
    <w:p>
      <w:pPr>
        <w:spacing w:before="0" w:after="20"/>
      </w:pPr>
      <w:r>
        <w:rPr>
          <w:sz w:val="18"/>
        </w:rPr>
        <w:t xml:space="preserve">63 - </w:t>
      </w:r>
      <w:r>
        <w:rPr>
          <w:b/>
          <w:sz w:val="18"/>
        </w:rPr>
        <w:t>헌팅 제거</w:t>
      </w:r>
      <w:r>
        <w:rPr>
          <w:sz w:val="18"/>
        </w:rPr>
        <w:t>: 원료 FT 신호 직후 Lag 필터 τ=</w:t>
      </w:r>
      <w:r>
        <w:rPr>
          <w:b/>
          <w:sz w:val="18"/>
        </w:rPr>
        <w:t>300초(3~5분)</w:t>
      </w:r>
      <w:r>
        <w:rPr>
          <w:sz w:val="18"/>
        </w:rPr>
        <w:t xml:space="preserve"> 1개 (원본 §4.1 "1순위 대책")</w:t>
      </w:r>
    </w:p>
    <w:p>
      <w:pPr>
        <w:spacing w:before="0" w:after="20"/>
      </w:pPr>
      <w:r>
        <w:rPr>
          <w:sz w:val="18"/>
        </w:rPr>
        <w:t>64</w:t>
      </w:r>
    </w:p>
    <w:p>
      <w:pPr>
        <w:spacing w:before="0" w:after="20"/>
      </w:pPr>
      <w:r>
        <w:rPr>
          <w:sz w:val="18"/>
        </w:rPr>
        <w:t>65 | MV | 제어 대상 | τ / 데드타임 | 목적 |</w:t>
      </w:r>
    </w:p>
    <w:p>
      <w:pPr>
        <w:spacing w:before="0" w:after="20"/>
      </w:pPr>
      <w:r>
        <w:rPr>
          <w:sz w:val="18"/>
        </w:rPr>
        <w:t>66 |----|----------|-------------|------|</w:t>
      </w:r>
    </w:p>
    <w:p>
      <w:pPr>
        <w:spacing w:before="0" w:after="20"/>
      </w:pPr>
      <w:r>
        <w:rPr>
          <w:sz w:val="18"/>
        </w:rPr>
        <w:t>67 | B | 하부 제거량 | 1~2분 | 탑 넘침(Flooding) 즉시 방지 |</w:t>
      </w:r>
    </w:p>
    <w:p>
      <w:pPr>
        <w:spacing w:before="0" w:after="20"/>
      </w:pPr>
      <w:r>
        <w:rPr>
          <w:sz w:val="18"/>
        </w:rPr>
        <w:t>68 | D/R | 상부 제거량/환류 | 5분 | 압력/조성 안정화 |</w:t>
      </w:r>
    </w:p>
    <w:p>
      <w:pPr>
        <w:spacing w:before="0" w:after="20"/>
      </w:pPr>
      <w:r>
        <w:rPr>
          <w:sz w:val="18"/>
        </w:rPr>
        <w:t>69 | P | 측류 제품 추출 | 15~20분 | 초고순도 PGMEA 품질 보호 (가장 보수적) |</w:t>
      </w:r>
    </w:p>
    <w:p>
      <w:pPr>
        <w:spacing w:before="0" w:after="20"/>
      </w:pPr>
      <w:r>
        <w:rPr>
          <w:sz w:val="18"/>
        </w:rPr>
        <w:t>70 | S | 리보일러 스팀 | 가장 빠름(수초~수분) | 하부 온도 직결 |</w:t>
      </w:r>
    </w:p>
    <w:p>
      <w:pPr>
        <w:spacing w:before="0" w:after="20"/>
      </w:pPr>
      <w:r>
        <w:rPr>
          <w:sz w:val="18"/>
        </w:rPr>
        <w:t>71</w:t>
      </w:r>
    </w:p>
    <w:p>
      <w:pPr>
        <w:spacing w:before="0" w:after="20"/>
      </w:pPr>
      <w:r>
        <w:rPr>
          <w:sz w:val="18"/>
        </w:rPr>
        <w:t xml:space="preserve">72 추가 안전요소(원본 §4.2/§4.3): 각 PID 블록 </w:t>
      </w:r>
      <w:r>
        <w:rPr>
          <w:b/>
          <w:sz w:val="18"/>
        </w:rPr>
        <w:t>dead band 0.5~1.0%</w:t>
      </w:r>
      <w:r>
        <w:rPr>
          <w:sz w:val="18"/>
        </w:rPr>
        <w:t xml:space="preserve">, 원료탱크 </w:t>
      </w:r>
      <w:r>
        <w:rPr>
          <w:b/>
          <w:sz w:val="18"/>
        </w:rPr>
        <w:t>Surge Control</w:t>
      </w:r>
      <w:r>
        <w:rPr>
          <w:sz w:val="18"/>
        </w:rPr>
        <w:t>(P-Gain↓ I-Time↑).</w:t>
      </w:r>
    </w:p>
    <w:p>
      <w:pPr>
        <w:spacing w:before="0" w:after="20"/>
      </w:pPr>
      <w:r>
        <w:rPr>
          <w:sz w:val="18"/>
        </w:rPr>
        <w:t>73</w:t>
      </w:r>
    </w:p>
    <w:p>
      <w:pPr>
        <w:spacing w:before="0" w:after="20"/>
      </w:pPr>
      <w:r>
        <w:rPr>
          <w:sz w:val="18"/>
        </w:rPr>
        <w:t>74 ---</w:t>
      </w:r>
    </w:p>
    <w:p>
      <w:pPr>
        <w:spacing w:before="0" w:after="20"/>
      </w:pPr>
      <w:r>
        <w:rPr>
          <w:sz w:val="18"/>
        </w:rPr>
        <w:t>75</w:t>
      </w:r>
    </w:p>
    <w:p>
      <w:pPr>
        <w:spacing w:before="0" w:after="20"/>
      </w:pPr>
      <w:r>
        <w:rPr>
          <w:sz w:val="18"/>
        </w:rPr>
        <w:t>76 ## 3. 현 시스템에서 확인된 능력 (재사용 자산)</w:t>
      </w:r>
    </w:p>
    <w:p>
      <w:pPr>
        <w:spacing w:before="0" w:after="20"/>
      </w:pPr>
      <w:r>
        <w:rPr>
          <w:sz w:val="18"/>
        </w:rPr>
        <w:t>77</w:t>
      </w:r>
    </w:p>
    <w:p>
      <w:pPr>
        <w:spacing w:before="0" w:after="20"/>
      </w:pPr>
      <w:r>
        <w:rPr>
          <w:sz w:val="18"/>
        </w:rPr>
        <w:t>78 ### 3.1 쓰기 (이미 구현됨)</w:t>
      </w:r>
    </w:p>
    <w:p>
      <w:pPr>
        <w:spacing w:before="0" w:after="20"/>
      </w:pPr>
      <w:r>
        <w:rPr>
          <w:sz w:val="18"/>
        </w:rPr>
        <w:t>79 | 기능 | 구현 | 엔드포인트 |</w:t>
      </w:r>
    </w:p>
    <w:p>
      <w:pPr>
        <w:spacing w:before="0" w:after="20"/>
      </w:pPr>
      <w:r>
        <w:rPr>
          <w:sz w:val="18"/>
        </w:rPr>
        <w:t>80 |------|------|-----------|</w:t>
      </w:r>
    </w:p>
    <w:p>
      <w:pPr>
        <w:spacing w:before="0" w:after="20"/>
      </w:pPr>
      <w:r>
        <w:rPr>
          <w:sz w:val="18"/>
        </w:rPr>
        <w:t>81 | SP/OP 직접 쓰기 | `ExperionOpcWriteClient.WriteTagAsync(cfg, nodeId, value)` | `POST /api/experion/write` |</w:t>
      </w:r>
    </w:p>
    <w:p>
      <w:pPr>
        <w:spacing w:before="0" w:after="20"/>
      </w:pPr>
      <w:r>
        <w:rPr>
          <w:sz w:val="18"/>
        </w:rPr>
        <w:t>82 | MAN/AUTO 모드 | `SetModeAsync(cfg, nodeId, "MAN"\|"AUTO")` | `POST /api/experion/mode` |</w:t>
      </w:r>
    </w:p>
    <w:p>
      <w:pPr>
        <w:spacing w:before="0" w:after="20"/>
      </w:pPr>
      <w:r>
        <w:rPr>
          <w:sz w:val="18"/>
        </w:rPr>
        <w:t>83 | 통합 제어 (MD→MAN → OP쓰기 → AUTO복귀) | `ControlOp(TagName, OpValue, RestoreAuto)` | `POST /api/experion/con</w:t>
      </w:r>
    </w:p>
    <w:p>
      <w:pPr>
        <w:spacing w:before="0" w:after="20"/>
      </w:pPr>
      <w:r>
        <w:rPr>
          <w:sz w:val="18"/>
        </w:rPr>
        <w:t>trol` |</w:t>
      </w:r>
    </w:p>
    <w:p>
      <w:pPr>
        <w:spacing w:before="0" w:after="20"/>
      </w:pPr>
      <w:r>
        <w:rPr>
          <w:sz w:val="18"/>
        </w:rPr>
        <w:t>84 | UI | "OPC UA Write" 탭 (#15) | `index.html #pane-write` |</w:t>
      </w:r>
    </w:p>
    <w:p>
      <w:pPr>
        <w:spacing w:before="0" w:after="20"/>
      </w:pPr>
      <w:r>
        <w:rPr>
          <w:sz w:val="18"/>
        </w:rPr>
        <w:t>85</w:t>
      </w:r>
    </w:p>
    <w:p>
      <w:pPr>
        <w:spacing w:before="0" w:after="20"/>
      </w:pPr>
      <w:r>
        <w:rPr>
          <w:sz w:val="18"/>
        </w:rPr>
        <w:t>86 ### 3.2 읽기</w:t>
      </w:r>
    </w:p>
    <w:p>
      <w:pPr>
        <w:spacing w:before="0" w:after="20"/>
      </w:pPr>
      <w:r>
        <w:rPr>
          <w:sz w:val="18"/>
        </w:rPr>
        <w:t>87 - `ExperionRealtimeService` — 실시간 PV 구독 (`AddMonitoredItemAsync`), `IHostedService`</w:t>
      </w:r>
    </w:p>
    <w:p>
      <w:pPr>
        <w:spacing w:before="0" w:after="20"/>
      </w:pPr>
      <w:r>
        <w:rPr>
          <w:sz w:val="18"/>
        </w:rPr>
        <w:t>88 - `query_pv_history` (MCP) / `ExperionHistoryController` — Step Test용 시계열</w:t>
      </w:r>
    </w:p>
    <w:p>
      <w:pPr>
        <w:spacing w:before="0" w:after="20"/>
      </w:pPr>
      <w:r>
        <w:rPr>
          <w:sz w:val="18"/>
        </w:rPr>
        <w:t>89</w:t>
      </w:r>
    </w:p>
    <w:p>
      <w:pPr>
        <w:spacing w:before="0" w:after="20"/>
      </w:pPr>
      <w:r>
        <w:rPr>
          <w:sz w:val="18"/>
        </w:rPr>
        <w:t>90 ### 3.3 백그라운드 서비스 패턴</w:t>
      </w:r>
    </w:p>
    <w:p>
      <w:pPr>
        <w:spacing w:before="0" w:after="20"/>
      </w:pPr>
      <w:r>
        <w:rPr>
          <w:sz w:val="18"/>
        </w:rPr>
        <w:t>91 - `IHostedService`/`AddHostedService` 이미 Realtime·History·OpcServer·Mcp에서 사용 중</w:t>
      </w:r>
    </w:p>
    <w:p>
      <w:pPr>
        <w:spacing w:before="0" w:after="20"/>
      </w:pPr>
      <w:r>
        <w:rPr>
          <w:sz w:val="18"/>
        </w:rPr>
        <w:t>92   → 신규 `AutoRunService : BackgroundService`가 기존 패턴에 그대로 들어감</w:t>
      </w:r>
    </w:p>
    <w:p>
      <w:pPr>
        <w:spacing w:before="0" w:after="20"/>
      </w:pPr>
      <w:r>
        <w:rPr>
          <w:sz w:val="18"/>
        </w:rPr>
        <w:t>93</w:t>
      </w:r>
    </w:p>
    <w:p>
      <w:pPr>
        <w:spacing w:before="0" w:after="20"/>
      </w:pPr>
      <w:r>
        <w:rPr>
          <w:sz w:val="18"/>
        </w:rPr>
        <w:t>94 ### 3.4 LLM 감독용 MCP 도구 (기존)</w:t>
      </w:r>
    </w:p>
    <w:p>
      <w:pPr>
        <w:spacing w:before="0" w:after="20"/>
      </w:pPr>
      <w:r>
        <w:rPr>
          <w:sz w:val="18"/>
        </w:rPr>
        <w:t>95 - `query_pv_history`, `find_tags`, `trace_connections`, `active_alarms`, `query_events`,</w:t>
      </w:r>
    </w:p>
    <w:p>
      <w:pPr>
        <w:spacing w:before="0" w:after="20"/>
      </w:pPr>
      <w:r>
        <w:rPr>
          <w:sz w:val="18"/>
        </w:rPr>
        <w:t>96   `summarize_events`, `generate_status_report`, ReAct 에이전트 모드(구현됨)</w:t>
      </w:r>
    </w:p>
    <w:p>
      <w:pPr>
        <w:spacing w:before="0" w:after="20"/>
      </w:pPr>
      <w:r>
        <w:rPr>
          <w:sz w:val="18"/>
        </w:rPr>
        <w:t>97</w:t>
      </w:r>
    </w:p>
    <w:p>
      <w:pPr>
        <w:spacing w:before="0" w:after="20"/>
      </w:pPr>
      <w:r>
        <w:rPr>
          <w:sz w:val="18"/>
        </w:rPr>
        <w:t>98 ---</w:t>
      </w:r>
    </w:p>
    <w:p>
      <w:pPr>
        <w:spacing w:before="0" w:after="20"/>
      </w:pPr>
      <w:r>
        <w:rPr>
          <w:sz w:val="18"/>
        </w:rPr>
        <w:t>99</w:t>
      </w:r>
    </w:p>
    <w:p>
      <w:pPr>
        <w:spacing w:before="0" w:after="20"/>
      </w:pPr>
      <w:r>
        <w:rPr>
          <w:sz w:val="18"/>
        </w:rPr>
        <w:t>100 ## 4. ⚠️ 안전 관련 발견 사항 (자동운전 전 반드시 처리)</w:t>
      </w:r>
    </w:p>
    <w:p>
      <w:pPr>
        <w:spacing w:before="0" w:after="20"/>
      </w:pPr>
      <w:r>
        <w:rPr>
          <w:sz w:val="18"/>
        </w:rPr>
        <w:t>101</w:t>
      </w:r>
    </w:p>
    <w:p>
      <w:pPr>
        <w:spacing w:before="0" w:after="20"/>
      </w:pPr>
      <w:r>
        <w:rPr>
          <w:sz w:val="18"/>
        </w:rPr>
        <w:t xml:space="preserve">102 1. </w:t>
      </w:r>
      <w:r>
        <w:rPr>
          <w:b/>
          <w:sz w:val="18"/>
        </w:rPr>
        <w:t>쓰기 경로에 안전 가드가 0건.</w:t>
      </w:r>
      <w:r>
        <w:rPr>
          <w:sz w:val="18"/>
        </w:rPr>
        <w:t xml:space="preserve"> `WriteTagAsync`는 들어온 double을 그대로 쓴다 —</w:t>
      </w:r>
    </w:p>
    <w:p>
      <w:pPr>
        <w:spacing w:before="0" w:after="20"/>
      </w:pPr>
      <w:r>
        <w:rPr>
          <w:sz w:val="18"/>
        </w:rPr>
        <w:t>103    min/max 클램프·rate limit·범위 검증·변화율 제한 전무. 사람이 UI에서 손으로 쓸 땐 운전원이</w:t>
      </w:r>
    </w:p>
    <w:p>
      <w:pPr>
        <w:spacing w:before="0" w:after="20"/>
      </w:pPr>
      <w:r>
        <w:rPr>
          <w:sz w:val="18"/>
        </w:rPr>
        <w:t xml:space="preserve">104    최종 안전망이지만, </w:t>
      </w:r>
      <w:r>
        <w:rPr>
          <w:b/>
          <w:sz w:val="18"/>
        </w:rPr>
        <w:t>엔진이 자동으로 쓰는 순간 안전망이 사라진다.</w:t>
      </w:r>
      <w:r>
        <w:rPr>
          <w:sz w:val="18"/>
        </w:rPr>
        <w:t xml:space="preserve"> → </w:t>
      </w:r>
      <w:r>
        <w:rPr>
          <w:b/>
          <w:sz w:val="18"/>
        </w:rPr>
        <w:t>0순위: 가드 레이어.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105 2. </w:t>
      </w:r>
      <w:r>
        <w:rPr>
          <w:b/>
          <w:sz w:val="18"/>
        </w:rPr>
        <w:t>현재 LLM(MCP)에는 쓰기 도구가 없다.</w:t>
      </w:r>
      <w:r>
        <w:rPr>
          <w:sz w:val="18"/>
        </w:rPr>
        <w:t xml:space="preserve"> 쓰기는 Web UI/HTTP 전용 → 지금은 "사람만 쓸 수 있는"</w:t>
      </w:r>
    </w:p>
    <w:p>
      <w:pPr>
        <w:spacing w:before="0" w:after="20"/>
      </w:pPr>
      <w:r>
        <w:rPr>
          <w:sz w:val="18"/>
        </w:rPr>
        <w:t>106    상태가 유일한 안전 경계. 자동운전을 붙이면 이 경계를 넘게 됨 → 신중한 권한 설계 필요.</w:t>
      </w:r>
    </w:p>
    <w:p>
      <w:pPr>
        <w:spacing w:before="0" w:after="20"/>
      </w:pPr>
      <w:r>
        <w:rPr>
          <w:sz w:val="18"/>
        </w:rPr>
        <w:t xml:space="preserve">107 3. </w:t>
      </w:r>
      <w:r>
        <w:rPr>
          <w:b/>
          <w:sz w:val="18"/>
        </w:rPr>
        <w:t>`ask_iiot_llm`(vLLM 직접 질의) MCP 도구가 빈 응답.</w:t>
      </w:r>
      <w:r>
        <w:rPr>
          <w:sz w:val="18"/>
        </w:rPr>
        <w:t xml:space="preserve"> 2회 시도 모두 `(응답 없음)`.</w:t>
      </w:r>
    </w:p>
    <w:p>
      <w:pPr>
        <w:spacing w:before="0" w:after="20"/>
      </w:pPr>
      <w:r>
        <w:rPr>
          <w:sz w:val="18"/>
        </w:rPr>
        <w:t>108    vLLM 엔드포인트 상태/연결 점검 필요. (단 `find_tags`/`trace_connections`는 정상 동작.)</w:t>
      </w:r>
    </w:p>
    <w:p>
      <w:pPr>
        <w:spacing w:before="0" w:after="20"/>
      </w:pPr>
      <w:r>
        <w:rPr>
          <w:sz w:val="18"/>
        </w:rPr>
        <w:t>109</w:t>
      </w:r>
    </w:p>
    <w:p>
      <w:pPr>
        <w:spacing w:before="0" w:after="20"/>
      </w:pPr>
      <w:r>
        <w:rPr>
          <w:sz w:val="18"/>
        </w:rPr>
        <w:t>110 ---</w:t>
      </w:r>
    </w:p>
    <w:p>
      <w:pPr>
        <w:spacing w:before="0" w:after="20"/>
      </w:pPr>
      <w:r>
        <w:rPr>
          <w:sz w:val="18"/>
        </w:rPr>
        <w:t>111</w:t>
      </w:r>
    </w:p>
    <w:p>
      <w:pPr>
        <w:spacing w:before="0" w:after="20"/>
      </w:pPr>
      <w:r>
        <w:rPr>
          <w:sz w:val="18"/>
        </w:rPr>
        <w:t>112 ## 5. 태그/노드 매핑 (실측 — `find_tags`·`trace_connections` 기반)</w:t>
      </w:r>
    </w:p>
    <w:p>
      <w:pPr>
        <w:spacing w:before="0" w:after="20"/>
      </w:pPr>
      <w:r>
        <w:rPr>
          <w:sz w:val="18"/>
        </w:rPr>
        <w:t>113</w:t>
      </w:r>
    </w:p>
    <w:p>
      <w:pPr>
        <w:spacing w:before="0" w:after="20"/>
      </w:pPr>
      <w:r>
        <w:rPr>
          <w:sz w:val="18"/>
        </w:rPr>
        <w:t>114 `trace_connections`가 돌려준 원료 경로:</w:t>
      </w:r>
    </w:p>
    <w:p>
      <w:pPr>
        <w:spacing w:before="0" w:after="20"/>
      </w:pPr>
      <w:r>
        <w:rPr>
          <w:sz w:val="18"/>
        </w:rPr>
        <w:t>115 ```</w:t>
      </w:r>
    </w:p>
    <w:p>
      <w:pPr>
        <w:spacing w:before="0" w:after="20"/>
      </w:pPr>
      <w:r>
        <w:rPr>
          <w:sz w:val="18"/>
        </w:rPr>
        <w:t>116 P-6101(원료펌프) → FT-6101 → FICQ-6101 → FCV-6101 → E-6103(예열) → C-6111 원료 스프레이 분배기</w:t>
      </w:r>
    </w:p>
    <w:p>
      <w:pPr>
        <w:spacing w:before="0" w:after="20"/>
      </w:pPr>
      <w:r>
        <w:rPr>
          <w:sz w:val="18"/>
        </w:rPr>
        <w:t>117 ```</w:t>
      </w:r>
    </w:p>
    <w:p>
      <w:pPr>
        <w:spacing w:before="0" w:after="20"/>
      </w:pPr>
      <w:r>
        <w:rPr>
          <w:sz w:val="18"/>
        </w:rPr>
        <w:t>118</w:t>
      </w:r>
    </w:p>
    <w:p>
      <w:pPr>
        <w:spacing w:before="0" w:after="20"/>
      </w:pPr>
      <w:r>
        <w:rPr>
          <w:sz w:val="18"/>
        </w:rPr>
        <w:t>119 | # | 경로 | 조작변수(MV)/제어 | 유량 | 온도 | 수위/압력 | τ |</w:t>
      </w:r>
    </w:p>
    <w:p>
      <w:pPr>
        <w:spacing w:before="0" w:after="20"/>
      </w:pPr>
      <w:r>
        <w:rPr>
          <w:sz w:val="18"/>
        </w:rPr>
        <w:t>120 |---|------|------------------|------|------|----------|---|</w:t>
      </w:r>
    </w:p>
    <w:p>
      <w:pPr>
        <w:spacing w:before="0" w:after="20"/>
      </w:pPr>
      <w:r>
        <w:rPr>
          <w:sz w:val="18"/>
        </w:rPr>
        <w:t xml:space="preserve">121 | </w:t>
      </w:r>
      <w:r>
        <w:rPr>
          <w:b/>
          <w:sz w:val="18"/>
        </w:rPr>
        <w:t>F</w:t>
      </w:r>
      <w:r>
        <w:rPr>
          <w:sz w:val="18"/>
        </w:rPr>
        <w:t xml:space="preserve"> | 원료 투입 | </w:t>
      </w:r>
      <w:r>
        <w:rPr>
          <w:b/>
          <w:sz w:val="18"/>
        </w:rPr>
        <w:t>FICQ-6101</w:t>
      </w:r>
      <w:r>
        <w:rPr>
          <w:sz w:val="18"/>
        </w:rPr>
        <w:t>(SP/OP)→FCV-6101 | FT-6101 | (E-6103 예열) | — | 입력신호(Lag 300s) |</w:t>
      </w:r>
    </w:p>
    <w:p>
      <w:pPr>
        <w:spacing w:before="0" w:after="20"/>
      </w:pPr>
      <w:r>
        <w:rPr>
          <w:sz w:val="18"/>
        </w:rPr>
        <w:t xml:space="preserve">122 | </w:t>
      </w:r>
      <w:r>
        <w:rPr>
          <w:b/>
          <w:sz w:val="18"/>
        </w:rPr>
        <w:t>S</w:t>
      </w:r>
      <w:r>
        <w:rPr>
          <w:sz w:val="18"/>
        </w:rPr>
        <w:t xml:space="preserve"> | 리보일러 스팀 | 스팀밸브(리보일러 듀티) | </w:t>
      </w:r>
      <w:r>
        <w:rPr>
          <w:b/>
          <w:sz w:val="18"/>
        </w:rPr>
        <w:t>FI-6115</w:t>
      </w:r>
      <w:r>
        <w:rPr>
          <w:sz w:val="18"/>
        </w:rPr>
        <w:t xml:space="preserve"> | TI-6111A(BOT), TICA-6111A | PI-6700(스팀압) |</w:t>
      </w:r>
    </w:p>
    <w:p>
      <w:pPr>
        <w:spacing w:before="0" w:after="20"/>
      </w:pPr>
      <w:r>
        <w:rPr>
          <w:sz w:val="18"/>
        </w:rPr>
        <w:t>가장 빠름 |</w:t>
      </w:r>
    </w:p>
    <w:p>
      <w:pPr>
        <w:spacing w:before="0" w:after="20"/>
      </w:pPr>
      <w:r>
        <w:rPr>
          <w:sz w:val="18"/>
        </w:rPr>
        <w:t xml:space="preserve">123 | </w:t>
      </w:r>
      <w:r>
        <w:rPr>
          <w:b/>
          <w:sz w:val="18"/>
        </w:rPr>
        <w:t>B</w:t>
      </w:r>
      <w:r>
        <w:rPr>
          <w:sz w:val="18"/>
        </w:rPr>
        <w:t xml:space="preserve"> | 하부 제거 | 하부 발출 밸브 *(밸브태그 미확인)* | (미확인) | TI-6111A(BOT) | </w:t>
      </w:r>
      <w:r>
        <w:rPr>
          <w:b/>
          <w:sz w:val="18"/>
        </w:rPr>
        <w:t>LI-6111</w:t>
      </w:r>
      <w:r>
        <w:rPr>
          <w:sz w:val="18"/>
        </w:rPr>
        <w:t>(하부수위) | 1</w:t>
      </w:r>
    </w:p>
    <w:p>
      <w:pPr>
        <w:spacing w:before="0" w:after="20"/>
      </w:pPr>
      <w:r>
        <w:rPr>
          <w:sz w:val="18"/>
        </w:rPr>
        <w:t>~2분 |</w:t>
      </w:r>
    </w:p>
    <w:p>
      <w:pPr>
        <w:spacing w:before="0" w:after="20"/>
      </w:pPr>
      <w:r>
        <w:rPr>
          <w:sz w:val="18"/>
        </w:rPr>
        <w:t xml:space="preserve">124 | </w:t>
      </w:r>
      <w:r>
        <w:rPr>
          <w:b/>
          <w:sz w:val="18"/>
        </w:rPr>
        <w:t>D/R</w:t>
      </w:r>
      <w:r>
        <w:rPr>
          <w:sz w:val="18"/>
        </w:rPr>
        <w:t xml:space="preserve"> | 상부/환류 | </w:t>
      </w:r>
      <w:r>
        <w:rPr>
          <w:b/>
          <w:sz w:val="18"/>
        </w:rPr>
        <w:t>FICQ-6113</w:t>
      </w:r>
      <w:r>
        <w:rPr>
          <w:sz w:val="18"/>
        </w:rPr>
        <w:t xml:space="preserve">(PV29.9/SP36.4) | FI-6113 | TI-6111D(TOP) | </w:t>
      </w:r>
      <w:r>
        <w:rPr>
          <w:b/>
          <w:sz w:val="18"/>
        </w:rPr>
        <w:t>LI-6113</w:t>
      </w:r>
      <w:r>
        <w:rPr>
          <w:sz w:val="18"/>
        </w:rPr>
        <w:t>(D-6113 환류드럼),</w:t>
      </w:r>
    </w:p>
    <w:p>
      <w:pPr>
        <w:spacing w:before="0" w:after="20"/>
      </w:pPr>
      <w:r>
        <w:rPr>
          <w:sz w:val="18"/>
        </w:rPr>
        <w:t>LICA-6113, PI-6111(진공), PICA-6111 | 5분 |</w:t>
      </w:r>
    </w:p>
    <w:p>
      <w:pPr>
        <w:spacing w:before="0" w:after="20"/>
      </w:pPr>
      <w:r>
        <w:rPr>
          <w:sz w:val="18"/>
        </w:rPr>
        <w:t xml:space="preserve">125 | </w:t>
      </w:r>
      <w:r>
        <w:rPr>
          <w:b/>
          <w:sz w:val="18"/>
        </w:rPr>
        <w:t>P</w:t>
      </w:r>
      <w:r>
        <w:rPr>
          <w:sz w:val="18"/>
        </w:rPr>
        <w:t xml:space="preserve"> | 측류 제품 | </w:t>
      </w:r>
      <w:r>
        <w:rPr>
          <w:b/>
          <w:sz w:val="18"/>
        </w:rPr>
        <w:t>🔲 사용자 매핑 예정</w:t>
      </w:r>
      <w:r>
        <w:rPr>
          <w:sz w:val="18"/>
        </w:rPr>
        <w:t xml:space="preserve"> | FI-6120(PGMEA) | TI-6111B/C(MID) | LI-6121/6122/6123(제품탱크)</w:t>
      </w:r>
    </w:p>
    <w:p>
      <w:pPr>
        <w:spacing w:before="0" w:after="20"/>
      </w:pPr>
      <w:r>
        <w:rPr>
          <w:sz w:val="18"/>
        </w:rPr>
        <w:t>| 15~20분 |</w:t>
      </w:r>
    </w:p>
    <w:p>
      <w:pPr>
        <w:spacing w:before="0" w:after="20"/>
      </w:pPr>
      <w:r>
        <w:rPr>
          <w:sz w:val="18"/>
        </w:rPr>
        <w:t>126</w:t>
      </w:r>
    </w:p>
    <w:p>
      <w:pPr>
        <w:spacing w:before="0" w:after="20"/>
      </w:pPr>
      <w:r>
        <w:rPr>
          <w:sz w:val="18"/>
        </w:rPr>
        <w:t>127 - OPC Node 형식: `ns=1;s=sinamserver:ficq-6101.sp` / `.op` / `.md`(MAN=0/AUTO=1)</w:t>
      </w:r>
    </w:p>
    <w:p>
      <w:pPr>
        <w:spacing w:before="0" w:after="20"/>
      </w:pPr>
      <w:r>
        <w:rPr>
          <w:sz w:val="18"/>
        </w:rPr>
        <w:t>128 - 현재 운전 데이터 흔적: FICQ-6113 PV 29.9 / SP 36.4 추종 중, 진공압 PICA-6111 30.4 → 탑 가동 중으로 추정</w:t>
      </w:r>
    </w:p>
    <w:p>
      <w:pPr>
        <w:spacing w:before="0" w:after="20"/>
      </w:pPr>
      <w:r>
        <w:rPr>
          <w:sz w:val="18"/>
        </w:rPr>
        <w:t>129</w:t>
      </w:r>
    </w:p>
    <w:p>
      <w:pPr>
        <w:spacing w:before="0" w:after="20"/>
      </w:pPr>
      <w:r>
        <w:rPr>
          <w:sz w:val="18"/>
        </w:rPr>
        <w:t>130 ### 5.1 미완료 매핑 (담당 구분)</w:t>
      </w:r>
    </w:p>
    <w:p>
      <w:pPr>
        <w:spacing w:before="0" w:after="20"/>
      </w:pPr>
      <w:r>
        <w:rPr>
          <w:sz w:val="18"/>
        </w:rPr>
        <w:t xml:space="preserve">131 - </w:t>
      </w:r>
      <w:r>
        <w:rPr>
          <w:b/>
          <w:sz w:val="18"/>
        </w:rPr>
        <w:t>P(측류 제품 추출) 경로 매핑 — 사용자가 직접 진행 예정</w:t>
      </w:r>
      <w:r>
        <w:rPr>
          <w:sz w:val="18"/>
        </w:rPr>
        <w:t xml:space="preserve"> (본 플랜에서는 보류)</w:t>
      </w:r>
    </w:p>
    <w:p>
      <w:pPr>
        <w:spacing w:before="0" w:after="20"/>
      </w:pPr>
      <w:r>
        <w:rPr>
          <w:sz w:val="18"/>
        </w:rPr>
        <w:t>132 - B(하부 제거) 발출 유량계·밸브 태그 — `find_tags`(6112/6114/6116번대) 또는</w:t>
      </w:r>
    </w:p>
    <w:p>
      <w:pPr>
        <w:spacing w:before="0" w:after="20"/>
      </w:pPr>
      <w:r>
        <w:rPr>
          <w:sz w:val="18"/>
        </w:rPr>
        <w:t>133   C-6111 `trace_connections downstream`로 보강 가능 (착수 시 확정)</w:t>
      </w:r>
    </w:p>
    <w:p>
      <w:pPr>
        <w:spacing w:before="0" w:after="20"/>
      </w:pPr>
      <w:r>
        <w:rPr>
          <w:sz w:val="18"/>
        </w:rPr>
        <w:t>134</w:t>
      </w:r>
    </w:p>
    <w:p>
      <w:pPr>
        <w:spacing w:before="0" w:after="20"/>
      </w:pPr>
      <w:r>
        <w:rPr>
          <w:sz w:val="18"/>
        </w:rPr>
        <w:t>135 ---</w:t>
      </w:r>
    </w:p>
    <w:p>
      <w:pPr>
        <w:spacing w:before="0" w:after="20"/>
      </w:pPr>
      <w:r>
        <w:rPr>
          <w:sz w:val="18"/>
        </w:rPr>
        <w:t>136</w:t>
      </w:r>
    </w:p>
    <w:p>
      <w:pPr>
        <w:spacing w:before="0" w:after="20"/>
      </w:pPr>
      <w:r>
        <w:rPr>
          <w:sz w:val="18"/>
        </w:rPr>
        <w:t>137 ## 6. 선택사항 (의사결정 대기)</w:t>
      </w:r>
    </w:p>
    <w:p>
      <w:pPr>
        <w:spacing w:before="0" w:after="20"/>
      </w:pPr>
      <w:r>
        <w:rPr>
          <w:sz w:val="18"/>
        </w:rPr>
        <w:t>138</w:t>
      </w:r>
    </w:p>
    <w:p>
      <w:pPr>
        <w:spacing w:before="0" w:after="20"/>
      </w:pPr>
      <w:r>
        <w:rPr>
          <w:sz w:val="18"/>
        </w:rPr>
        <w:t>139 ### 6.1 시작 지점 — "무엇부터 구현하나"</w:t>
      </w:r>
    </w:p>
    <w:p>
      <w:pPr>
        <w:spacing w:before="0" w:after="20"/>
      </w:pPr>
      <w:r>
        <w:rPr>
          <w:sz w:val="18"/>
        </w:rPr>
        <w:t>140 | 옵션 | 내용 | 비고 |</w:t>
      </w:r>
    </w:p>
    <w:p>
      <w:pPr>
        <w:spacing w:before="0" w:after="20"/>
      </w:pPr>
      <w:r>
        <w:rPr>
          <w:sz w:val="18"/>
        </w:rPr>
        <w:t>141 |------|------|------|</w:t>
      </w:r>
    </w:p>
    <w:p>
      <w:pPr>
        <w:spacing w:before="0" w:after="20"/>
      </w:pPr>
      <w:r>
        <w:rPr>
          <w:sz w:val="18"/>
        </w:rPr>
        <w:t xml:space="preserve">142 | </w:t>
      </w:r>
      <w:r>
        <w:rPr>
          <w:b/>
          <w:sz w:val="18"/>
        </w:rPr>
        <w:t>A. 안전 가드 레이어 먼저</w:t>
      </w:r>
      <w:r>
        <w:rPr>
          <w:sz w:val="18"/>
        </w:rPr>
        <w:t xml:space="preserve"> | 쓰기 경로에 클램프·변화율·dead band·화이트리스트·감사로그 추가 | </w:t>
      </w:r>
      <w:r>
        <w:rPr>
          <w:b/>
          <w:sz w:val="18"/>
        </w:rPr>
        <w:t>권장</w:t>
      </w:r>
      <w:r>
        <w:rPr>
          <w:sz w:val="18"/>
        </w:rPr>
        <w:t>. 자</w:t>
      </w:r>
    </w:p>
    <w:p>
      <w:pPr>
        <w:spacing w:before="0" w:after="20"/>
      </w:pPr>
      <w:r>
        <w:rPr>
          <w:sz w:val="18"/>
        </w:rPr>
        <w:t>동운전 전제조건이며 수동 쓰기도 즉시 안전해짐 |</w:t>
      </w:r>
    </w:p>
    <w:p>
      <w:pPr>
        <w:spacing w:before="0" w:after="20"/>
      </w:pPr>
      <w:r>
        <w:rPr>
          <w:sz w:val="18"/>
        </w:rPr>
        <w:t>143 | B. 결정론 보상 엔진(폐루프) | `AutoRunService`: F구독→Lag/데드타임→B/D/P SV 계산→가드 경유 쓰기 | 실제 자동운</w:t>
      </w:r>
    </w:p>
    <w:p>
      <w:pPr>
        <w:spacing w:before="0" w:after="20"/>
      </w:pPr>
      <w:r>
        <w:rPr>
          <w:sz w:val="18"/>
        </w:rPr>
        <w:t>전 핵심 |</w:t>
      </w:r>
    </w:p>
    <w:p>
      <w:pPr>
        <w:spacing w:before="0" w:after="20"/>
      </w:pPr>
      <w:r>
        <w:rPr>
          <w:sz w:val="18"/>
        </w:rPr>
        <w:t>144 | C. 조언형(개루프)부터 | 엔진은 권고 SV만 계산·표시, 쓰기는 운전원이 클릭 승인 | 로직 안전검증 후 폐루프 전환</w:t>
      </w:r>
    </w:p>
    <w:p>
      <w:pPr>
        <w:spacing w:before="0" w:after="20"/>
      </w:pPr>
      <w:r>
        <w:rPr>
          <w:sz w:val="18"/>
        </w:rPr>
        <w:t>|</w:t>
      </w:r>
    </w:p>
    <w:p>
      <w:pPr>
        <w:spacing w:before="0" w:after="20"/>
      </w:pPr>
      <w:r>
        <w:rPr>
          <w:sz w:val="18"/>
        </w:rPr>
        <w:t>145 | D. 시뮬레이터 먼저 | FOPDT 증류탑 디지털 트윈으로 실플랜트 전 검증 | 현 브랜치 `sim/...` 와 자연스러움 |</w:t>
      </w:r>
    </w:p>
    <w:p>
      <w:pPr>
        <w:spacing w:before="0" w:after="20"/>
      </w:pPr>
      <w:r>
        <w:rPr>
          <w:sz w:val="18"/>
        </w:rPr>
        <w:t>146</w:t>
      </w:r>
    </w:p>
    <w:p>
      <w:pPr>
        <w:spacing w:before="0" w:after="20"/>
      </w:pPr>
      <w:r>
        <w:rPr>
          <w:sz w:val="18"/>
        </w:rPr>
        <w:t>147 ### 6.2 LLM 개입 수준 — "LLM 권한 어디까지"</w:t>
      </w:r>
    </w:p>
    <w:p>
      <w:pPr>
        <w:spacing w:before="0" w:after="20"/>
      </w:pPr>
      <w:r>
        <w:rPr>
          <w:sz w:val="18"/>
        </w:rPr>
        <w:t>148 | 옵션 | 내용 | 비고 |</w:t>
      </w:r>
    </w:p>
    <w:p>
      <w:pPr>
        <w:spacing w:before="0" w:after="20"/>
      </w:pPr>
      <w:r>
        <w:rPr>
          <w:sz w:val="18"/>
        </w:rPr>
        <w:t>149 |------|------|------|</w:t>
      </w:r>
    </w:p>
    <w:p>
      <w:pPr>
        <w:spacing w:before="0" w:after="20"/>
      </w:pPr>
      <w:r>
        <w:rPr>
          <w:sz w:val="18"/>
        </w:rPr>
        <w:t xml:space="preserve">150 | </w:t>
      </w:r>
      <w:r>
        <w:rPr>
          <w:b/>
          <w:sz w:val="18"/>
        </w:rPr>
        <w:t>가. 감독·조언만</w:t>
      </w:r>
      <w:r>
        <w:rPr>
          <w:sz w:val="18"/>
        </w:rPr>
        <w:t xml:space="preserve"> | Step Test 분석·이상 설명·파라미터 제안만. 밸브/쓰기 절대 안 함 | </w:t>
      </w:r>
      <w:r>
        <w:rPr>
          <w:b/>
          <w:sz w:val="18"/>
        </w:rPr>
        <w:t>권장</w:t>
      </w:r>
      <w:r>
        <w:rPr>
          <w:sz w:val="18"/>
        </w:rPr>
        <w:t>. 가장 안전 |</w:t>
      </w:r>
    </w:p>
    <w:p>
      <w:pPr>
        <w:spacing w:before="0" w:after="20"/>
      </w:pPr>
      <w:r>
        <w:rPr>
          <w:sz w:val="18"/>
        </w:rPr>
        <w:t>151 | 나. 파라미터 쓰기(승인 게이트) | LLM이 K·τ 등 엔진 파라미터 변경 제안 → 운전원 승인 후 반영. 밸브 직접 제어는</w:t>
      </w:r>
    </w:p>
    <w:p>
      <w:pPr>
        <w:spacing w:before="0" w:after="20"/>
      </w:pPr>
      <w:r>
        <w:rPr>
          <w:sz w:val="18"/>
        </w:rPr>
        <w:t>여전히 엔진만 | 적응 튜닝 가능 |</w:t>
      </w:r>
    </w:p>
    <w:p>
      <w:pPr>
        <w:spacing w:before="0" w:after="20"/>
      </w:pPr>
      <w:r>
        <w:rPr>
          <w:sz w:val="18"/>
        </w:rPr>
        <w:t>152 | 다. MCP 쓰기 도구 추가 | LLM이 MCP로 직접 SV/모드 쓰기(가드 경유) | 유연하나 위험 큼 — 신중 적용 |</w:t>
      </w:r>
    </w:p>
    <w:p>
      <w:pPr>
        <w:spacing w:before="0" w:after="20"/>
      </w:pPr>
      <w:r>
        <w:rPr>
          <w:sz w:val="18"/>
        </w:rPr>
        <w:t>153</w:t>
      </w:r>
    </w:p>
    <w:p>
      <w:pPr>
        <w:spacing w:before="0" w:after="20"/>
      </w:pPr>
      <w:r>
        <w:rPr>
          <w:sz w:val="18"/>
        </w:rPr>
        <w:t xml:space="preserve">154 &gt; 현재 권장 조합: </w:t>
      </w:r>
      <w:r>
        <w:rPr>
          <w:b/>
          <w:sz w:val="18"/>
        </w:rPr>
        <w:t>6.1-A (가드 먼저) + 6.2-가 (LLM 감독만)</w:t>
      </w:r>
      <w:r>
        <w:rPr>
          <w:sz w:val="18"/>
        </w:rPr>
        <w:t xml:space="preserve"> 로 시작 → 검증 후 단계적 확장.</w:t>
      </w:r>
    </w:p>
    <w:p>
      <w:pPr>
        <w:spacing w:before="0" w:after="20"/>
      </w:pPr>
      <w:r>
        <w:rPr>
          <w:sz w:val="18"/>
        </w:rPr>
        <w:t>155</w:t>
      </w:r>
    </w:p>
    <w:p>
      <w:pPr>
        <w:spacing w:before="0" w:after="20"/>
      </w:pPr>
      <w:r>
        <w:rPr>
          <w:sz w:val="18"/>
        </w:rPr>
        <w:t>156 ---</w:t>
      </w:r>
    </w:p>
    <w:p>
      <w:pPr>
        <w:spacing w:before="0" w:after="20"/>
      </w:pPr>
      <w:r>
        <w:rPr>
          <w:sz w:val="18"/>
        </w:rPr>
        <w:t>157</w:t>
      </w:r>
    </w:p>
    <w:p>
      <w:pPr>
        <w:spacing w:before="0" w:after="20"/>
      </w:pPr>
      <w:r>
        <w:rPr>
          <w:sz w:val="18"/>
        </w:rPr>
        <w:t>158 ## 7. 단계별 로드맵</w:t>
      </w:r>
    </w:p>
    <w:p>
      <w:pPr>
        <w:spacing w:before="0" w:after="20"/>
      </w:pPr>
      <w:r>
        <w:rPr>
          <w:sz w:val="18"/>
        </w:rPr>
        <w:t>159</w:t>
      </w:r>
    </w:p>
    <w:p>
      <w:pPr>
        <w:spacing w:before="0" w:after="20"/>
      </w:pPr>
      <w:r>
        <w:rPr>
          <w:sz w:val="18"/>
        </w:rPr>
        <w:t xml:space="preserve">160 - </w:t>
      </w:r>
      <w:r>
        <w:rPr>
          <w:b/>
          <w:sz w:val="18"/>
        </w:rPr>
        <w:t>Phase 0 — 안전 가드 레이어</w:t>
      </w:r>
      <w:r>
        <w:rPr>
          <w:sz w:val="18"/>
        </w:rPr>
        <w:t>: 쓰기 경로 클램프/rate/dead band/화이트리스트/폴백/감사로그. (전제조건)</w:t>
      </w:r>
    </w:p>
    <w:p>
      <w:pPr>
        <w:spacing w:before="0" w:after="20"/>
      </w:pPr>
      <w:r>
        <w:rPr>
          <w:sz w:val="18"/>
        </w:rPr>
        <w:t xml:space="preserve">161 - </w:t>
      </w:r>
      <w:r>
        <w:rPr>
          <w:b/>
          <w:sz w:val="18"/>
        </w:rPr>
        <w:t>Phase A — 조언형(개루프)</w:t>
      </w:r>
      <w:r>
        <w:rPr>
          <w:sz w:val="18"/>
        </w:rPr>
        <w:t>: 보상 엔진이 권고 SV 계산·대시보드 표시 + LLM Step Test 분석기.</w:t>
      </w:r>
    </w:p>
    <w:p>
      <w:pPr>
        <w:spacing w:before="0" w:after="20"/>
      </w:pPr>
      <w:r>
        <w:rPr>
          <w:sz w:val="18"/>
        </w:rPr>
        <w:t>162   DCS 쓰기는 운전원 수동 승인. 위험 최소.</w:t>
      </w:r>
    </w:p>
    <w:p>
      <w:pPr>
        <w:spacing w:before="0" w:after="20"/>
      </w:pPr>
      <w:r>
        <w:rPr>
          <w:sz w:val="18"/>
        </w:rPr>
        <w:t xml:space="preserve">163 - </w:t>
      </w:r>
      <w:r>
        <w:rPr>
          <w:b/>
          <w:sz w:val="18"/>
        </w:rPr>
        <w:t>Phase B — 감독형 폐루프</w:t>
      </w:r>
      <w:r>
        <w:rPr>
          <w:sz w:val="18"/>
        </w:rPr>
        <w:t>: `AutoRunService`가 가드 안에서 SV 자동 쓰기. LLM은 파라미터만 제안(승인 게이트).</w:t>
      </w:r>
    </w:p>
    <w:p>
      <w:pPr>
        <w:spacing w:before="0" w:after="20"/>
      </w:pPr>
      <w:r>
        <w:rPr>
          <w:sz w:val="18"/>
        </w:rPr>
        <w:t xml:space="preserve">164 - </w:t>
      </w:r>
      <w:r>
        <w:rPr>
          <w:b/>
          <w:sz w:val="18"/>
        </w:rPr>
        <w:t>Phase C — 자가 튜닝</w:t>
      </w:r>
      <w:r>
        <w:rPr>
          <w:sz w:val="18"/>
        </w:rPr>
        <w:t>: LLM이 Step Test 시점 제안 → 자동 피팅 → 시뮬레이터 A/B 검증 후 반영.</w:t>
      </w:r>
    </w:p>
    <w:p>
      <w:pPr>
        <w:spacing w:before="0" w:after="20"/>
      </w:pPr>
      <w:r>
        <w:rPr>
          <w:sz w:val="18"/>
        </w:rPr>
        <w:t>165</w:t>
      </w:r>
    </w:p>
    <w:p>
      <w:pPr>
        <w:spacing w:before="0" w:after="20"/>
      </w:pPr>
      <w:r>
        <w:rPr>
          <w:sz w:val="18"/>
        </w:rPr>
        <w:t>166 ---</w:t>
      </w:r>
    </w:p>
    <w:p>
      <w:pPr>
        <w:spacing w:before="0" w:after="20"/>
      </w:pPr>
      <w:r>
        <w:rPr>
          <w:sz w:val="18"/>
        </w:rPr>
        <w:t>167</w:t>
      </w:r>
    </w:p>
    <w:p>
      <w:pPr>
        <w:spacing w:before="0" w:after="20"/>
      </w:pPr>
      <w:r>
        <w:rPr>
          <w:sz w:val="18"/>
        </w:rPr>
        <w:t>168 ## 8. LLM이 잘하는 4가지 역할 (Plane 2 상세)</w:t>
      </w:r>
    </w:p>
    <w:p>
      <w:pPr>
        <w:spacing w:before="0" w:after="20"/>
      </w:pPr>
      <w:r>
        <w:rPr>
          <w:sz w:val="18"/>
        </w:rPr>
        <w:t>169</w:t>
      </w:r>
    </w:p>
    <w:p>
      <w:pPr>
        <w:spacing w:before="0" w:after="20"/>
      </w:pPr>
      <w:r>
        <w:rPr>
          <w:sz w:val="18"/>
        </w:rPr>
        <w:t xml:space="preserve">170 1. </w:t>
      </w:r>
      <w:r>
        <w:rPr>
          <w:b/>
          <w:sz w:val="18"/>
        </w:rPr>
        <w:t>Step Test 분석 (강력 추천)</w:t>
      </w:r>
      <w:r>
        <w:rPr>
          <w:sz w:val="18"/>
        </w:rPr>
        <w:t xml:space="preserve"> — 원본 §3. 유량 스텝 후 하부/상부/환류드럼/측류 온도·Analyzer 곡선을</w:t>
      </w:r>
    </w:p>
    <w:p>
      <w:pPr>
        <w:spacing w:before="0" w:after="20"/>
      </w:pPr>
      <w:r>
        <w:rPr>
          <w:sz w:val="18"/>
        </w:rPr>
        <w:t>171    `query_pv_history`로 뽑아 LLM에 주면 구간별 데드타임 θ·시상수 τ를 읽어냄 (결정론 곡선피팅으로 교차검증)</w:t>
      </w:r>
    </w:p>
    <w:p>
      <w:pPr>
        <w:spacing w:before="0" w:after="20"/>
      </w:pPr>
      <w:r>
        <w:rPr>
          <w:sz w:val="18"/>
        </w:rPr>
        <w:t>172    → 그 값이 Plane 1 파라미터가 됨.</w:t>
      </w:r>
    </w:p>
    <w:p>
      <w:pPr>
        <w:spacing w:before="0" w:after="20"/>
      </w:pPr>
      <w:r>
        <w:rPr>
          <w:sz w:val="18"/>
        </w:rPr>
        <w:t xml:space="preserve">173 2. </w:t>
      </w:r>
      <w:r>
        <w:rPr>
          <w:b/>
          <w:sz w:val="18"/>
        </w:rPr>
        <w:t>파라미터 튜닝 조언</w:t>
      </w:r>
      <w:r>
        <w:rPr>
          <w:sz w:val="18"/>
        </w:rPr>
        <w:t xml:space="preserve"> — 처리량·원료 조성 드리프트 시 K·τ 재조정 제안.</w:t>
      </w:r>
    </w:p>
    <w:p>
      <w:pPr>
        <w:spacing w:before="0" w:after="20"/>
      </w:pPr>
      <w:r>
        <w:rPr>
          <w:sz w:val="18"/>
        </w:rPr>
        <w:t xml:space="preserve">174 3. </w:t>
      </w:r>
      <w:r>
        <w:rPr>
          <w:b/>
          <w:sz w:val="18"/>
        </w:rPr>
        <w:t>이상 상황 서술</w:t>
      </w:r>
      <w:r>
        <w:rPr>
          <w:sz w:val="18"/>
        </w:rPr>
        <w:t xml:space="preserve"> — "FT 헌팅 5분째 ±5% 지속, 필터 τ 300→420초 권장" 식 자연어 진단.</w:t>
      </w:r>
    </w:p>
    <w:p>
      <w:pPr>
        <w:spacing w:before="0" w:after="20"/>
      </w:pPr>
      <w:r>
        <w:rPr>
          <w:sz w:val="18"/>
        </w:rPr>
        <w:t xml:space="preserve">175 4. </w:t>
      </w:r>
      <w:r>
        <w:rPr>
          <w:b/>
          <w:sz w:val="18"/>
        </w:rPr>
        <w:t>운전원 코칭</w:t>
      </w:r>
      <w:r>
        <w:rPr>
          <w:sz w:val="18"/>
        </w:rPr>
        <w:t xml:space="preserve"> — 신입에게 "왜 P는 15분 늦게 여는가"를 문서 근거로 설명.</w:t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2m 38s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아니, 제품 추출 부분은 아직 매핑을 완료하지 않았어, 이건 내가 할거고, 일단, 측류추출-자동운전-플랜.md에 컨셉과</w:t>
      </w:r>
    </w:p>
    <w:p>
      <w:pPr>
        <w:spacing w:before="0" w:after="20"/>
      </w:pPr>
      <w:r>
        <w:rPr>
          <w:sz w:val="18"/>
        </w:rPr>
        <w:t>선택사항을 모두 기록해줘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플랜 문서를 작성하겠습니다. 원본 문서와 같은 위치(루트)에 두고, 제품 추출(P) 매핑은 사용자 담당 TODO로 표시하겠습니다.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Write(측류추출-자동운전-플랜.md)</w:t>
      </w:r>
    </w:p>
    <w:p>
      <w:pPr>
        <w:spacing w:before="0" w:after="20"/>
        <w:shd w:fill="F5F5F5"/>
      </w:pPr>
      <w:r>
        <w:rPr>
          <w:color w:val="888888"/>
          <w:sz w:val="16"/>
        </w:rPr>
        <w:t>⎿  Wrote 196 lines to 측류추출-자동운전-플랜.md</w:t>
      </w:r>
    </w:p>
    <w:p>
      <w:pPr>
        <w:spacing w:before="0" w:after="20"/>
      </w:pPr>
      <w:r>
        <w:rPr>
          <w:sz w:val="18"/>
        </w:rPr>
        <w:t>1 # 측류 추출 증류탑(C-6111) — 로컬 LLM 기반 자동운전 플랜</w:t>
      </w:r>
    </w:p>
    <w:p>
      <w:pPr>
        <w:spacing w:before="0" w:after="20"/>
      </w:pPr>
      <w:r>
        <w:rPr>
          <w:sz w:val="18"/>
        </w:rPr>
        <w:t>2</w:t>
      </w:r>
    </w:p>
    <w:p>
      <w:pPr>
        <w:spacing w:before="0" w:after="20"/>
      </w:pPr>
      <w:r>
        <w:rPr>
          <w:sz w:val="18"/>
        </w:rPr>
        <w:t xml:space="preserve">3 &gt; </w:t>
      </w:r>
      <w:r>
        <w:rPr>
          <w:b/>
          <w:sz w:val="18"/>
        </w:rPr>
        <w:t>목적</w:t>
      </w:r>
      <w:r>
        <w:rPr>
          <w:sz w:val="18"/>
        </w:rPr>
        <w:t>: `측류추출-시간지연-적용방식.md`의 시간지연/시차 보상 제어를 ExperionCrawler 시스템 위에서</w:t>
      </w:r>
    </w:p>
    <w:p>
      <w:pPr>
        <w:spacing w:before="0" w:after="20"/>
      </w:pPr>
      <w:r>
        <w:rPr>
          <w:sz w:val="18"/>
        </w:rPr>
        <w:t xml:space="preserve">4 &gt; </w:t>
      </w:r>
      <w:r>
        <w:rPr>
          <w:b/>
          <w:sz w:val="18"/>
        </w:rPr>
        <w:t>로컬 LLM(vLLM Qwen)</w:t>
      </w:r>
      <w:r>
        <w:rPr>
          <w:sz w:val="18"/>
        </w:rPr>
        <w:t xml:space="preserve"> 과 결합해 자동운전(Autopilot)으로 구현하기 위한 컨셉·아키텍처·선택사항 기록.</w:t>
      </w:r>
    </w:p>
    <w:p>
      <w:pPr>
        <w:spacing w:before="0" w:after="20"/>
      </w:pPr>
      <w:r>
        <w:rPr>
          <w:sz w:val="18"/>
        </w:rPr>
        <w:t>5 &gt;</w:t>
      </w:r>
    </w:p>
    <w:p>
      <w:pPr>
        <w:spacing w:before="0" w:after="20"/>
      </w:pPr>
      <w:r>
        <w:rPr>
          <w:sz w:val="18"/>
        </w:rPr>
        <w:t xml:space="preserve">6 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합의용. 코드 미작성 상태.</w:t>
      </w:r>
    </w:p>
    <w:p>
      <w:pPr>
        <w:spacing w:before="0" w:after="20"/>
      </w:pPr>
      <w:r>
        <w:rPr>
          <w:sz w:val="18"/>
        </w:rPr>
        <w:t>7</w:t>
      </w:r>
    </w:p>
    <w:p>
      <w:pPr>
        <w:spacing w:before="0" w:after="20"/>
      </w:pPr>
      <w:r>
        <w:rPr>
          <w:sz w:val="18"/>
        </w:rPr>
        <w:t>8 *작성일: 2026-05-22 / 대상: C-6111 PGMEA 진공 측류추출 증류탑 (P6 영역)*</w:t>
      </w:r>
    </w:p>
    <w:p>
      <w:pPr>
        <w:spacing w:before="0" w:after="20"/>
      </w:pPr>
      <w:r>
        <w:rPr>
          <w:sz w:val="18"/>
        </w:rPr>
        <w:t>9</w:t>
      </w:r>
    </w:p>
    <w:p>
      <w:pPr>
        <w:spacing w:before="0" w:after="20"/>
      </w:pPr>
      <w:r>
        <w:rPr>
          <w:sz w:val="18"/>
        </w:rPr>
        <w:t>10 ---</w:t>
      </w:r>
    </w:p>
    <w:p>
      <w:pPr>
        <w:spacing w:before="0" w:after="20"/>
      </w:pPr>
      <w:r>
        <w:rPr>
          <w:sz w:val="18"/>
        </w:rPr>
        <w:t>… +200 lines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측류추출-자동운전-플랜.md를 루트(측류추출-시간지연-적용방식.md 옆)에 작성했습니다.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기록된 내용: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§0 핵심 원칙 — LLM을 빠른 제어 루프에 넣지 않음</w:t>
      </w:r>
    </w:p>
    <w:p>
      <w:pPr>
        <w:spacing w:before="0" w:after="20"/>
      </w:pPr>
      <w:r>
        <w:rPr>
          <w:sz w:val="18"/>
        </w:rPr>
        <w:t>- §1 2-Plane 아키텍처 — 결정론 엔진(초 단위) + LLM 감독(분 단위) + 안전 가드 레이어 다이어그램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0"/>
        <w:ind w:left="113"/>
        <w:shd w:fill="F0F0F0"/>
      </w:pPr>
      <w:r>
        <w:rPr>
          <w:rFonts w:ascii="Consolas" w:hAnsi="Consolas" w:eastAsia="Consolas"/>
          <w:color w:val="333333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0" w:after="20"/>
      </w:pPr>
      <w:r>
        <w:rPr>
          <w:sz w:val="18"/>
        </w:rPr>
        <w:t>Settings  Status   Config   Usage   Stats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Session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Total cost:            $2.01</w:t>
      </w:r>
    </w:p>
    <w:p>
      <w:pPr>
        <w:spacing w:before="0" w:after="20"/>
      </w:pPr>
      <w:r>
        <w:rPr>
          <w:sz w:val="18"/>
        </w:rPr>
        <w:t>Total duration (API):  7m 3s</w:t>
      </w:r>
    </w:p>
    <w:p>
      <w:pPr>
        <w:spacing w:before="0" w:after="20"/>
      </w:pPr>
      <w:r>
        <w:rPr>
          <w:sz w:val="18"/>
        </w:rPr>
        <w:t>Total duration (wall): 21m 49s</w:t>
      </w:r>
    </w:p>
    <w:p>
      <w:pPr>
        <w:spacing w:before="0" w:after="20"/>
      </w:pPr>
      <w:r>
        <w:rPr>
          <w:sz w:val="18"/>
        </w:rPr>
        <w:t>Total code changes:    197 lines added, 0 lines removed</w:t>
      </w:r>
    </w:p>
    <w:p>
      <w:pPr>
        <w:spacing w:before="0" w:after="20"/>
      </w:pPr>
      <w:r>
        <w:rPr>
          <w:sz w:val="18"/>
        </w:rPr>
        <w:t>Usage by model:</w:t>
      </w:r>
    </w:p>
    <w:p>
      <w:pPr>
        <w:spacing w:before="0" w:after="20"/>
      </w:pPr>
      <w:r>
        <w:rPr>
          <w:sz w:val="18"/>
        </w:rPr>
        <w:t>Usage by model:</w:t>
      </w:r>
    </w:p>
    <w:p>
      <w:pPr>
        <w:spacing w:before="0" w:after="20"/>
      </w:pPr>
      <w:r>
        <w:rPr>
          <w:sz w:val="18"/>
        </w:rPr>
        <w:t>Usage by model:</w:t>
      </w:r>
    </w:p>
    <w:p>
      <w:pPr>
        <w:spacing w:before="0" w:after="20"/>
      </w:pPr>
      <w:r>
        <w:rPr>
          <w:sz w:val="18"/>
        </w:rPr>
        <w:t>1 # 측류 추출 증류탑(C-6111) — 로컬 LLM 기반 자동운전 플랜</w:t>
      </w:r>
    </w:p>
    <w:p>
      <w:pPr>
        <w:spacing w:before="0" w:after="20"/>
      </w:pPr>
      <w:r>
        <w:rPr>
          <w:sz w:val="18"/>
        </w:rPr>
        <w:t>2</w:t>
      </w:r>
    </w:p>
    <w:p>
      <w:pPr>
        <w:spacing w:before="0" w:after="20"/>
      </w:pPr>
      <w:r>
        <w:rPr>
          <w:sz w:val="18"/>
        </w:rPr>
        <w:t xml:space="preserve">3 &gt; </w:t>
      </w:r>
      <w:r>
        <w:rPr>
          <w:b/>
          <w:sz w:val="18"/>
        </w:rPr>
        <w:t>목적</w:t>
      </w:r>
      <w:r>
        <w:rPr>
          <w:sz w:val="18"/>
        </w:rPr>
        <w:t>: `측류추출-시간지연-적용방식.md`의 시간지연/시차 보상 제어를 ExperionCrawler 시스템 위에서</w:t>
      </w:r>
    </w:p>
    <w:p>
      <w:pPr>
        <w:spacing w:before="0" w:after="20"/>
      </w:pPr>
      <w:r>
        <w:rPr>
          <w:sz w:val="18"/>
        </w:rPr>
        <w:t xml:space="preserve">4 &gt; </w:t>
      </w:r>
      <w:r>
        <w:rPr>
          <w:b/>
          <w:sz w:val="18"/>
        </w:rPr>
        <w:t>로컬 LLM(vLLM Qwen)</w:t>
      </w:r>
      <w:r>
        <w:rPr>
          <w:sz w:val="18"/>
        </w:rPr>
        <w:t xml:space="preserve"> 과 결합해 자동운전(Autopilot)으로 구현하기 위한 컨셉·아키텍처·선택사항 기록.</w:t>
      </w:r>
    </w:p>
    <w:p>
      <w:pPr>
        <w:spacing w:before="0" w:after="20"/>
      </w:pPr>
      <w:r>
        <w:rPr>
          <w:sz w:val="18"/>
        </w:rPr>
        <w:t>5 &gt;</w:t>
      </w:r>
    </w:p>
    <w:p>
      <w:pPr>
        <w:spacing w:before="0" w:after="20"/>
      </w:pPr>
      <w:r>
        <w:rPr>
          <w:sz w:val="18"/>
        </w:rPr>
        <w:t xml:space="preserve">6 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합의용. 코드 미작성 상태.</w:t>
      </w:r>
    </w:p>
    <w:p>
      <w:pPr>
        <w:spacing w:before="0" w:after="20"/>
      </w:pPr>
      <w:r>
        <w:rPr>
          <w:sz w:val="18"/>
        </w:rPr>
        <w:t>7</w:t>
      </w:r>
    </w:p>
    <w:p>
      <w:pPr>
        <w:spacing w:before="0" w:after="20"/>
      </w:pPr>
      <w:r>
        <w:rPr>
          <w:sz w:val="18"/>
        </w:rPr>
        <w:t>8 *작성일: 2026-05-22 / 대상: C-6111 PGMEA 진공 측류추출 증류탑 (P6 영역)*</w:t>
      </w:r>
    </w:p>
    <w:p>
      <w:pPr>
        <w:spacing w:before="0" w:after="20"/>
      </w:pPr>
      <w:r>
        <w:rPr>
          <w:sz w:val="18"/>
        </w:rPr>
        <w:t>9</w:t>
      </w:r>
    </w:p>
    <w:p>
      <w:pPr>
        <w:spacing w:before="0" w:after="20"/>
      </w:pPr>
      <w:r>
        <w:rPr>
          <w:sz w:val="18"/>
        </w:rPr>
        <w:t>10 ---</w:t>
      </w:r>
    </w:p>
    <w:p>
      <w:pPr>
        <w:spacing w:before="0" w:after="20"/>
      </w:pPr>
      <w:r>
        <w:rPr>
          <w:sz w:val="18"/>
        </w:rPr>
        <w:t>… +200 lines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/usage</w:t>
      </w:r>
    </w:p>
    <w:p>
      <w:pPr>
        <w:spacing w:before="0" w:after="20"/>
        <w:shd w:fill="F5F5F5"/>
      </w:pPr>
      <w:r>
        <w:rPr>
          <w:color w:val="888888"/>
          <w:sz w:val="16"/>
        </w:rPr>
        <w:t>⎿  Settings dialog dismissed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측류추출-자동운전-플랜.md를 루트(측류추출-시간지연-적용방식.md 옆)에 작성했습니다.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기록된 내용:</w:t>
      </w:r>
    </w:p>
    <w:p>
      <w:pPr>
        <w:spacing w:before="0" w:after="20"/>
      </w:pPr>
      <w:r>
        <w:rPr>
          <w:sz w:val="18"/>
        </w:rPr>
        <w:t>- §0 핵심 원칙 — LLM을 빠른 제어 루프에 넣지 않음</w:t>
      </w:r>
    </w:p>
    <w:p>
      <w:pPr>
        <w:spacing w:before="0" w:after="20"/>
      </w:pPr>
      <w:r>
        <w:rPr>
          <w:sz w:val="18"/>
        </w:rPr>
        <w:t>- §1 2-Plane 아키텍처 — 결정론 엔진(초 단위) + LLM 감독(분 단위) + 안전 가드 레이어 다이어그램</w:t>
      </w:r>
    </w:p>
    <w:p>
      <w:pPr>
        <w:spacing w:before="0" w:after="20"/>
      </w:pPr>
      <w:r>
        <w:rPr>
          <w:sz w:val="18"/>
        </w:rPr>
        <w:t>- §2 보상 수식 — Lag 필터/데드타임, MV별 τ(B 1~2분 / D 5분 / P 15~20분 / S 가장 빠름)</w:t>
      </w:r>
    </w:p>
    <w:p>
      <w:pPr>
        <w:spacing w:before="0" w:after="20"/>
      </w:pPr>
      <w:r>
        <w:rPr>
          <w:sz w:val="18"/>
        </w:rPr>
        <w:t>- §3 재사용 자산 — 기존 쓰기 클라이언트·엔드포인트·BackgroundService 패턴·MCP 도구</w:t>
      </w:r>
    </w:p>
    <w:p>
      <w:pPr>
        <w:spacing w:before="0" w:after="20"/>
      </w:pPr>
      <w:r>
        <w:rPr>
          <w:sz w:val="18"/>
        </w:rPr>
        <w:t>- §4 안전 발견 — 쓰기 가드 0건, LLM 쓰기 도구 없음, ask_iiot_llm 빈 응답</w:t>
      </w:r>
    </w:p>
    <w:p>
      <w:pPr>
        <w:spacing w:before="0" w:after="20"/>
      </w:pPr>
      <w:r>
        <w:rPr>
          <w:sz w:val="18"/>
        </w:rPr>
        <w:t>- §5 실측 태그 매핑 — F/S/B/D·R 매핑 표 + P는 "🔲 사용자 매핑 예정"으로 보류 표시</w:t>
      </w:r>
    </w:p>
    <w:p>
      <w:pPr>
        <w:spacing w:before="0" w:after="20"/>
      </w:pPr>
      <w:r>
        <w:rPr>
          <w:sz w:val="18"/>
        </w:rPr>
        <w:t>- §6 선택사항 — 6.1 시작 지점(A~D), 6.2 LLM 권한(가~다), 권장 조합 명시</w:t>
      </w:r>
    </w:p>
    <w:p>
      <w:pPr>
        <w:spacing w:before="0" w:after="20"/>
      </w:pPr>
      <w:r>
        <w:rPr>
          <w:sz w:val="18"/>
        </w:rPr>
        <w:t>- §7 로드맵 — Phase 0/A/B/C</w:t>
      </w:r>
    </w:p>
    <w:p>
      <w:pPr>
        <w:spacing w:before="0" w:after="20"/>
      </w:pPr>
      <w:r>
        <w:rPr>
          <w:sz w:val="18"/>
        </w:rPr>
        <w:t>- §8 LLM 4대 역할, §9 미해결 항목(P 매핑 = 사용자 담당으로 명기)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말씀대로 제품 추출(P) 경로 매핑은 사용자 진행 예정으로 §5.1과 §9에 담당 구분해 두었습니다. P 매핑을 마치시면</w:t>
      </w:r>
    </w:p>
    <w:p>
      <w:pPr>
        <w:spacing w:before="0" w:after="20"/>
      </w:pPr>
      <w:r>
        <w:rPr>
          <w:sz w:val="18"/>
        </w:rPr>
        <w:t>알려주시면 표의 해당 칸을 채우겠습니다.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Sautéed for 1m 11s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PID loop의 튜닝을 LLM이 보조할 수 있는 방법은?, 이걸 학습으로 플랜트 상황에 맞게 튜닝 가능할까?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좋은 질문입니다. 두 부분으로 나눠서 — (1) LLM이 PID 튜닝을 어떻게 보조하나, (2) 그걸 학습으로 플랜트에 맞게 적응시키는</w:t>
      </w:r>
    </w:p>
    <w:p>
      <w:pPr>
        <w:spacing w:before="0" w:after="20"/>
      </w:pPr>
      <w:r>
        <w:rPr>
          <w:sz w:val="18"/>
        </w:rPr>
        <w:t>게 현실적인가.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LLM의 PID 튜닝 보조 — 역할 분담이 핵심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자동운전 플랜의 §0 원칙과 동일합니다: LLM은 숫자를 만들지 않습니다. 정확한 산수와 결정성이 필요한 부분(모델 식별, 튜닝</w:t>
      </w:r>
    </w:p>
    <w:p>
      <w:pPr>
        <w:spacing w:before="0" w:after="20"/>
      </w:pPr>
      <w:r>
        <w:rPr>
          <w:sz w:val="18"/>
        </w:rPr>
        <w:t>공식 계산)은 결정론 수학이 하고, LLM은 그 위에서 판단·진단·번역·오케스트레이션을 합니다.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작업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담당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Bump/Step Test 응답에서 FOPDT 모델(K, τ, θ) 식별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수학(최소제곱 곡선피팅)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 산수는 부정확·비결정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튜닝 공식 적용 → Kc, τI, τD 계산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수학(SIMC/Lambda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동일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어떤 튜닝 규칙·목표(λ)를 쓸지 결정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루프 용도·강건성 트레이드오프 판단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루프 분류 (유량/수위/온도/압력) → 튜닝 철학 선택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도메인 지식 매칭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트렌드에서 병증 진단 (발진/둔감/stiction/windup)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패턴 해석·서술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운전원 언어 ↔ 파라미터 번역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"오버슈트가 심해" → "Kc↓ 또는 τI↑"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재튜닝 시점 판단·근거 로깅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LLM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이벤트 단위 의사결정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표준 워크플로우 (LLM이 지휘)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① LLM: 이 루프는 무엇? (예: TICA-6111A = 온도, 품질직결, 느림)</w:t>
      </w:r>
    </w:p>
    <w:p>
      <w:pPr>
        <w:spacing w:before="0" w:after="20"/>
      </w:pPr>
      <w:r>
        <w:rPr>
          <w:sz w:val="18"/>
        </w:rPr>
        <w:t>→ 튜닝 철학 결정 (Lambda/SIMC, λ 보수적으로)</w:t>
      </w:r>
    </w:p>
    <w:p>
      <w:pPr>
        <w:spacing w:before="0" w:after="20"/>
      </w:pPr>
      <w:r>
        <w:rPr>
          <w:sz w:val="18"/>
        </w:rPr>
        <w:t>② 수학: Bump Test 수행 → 응답곡선 → FOPDT (K,τ,θ) 최소제곱 피팅</w:t>
      </w:r>
    </w:p>
    <w:p>
      <w:pPr>
        <w:spacing w:before="0" w:after="20"/>
      </w:pPr>
      <w:r>
        <w:rPr>
          <w:sz w:val="18"/>
        </w:rPr>
        <w:t>③ LLM: 피팅 품질 검증 ("R²낮음, 노이즈/외란 의심 → 재시험 권고")</w:t>
      </w:r>
    </w:p>
    <w:p>
      <w:pPr>
        <w:spacing w:before="0" w:after="20"/>
      </w:pPr>
      <w:r>
        <w:rPr>
          <w:sz w:val="18"/>
        </w:rPr>
        <w:t>④ 수학: SIMC 공식으로 Kc,τI,τD 산출</w:t>
      </w:r>
    </w:p>
    <w:p>
      <w:pPr>
        <w:spacing w:before="0" w:after="20"/>
      </w:pPr>
      <w:r>
        <w:rPr>
          <w:sz w:val="18"/>
        </w:rPr>
        <w:t>⑤ LLM: 결과 설명 + 안전범위 점검 → 운전원 승인 게이트</w:t>
      </w:r>
    </w:p>
    <w:p>
      <w:pPr>
        <w:spacing w:before="0" w:after="20"/>
      </w:pPr>
      <w:r>
        <w:rPr>
          <w:sz w:val="18"/>
        </w:rPr>
        <w:t>⑥ 가드 레이어 경유 적용 (플랜 §1 그대로)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루프별로 튜닝 철학이 다른데, 이게 LLM의 진짜 가치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루프 (이 플랜트)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철학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LLM이 자동 선택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FICQ-6101 유량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빠름, Lambda 작게, P+I만 (D 금지)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노이즈 많음 → 적극적 D 배제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LI-6111 / LI-6113 수위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Averaging/Surge (느슨하게)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원본 문서 §4.3과 직결 — 완충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TICA-6111A 온도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지배동특성, 보수적 λ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품질직결 → 강건성 우선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PICA-6111 진공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비교적 빠름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—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그리고 "튜닝 대상"이 둘이라는 점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기저 PID 루프 (Kc, τI, τD) — 위 고전 튜닝</w:t>
      </w:r>
    </w:p>
    <w:p>
      <w:pPr>
        <w:spacing w:before="0" w:after="20"/>
      </w:pPr>
      <w:r>
        <w:rPr>
          <w:sz w:val="18"/>
        </w:rPr>
        <w:t>2. 피드포워드 보상 파라미터 (Lag τ, 데드타임, 게인 K_D/K_B/K_P) — 자동운전 플랜의 Step Test 분석이 바로 이걸 식별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LLM은 둘 다 보조하며, Step Test 곡선 해석은 두 작업의 공통 입력입니다.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2. "학습으로 플랜트에 맞게" — 가능하다, 단 메커니즘 선택이 전부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가능합니다. 하지만 "강화학습으로 증류탑을 학습"은 실플랜트에선 위험·비현실적입니다(샘플 비효율 + 탐색 = 나쁜 SV 투입).</w:t>
      </w:r>
    </w:p>
    <w:p>
      <w:pPr>
        <w:spacing w:before="0" w:after="20"/>
      </w:pPr>
      <w:r>
        <w:rPr>
          <w:sz w:val="18"/>
        </w:rPr>
        <w:t>안전한 것부터 야심찬 것 순으로 사다리를 제시합니다: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레벨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방법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"학습" 성격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현실성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L1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주기적 재식별 (Bump Test 재실행 → FOPDT 재피팅 → 재튜닝)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ML 아님,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★★★ 가장 실용·안전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적응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L2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게인 스케줄링 (처리량·등급별 다점 튜닝 후 보간)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룩업 학습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★★★ 비선형 대응 정석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L3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고전 적응제어 (RLS 온라인 추정 → Self-Tuning)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온라인 추정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★★ 검증됨(Åström), 진동주의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L4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베이지안 최적화 (성능비용 IAE/오버슈트를 소수 실험으로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데이터기반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★★ 트윈 우선, 샘플효율 최고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최소화)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ML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L5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강화학습(RL)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정책학습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★ 시뮬레이터 전용, 실플랜트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금지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추가로 탐색 없이 안전하게 학습하는 두 가지가 이 시스템에 특히 잘 맞습니다: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섀도/추천 모드 학습: 엔진이 "이렇게 하겠다"를 계산만 하고, 실제 운전원 조치 + 결과를 로깅 → 둘의 격차를 학습.</w:t>
      </w:r>
    </w:p>
    <w:p>
      <w:pPr>
        <w:spacing w:before="0" w:after="20"/>
      </w:pPr>
      <w:r>
        <w:rPr>
          <w:sz w:val="18"/>
        </w:rPr>
        <w:t>"운전원은 항상 P밸브를 우리 모델보다 느리게 연다" → 모델 보정. 탐색 위험 0, 지도학습.</w:t>
      </w:r>
    </w:p>
    <w:p>
      <w:pPr>
        <w:spacing w:before="0" w:after="20"/>
      </w:pPr>
      <w:r>
        <w:rPr>
          <w:sz w:val="18"/>
        </w:rPr>
        <w:t>- CLPM (폐루프 성능 모니터링): Harris 지수(최소분산 대비)·발진 감지·밸브 stiction 진단을 일상 운전 데이터만으로 수행 →</w:t>
      </w:r>
    </w:p>
    <w:p>
      <w:pPr>
        <w:spacing w:before="0" w:after="20"/>
      </w:pPr>
      <w:r>
        <w:rPr>
          <w:sz w:val="18"/>
        </w:rPr>
        <w:t>루프 건강도 점수화 → 튜닝 열화 시 자동 플래그. 이게 재튜닝의 트리거가 되고, LLM이 우선순위를 서술.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추천 적응 루프 (이 플랜트 기준)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일상 데이터 → CLPM(Harris·stiction·발진) → LLM이 "열화 루프" 식별·서술</w:t>
      </w:r>
    </w:p>
    <w:p>
      <w:pPr>
        <w:spacing w:before="0" w:after="20"/>
      </w:pPr>
      <w:r>
        <w:rPr>
          <w:sz w:val="18"/>
        </w:rPr>
        <w:t>→ 게인 스케줄(L2) 해당 점 벗어남? → Bump Test 재식별(L1)</w:t>
      </w:r>
    </w:p>
    <w:p>
      <w:pPr>
        <w:spacing w:before="0" w:after="20"/>
      </w:pPr>
      <w:r>
        <w:rPr>
          <w:sz w:val="18"/>
        </w:rPr>
        <w:t>→ 트윈에서 베이지안 최적화(L4)로 미세조정 → 운전원 승인 → 가드 경유 반영</w:t>
      </w:r>
    </w:p>
    <w:p>
      <w:pPr>
        <w:spacing w:before="0" w:after="20"/>
      </w:pPr>
      <w:r>
        <w:rPr>
          <w:sz w:val="18"/>
        </w:rPr>
        <w:t>→ 결과 로깅 → 섀도 학습으로 모델 보정 (순환)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반드시 지켜야 할 제약 (정직하게)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디지털 트윈 우선 — 현 브랜치 sim/... 활용. L4/L5는 실플랜트 전 트윈 검증 필수.</w:t>
      </w:r>
    </w:p>
    <w:p>
      <w:pPr>
        <w:spacing w:before="0" w:after="20"/>
      </w:pPr>
      <w:r>
        <w:rPr>
          <w:sz w:val="18"/>
        </w:rPr>
        <w:t>- 식별성(Identifiability) — 충분한 가진(excitation) 없으면 모델 못 만듦. 고순도 탑은 비선형·느림 → 작은 선형모델은</w:t>
      </w:r>
    </w:p>
    <w:p>
      <w:pPr>
        <w:spacing w:before="0" w:after="20"/>
      </w:pPr>
      <w:r>
        <w:rPr>
          <w:sz w:val="18"/>
        </w:rPr>
        <w:t>국소적으로만 유효 → 그래서 L2 게인 스케줄링이 핵심.</w:t>
      </w:r>
    </w:p>
    <w:p>
      <w:pPr>
        <w:spacing w:before="0" w:after="20"/>
      </w:pPr>
      <w:r>
        <w:rPr>
          <w:sz w:val="18"/>
        </w:rPr>
        <w:t>- 안전 제약 — 모든 적응은 플랜 §0 가드 레이어 하드 한계 안에서만. 탐색형(L4/L5)엔 trust-region 필수.</w:t>
      </w:r>
    </w:p>
    <w:p>
      <w:pPr>
        <w:spacing w:before="0" w:after="20"/>
      </w:pPr>
      <w:r>
        <w:rPr>
          <w:sz w:val="18"/>
        </w:rPr>
        <w:t>- LLM은 비용함수·실험설계·수렴판정·가드를 담당하고, 최적화 수치는 알고리즘이 낸다 — 여기서도 §0 원칙 유지.</w:t>
      </w:r>
    </w:p>
    <w:p>
      <w:pPr>
        <w:spacing w:before="0" w:after="20"/>
      </w:pPr>
      <w:r>
        <w:rPr>
          <w:sz w:val="18"/>
        </w:rPr>
        <w:t>- 이 C-6111은 품질직결·느림·비선형 = 가장 보수적으로 다뤄야 하는 케이스. L1+L2+섀도부터, L4는 트윈에서만.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요약: LLM은 PID 튜닝의 지휘자·진단가·번역가로 강력하고(수치는 결정론 수학이 산출), 플랜트 적응 학습도 가능하되 RL이</w:t>
      </w:r>
    </w:p>
    <w:p>
      <w:pPr>
        <w:spacing w:before="0" w:after="20"/>
      </w:pPr>
      <w:r>
        <w:rPr>
          <w:sz w:val="18"/>
        </w:rPr>
        <w:t>아니라 재식별+게인스케줄링+베이지안최적화+섀도학습+CLPM 조합이 안전하고 현실적인 답입니다.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내용을 자동운전 플랜 문서에 "§10. PID 튜닝 보조 &amp; 적응 학습" 섹션으로 추가해 둘까요?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Brewed for 1m 10s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좀더 얘기를 하고 문서를 작성하자,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내가 알고있는것은 밸브의 사이즈, 배관의종류, 컨트롤밸브의 CV 값과 CV 커브, 플로우미터의 유량범위 등의 물리적인</w:t>
      </w:r>
    </w:p>
    <w:p>
      <w:pPr>
        <w:spacing w:before="0" w:after="20"/>
      </w:pPr>
      <w:r>
        <w:rPr>
          <w:sz w:val="18"/>
        </w:rPr>
        <w:t>데이터를 가지고 있다면, 결정론적인 부분을 이것으로 프로그램화 하고, LLM은 실제로 무엇을 할 수있다는거야?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아주 정확한 지점을 찌르셨습니다. 솔직하게 답하면 — 그 물리 데이터를 가지고 있다면, 제어 수학에서 LLM이 할 일은 오히려</w:t>
      </w:r>
    </w:p>
    <w:p>
      <w:pPr>
        <w:spacing w:before="0" w:after="20"/>
      </w:pPr>
      <w:r>
        <w:rPr>
          <w:sz w:val="18"/>
        </w:rPr>
        <w:t>크게 줄어듭니다. 그게 맞고, 그게 좋은 겁니다. 하나씩 정리하죠.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물리 데이터로 결정론화되는 부분 (LLM 불필요)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말씀하신 데이터는 사실 "데이터 피팅으로 추정"해야 했던 것들을 계산으로 바꿔버립니다: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물리 데이터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계산되는 결정론 모델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이전엔 뭐로 구했나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컨트롤밸브 Cv + Cv 커브(설치특성)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OP(%) → 유량 관계, 밸브 게인 dQ/dOP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Step Test 식별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배관 종류·구경·길이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ΔP·마찰, 이송 데드타임 θ = 관내체적/유량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Step Test로 θ 측정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드럼/트레이 홀드업 체적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체류시간 τ = 체적/유량 (D-6113 환류드럼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Step Test로 τ 측정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플로우미터 레인지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스케일링·분해능·노이즈 플로어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—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즉 자동운전 플랜의 B(하부)·D/R(상부) 타이밍은 하이드롤릭 홀드업 = 체적/유량 으로 직접 계산됩니다. 밸브 게인도 Cv</w:t>
      </w:r>
    </w:p>
    <w:p>
      <w:pPr>
        <w:spacing w:before="0" w:after="20"/>
      </w:pPr>
      <w:r>
        <w:rPr>
          <w:sz w:val="18"/>
        </w:rPr>
        <w:t>커브 미분으로 나옵니다. 여기에 LLM을 넣을 이유가 없습니다. 모델기반 튜닝(SIMC/Lambda)도 이 물리모델로 바로 Kc·τI가</w:t>
      </w:r>
    </w:p>
    <w:p>
      <w:pPr>
        <w:spacing w:before="0" w:after="20"/>
      </w:pPr>
      <w:r>
        <w:rPr>
          <w:sz w:val="18"/>
        </w:rPr>
        <w:t>떨어집니다. 이 부분은 그냥 프로그램하세요. 제 처음 답에서 "Step Test로 식별"이라던 것의 상당 부분이 당신의 경우</w:t>
      </w:r>
    </w:p>
    <w:p>
      <w:pPr>
        <w:spacing w:before="0" w:after="20"/>
      </w:pPr>
      <w:r>
        <w:rPr>
          <w:sz w:val="18"/>
        </w:rPr>
        <w:t>불필요해집니다.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2. 그런데 물리 데이터가 못 주는 3가지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여기가 핵심입니다. Cv·배관·유량범위는 하이드롤릭(얼마나 흐르나) 을 줍니다. 그런데 증류탑의 진짜 어려움은 거기가</w:t>
      </w:r>
    </w:p>
    <w:p>
      <w:pPr>
        <w:spacing w:before="0" w:after="20"/>
      </w:pPr>
      <w:r>
        <w:rPr>
          <w:sz w:val="18"/>
        </w:rPr>
        <w:t>아닙니다.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(가) 분리/조성 동특성 — 당신 데이터에 없음.</w:t>
      </w:r>
    </w:p>
    <w:p>
      <w:pPr>
        <w:spacing w:before="0" w:after="20"/>
      </w:pPr>
      <w:r>
        <w:rPr>
          <w:sz w:val="18"/>
        </w:rPr>
        <w:t>원본 문서의 "P(측류)는 15~20분으로 가장 느리다" 는 배관 이송이 아니라 트레이별 물질·열 홀드업 + 기액평형(VLE)으로 새</w:t>
      </w:r>
    </w:p>
    <w:p>
      <w:pPr>
        <w:spacing w:before="0" w:after="20"/>
      </w:pPr>
      <w:r>
        <w:rPr>
          <w:sz w:val="18"/>
        </w:rPr>
        <w:t>조성이 자리잡는 시간입니다. 홀드업 체적은 당신이 알지만, 상대휘발도·트레이 효율·VLE는 Cv 커브에 없습니다. 이 P 지연은</w:t>
      </w:r>
    </w:p>
    <w:p>
      <w:pPr>
        <w:spacing w:before="0" w:after="20"/>
      </w:pPr>
      <w:r>
        <w:rPr>
          <w:sz w:val="18"/>
        </w:rPr>
        <w:t>물리 데이터만으론 안 나오고, 단별(stage) 분리 모델이 필요합니다. → B·D는 물리로 계산되지만, P는 안 됩니다. 이게</w:t>
      </w:r>
    </w:p>
    <w:p>
      <w:pPr>
        <w:spacing w:before="0" w:after="20"/>
      </w:pPr>
      <w:r>
        <w:rPr>
          <w:sz w:val="18"/>
        </w:rPr>
        <w:t>경계선입니다.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(나) 모델-플랜트 불일치(드리프트). Cv 커브는 깨끗한 신품 설계값입니다. 실제론 밸브 stiction·시트 마모, E-6103 파울링,</w:t>
      </w:r>
    </w:p>
    <w:p>
      <w:pPr>
        <w:spacing w:before="0" w:after="20"/>
      </w:pPr>
      <w:r>
        <w:rPr>
          <w:sz w:val="18"/>
        </w:rPr>
        <w:t>트레이 효율 저하로 시간에 따라 어긋납니다. 물리모델은 "어제의 진실"이고 플랜트는 오늘 다릅니다.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(다) 목적·맥락·예외. 무엇이 "잘 도는" 건지(회수율 최대 vs 에너지 최소 vs 순도 사수), 등급 변경, 기동/정지, 계기 고장,</w:t>
      </w:r>
    </w:p>
    <w:p>
      <w:pPr>
        <w:spacing w:before="0" w:after="20"/>
      </w:pPr>
      <w:r>
        <w:rPr>
          <w:sz w:val="18"/>
        </w:rPr>
        <w:t>상류 외란 — 정적 물리 데이터엔 전혀 없습니다.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3. 그래서 LLM이 실제로 하는 일 (과장 없이)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물리모델이 좋을수록 LLM은 제어 경로에서 빠지고 가장자리로 이동합니다. 솔직한 목록: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LLM 역할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구체적으로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정직한 가치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① 커미셔닝 보조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밸브 데이터시트·Cv 커브·배관 스펙을 파싱해 결정론 엔진의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★★ 즉시 유용. "물리는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config/코드로 조립, Cv 값 정합성 점검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결정론" 철학 그대로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② 데이터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물리예측 유량 vs 실측 잔차 계산은 수학, "이 OP·ΔP에서 8% 미달 →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정합(드리프트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밸브 파울링/마모 의심" 해석·재교정 트리거는 LLM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★★ (나) 해결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진단)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③ 소프트센서 보조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측정 안 되는 조성을 온도(TI-6111B/C)로 추론, 분석기 결측 보간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★ (가) 보완(완전 해결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아님)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④ 감독형 예외 처리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엔진이 프로그램 안 된 상황(기동·등급변경·상류 업셋·계기고장)에서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★★★ 물리 침묵 영역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판단·완화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⑤ 운전원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의도/경제목표 → SV·제약으로 번역, "왜 이렇게 도는지" 설명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★★★ 물리 침묵 영역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인터페이스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⑥ 교차 데이터 융합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알람+이벤트+랩분석+정비이력+물리잔차를 엮어 진단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★★★ 기존 MCP 도구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활용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4. 핵심 원리 (한 줄)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LLM의 가치는 물리모델 품질에 반비례합니다. 당신처럼 물리를 잘 잡을수록 LLM은 제어 산수에서 사라지고 — ③ 못 측정하는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조성, ④ 프로그램 안 된 예외, ⑤ 사람 인터페이스, ⑥ 교차 진단, ①커미셔닝으로 옮겨갑니다. 이게 정상이고 안전한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모습입니다.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문서로 넘어가기 전에 같이 정리하고 싶은 게 몇 가지 있습니다: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모습입니다.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문서로 넘어가기 전에 같이 정리하고 싶은 게 몇 가지 있습니다: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분리/조성(가) 모델을 어디까지 갈 건가? — P 지연을 (a) 그냥 보수적 고정 τ(15~20분)로 두고 안 건드릴지, (b) 간이</w:t>
      </w:r>
    </w:p>
    <w:p>
      <w:pPr>
        <w:spacing w:before="0" w:after="20"/>
      </w:pPr>
      <w:r>
        <w:rPr>
          <w:sz w:val="18"/>
        </w:rPr>
        <w:t>트레이/홀드업 모델을 세울지, (c) 운전데이터 기반 경험모델로 둘지. 이게 LLM 역할 ③의 깊이를 결정합니다.</w:t>
      </w:r>
    </w:p>
    <w:p>
      <w:pPr>
        <w:spacing w:before="0" w:after="20"/>
      </w:pPr>
      <w:r>
        <w:rPr>
          <w:sz w:val="18"/>
        </w:rPr>
        <w:t>2. 물리 데이터의 형태 — Cv 커브가 표/수식/데이터시트 PDF 중 무엇인가요? 역할 ①(LLM이 config로 조립)의 실현성이 여기</w:t>
      </w:r>
    </w:p>
    <w:p>
      <w:pPr>
        <w:spacing w:before="0" w:after="20"/>
      </w:pPr>
      <w:r>
        <w:rPr>
          <w:sz w:val="18"/>
        </w:rPr>
        <w:t>달려 있습니다.</w:t>
      </w:r>
    </w:p>
    <w:p>
      <w:pPr>
        <w:spacing w:before="0" w:after="20"/>
      </w:pPr>
      <w:r>
        <w:rPr>
          <w:sz w:val="18"/>
        </w:rPr>
        <w:t>3. LLM을 "제어 보조"로 보시는지 "운전 보조(예외·인터페이스)"로 보시는지 — 위 ②④⑤⑥ 중 어디에 무게를 두실지에 따라 문서</w:t>
      </w:r>
    </w:p>
    <w:p>
      <w:pPr>
        <w:spacing w:before="0" w:after="20"/>
      </w:pPr>
      <w:r>
        <w:rPr>
          <w:sz w:val="18"/>
        </w:rPr>
        <w:t>구조가 달라집니다.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세 가지에 대한 생각을 들려주시면, 그걸 반영해서 플랜 문서에 섹션을 작성하겠습니다.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Baked for 1m 17s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내가 생각하는 방향은 이거야</w:t>
      </w:r>
    </w:p>
    <w:p>
      <w:pPr>
        <w:spacing w:before="0" w:after="20"/>
      </w:pPr>
      <w:r>
        <w:rPr>
          <w:sz w:val="18"/>
        </w:rPr>
        <w:t>1. 결정론이든, llm이든 목표 설정값을 연산---&gt; Experion 서버에 전달</w:t>
      </w:r>
    </w:p>
    <w:p>
      <w:pPr>
        <w:spacing w:before="0" w:after="20"/>
      </w:pPr>
      <w:r>
        <w:rPr>
          <w:sz w:val="18"/>
        </w:rPr>
        <w:t>2. Experion 서버에서 프로그램을 해서, 전달된 값을 화면상(Operator Station 모니터링 HMI)에 PID Loop 표시에 제안한</w:t>
      </w:r>
    </w:p>
    <w:p>
      <w:pPr>
        <w:spacing w:before="0" w:after="20"/>
      </w:pPr>
      <w:r>
        <w:rPr>
          <w:sz w:val="18"/>
        </w:rPr>
        <w:t>SP값을 표시</w:t>
      </w:r>
    </w:p>
    <w:p>
      <w:pPr>
        <w:spacing w:before="0" w:after="20"/>
      </w:pPr>
      <w:r>
        <w:rPr>
          <w:sz w:val="18"/>
        </w:rPr>
        <w:t>3. 운전원이 여기에 익숙해지고, 신뢰가 생긴다면, mode 변경, -&gt; Set Point 변경 주도권 가져옴</w:t>
      </w:r>
    </w:p>
    <w:p>
      <w:pPr>
        <w:spacing w:before="0" w:after="20"/>
      </w:pPr>
      <w:r>
        <w:rPr>
          <w:sz w:val="18"/>
        </w:rPr>
        <w:t>4. PID LOOP의 Hunting이 심하다고 판단되는 기준을 넘으면, 매뉴얼 모드로 변경, 제어출력(OP)를 가지고 변경하면서 안정권</w:t>
      </w:r>
    </w:p>
    <w:p>
      <w:pPr>
        <w:spacing w:before="0" w:after="20"/>
      </w:pPr>
      <w:r>
        <w:rPr>
          <w:sz w:val="18"/>
        </w:rPr>
        <w:t>유지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꼭 DCS 컨트롤러의 PID 제어기의 파라미터를 교정하는것이 아니어도 매뉴얼 모드에서, op 변경만 가지고도 가능할까? 하는</w:t>
      </w:r>
    </w:p>
    <w:p>
      <w:pPr>
        <w:spacing w:before="0" w:after="20"/>
      </w:pPr>
      <w:r>
        <w:rPr>
          <w:sz w:val="18"/>
        </w:rPr>
        <w:t>의문에서 시작된 것이 이 세션의 시작 목적이기도 함---&gt; 당연히 안전장치(rate제한, 절대값 제한, 현재 유량 범위 감안 밸브</w:t>
      </w:r>
    </w:p>
    <w:p>
      <w:pPr>
        <w:spacing w:before="0" w:after="20"/>
      </w:pPr>
      <w:r>
        <w:rPr>
          <w:sz w:val="18"/>
        </w:rPr>
        <w:t>변동폭 제한, 기본 컨트롤러에 설정된 ESD, IL 동작 이 보증된 상태에서 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이제 핵심이 명확해졌습니다. 그리고 시작 질문 — "PID 파라미터를 안 건드리고, MANUAL에서 OP만으로 안정화 가능한가?" — 에</w:t>
      </w:r>
    </w:p>
    <w:p>
      <w:pPr>
        <w:spacing w:before="0" w:after="20"/>
      </w:pPr>
      <w:r>
        <w:rPr>
          <w:sz w:val="18"/>
        </w:rPr>
        <w:t>정직하게 답하면: 경우에 따라 Yes, 그리고 그게 오히려 브라운필드에서 더 현실적입니다. 다만 결정적인 단서가 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시작 질문에 대한 직답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핵심은 헌팅의 원인입니다. MANUAL+OP로 잡히는 헌팅과 안 잡히는 헌팅이 갈립니다.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헌팅 원인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MANUAL+OP로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설명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잡히나?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튜닝 과민(Kc 과대/I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✅ 즉시 잡힘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 전환 순간 컨트롤러 피드백이 빠지므로 제어기발 발진이 사라짐.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과속)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OP를 천천히·rate제한으로 움직이면 됨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상류 외란(원료 헌팅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✅ 잘 잡힘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원본 문서의 "필터 + 부드럽게" 가 곧 MAN 느낌의 피드포워드. 가장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강력한 케이스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루프 간 간섭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⚠️ 부분적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이동/시차 조절로 완화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밸브 stiction(고착)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❌ 안 잡힘, 오히려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물리적 결함. MAN에서 작게 보정하면 또 고착·점프. 액추에이터 마모만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악화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늘어남 → 정비 대상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결론: 튜닝·외란발 헌팅은 PID 파라미터를 안 건드리고 MAN+OP로 충분히 안정화됩니다. 단, 한 가지 본질적 사실: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MAN으로 가는 순간 DCS PID가 하던 자동 피드백 규제가 사라집니다. OP를 누가 계속 움직여줘야 합니다. 즉 당신은 "튜닝을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안 한" 게 아니라 컨트롤러를 DCS 밖(당신 소프트웨어)으로 옮긴 것입니다. 외부 프로그램이 느린 PI/피드포워드로 OP를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써주는, 사실상 외부 컨트롤러가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이건 정당한 방식이고, 실제 APC가 하는 일과 같습니다. 그리고 브라운필드에서 매력적인 이유: DCS 로직 변경·변경관리(MoC)</w:t>
      </w:r>
    </w:p>
    <w:p>
      <w:pPr>
        <w:spacing w:before="0" w:after="20"/>
      </w:pPr>
      <w:r>
        <w:rPr>
          <w:sz w:val="18"/>
        </w:rPr>
        <w:t>없이 OPC 쓰기만으로 됩니다(당신은 이미 OPC Write가 있음).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2. 그래서 두 가지 모드를 구분하세요 — 당신의 1~4단계가 정확히 여기 매핑됩니다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누가 빠른 규제를 하나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언제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당신 계획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(A) SP 쓰기 + AUTO 유지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DCS PID (그대로 둠)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평상시 감독·최적화. 기저 PID가 쓸만할 때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1~3단계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(B) OP 쓰기 + MANUAL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당신 소프트웨어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기저 PID가 헌팅인데 재튜닝 못/안 할 때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4단계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(A)는 SP를 AUTO 루프에 쓰는 거라 본질적으로 bumpless하고 가장 안전합니다. (B)는 더 강력하지만 규제·bumpless·폴백을</w:t>
      </w:r>
    </w:p>
    <w:p>
      <w:pPr>
        <w:spacing w:before="0" w:after="20"/>
      </w:pPr>
      <w:r>
        <w:rPr>
          <w:sz w:val="18"/>
        </w:rPr>
        <w:t>전부 당신이 책임집니다.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당신 직관이 정확합니다: 평상시엔 (A)로 신뢰를 쌓고, 헌팅 루프에 한해 (B)로 개입. PID 파라미터 교정은 필수가</w:t>
      </w:r>
    </w:p>
    <w:p>
      <w:pPr>
        <w:spacing w:before="0" w:after="20"/>
      </w:pPr>
      <w:r>
        <w:rPr>
          <w:sz w:val="18"/>
        </w:rPr>
        <w:t>아닙니다.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3. 4단계의 전제 — "헌팅 원인 진단"이 게이트 (여기가 LLM의 진짜 자리)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4단계가 성공하려면 MAN 전환 전에 원인을 판별해야 합니다. stiction인데 OP 핸드홀딩하면 헛수고+마모입니다.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헌팅 검출/심각도 판정 = 결정론(진폭·주기·지속성, 오실레이션 인덱스). MAN 전환 트립도 결정론이어야 함(LLM 지연 불가).</w:t>
      </w:r>
    </w:p>
    <w:p>
      <w:pPr>
        <w:spacing w:before="0" w:after="20"/>
      </w:pPr>
      <w:r>
        <w:rPr>
          <w:sz w:val="18"/>
        </w:rPr>
        <w:t>- 원인 분류(튜닝 vs stiction vs 외란) = LLM + 데이터 융합의 고가치 역할. OP-PV 위상, 한계주기 파형, 상류 신호,</w:t>
      </w:r>
    </w:p>
    <w:p>
      <w:pPr>
        <w:spacing w:before="0" w:after="20"/>
      </w:pPr>
      <w:r>
        <w:rPr>
          <w:sz w:val="18"/>
        </w:rPr>
        <w:t>정비이력을 엮어 "이건 stiction → 4단계 말고 정비 플래그" vs "외란 → 4단계 OP 핸드홀딩 유효" 판단.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LLM은 OP를 직접 흔드는 게 아니라, "이 루프에 4단계를 적용해도 되는가"를 판정합니다. 이게 당신 비전에 LLM이 깔끔하게</w:t>
      </w:r>
    </w:p>
    <w:p>
      <w:pPr>
        <w:spacing w:before="0" w:after="20"/>
      </w:pPr>
      <w:r>
        <w:rPr>
          <w:sz w:val="18"/>
        </w:rPr>
        <w:t>들어가는 지점입니다.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4. 안전 봉투 — 당신이 든 것 + 빠진 것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당신이 명시한 것(✅ 다 맞음): rate 제한 · 절대값 제한 · 현재 유량 대비 밸브 변동폭 제한 · ESD/IL 독립 보증. 특히</w:t>
      </w:r>
    </w:p>
    <w:p>
      <w:pPr>
        <w:spacing w:before="0" w:after="20"/>
      </w:pPr>
      <w:r>
        <w:rPr>
          <w:sz w:val="18"/>
        </w:rPr>
        <w:t>ESD/SIS가 BPCS 루프의 MAN/AUTO와 무관하게 독립 동작한다는 점이 이 실험을 봉인된 안전 범위 안에 묶어줍니다 — 정확한</w:t>
      </w:r>
    </w:p>
    <w:p>
      <w:pPr>
        <w:spacing w:before="0" w:after="20"/>
      </w:pPr>
      <w:r>
        <w:rPr>
          <w:sz w:val="18"/>
        </w:rPr>
        <w:t>인식입니다.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추가로 반드시 넣어야 할 것: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양방향 Bumpless — AUTO→MAN 시 현재 OP에서 시작, MAN→AUTO 복귀 시 PID가 현재 PV/OP에서 초기화(Experion 기본 지원).</w:t>
      </w:r>
    </w:p>
    <w:p>
      <w:pPr>
        <w:spacing w:before="0" w:after="20"/>
      </w:pPr>
      <w:r>
        <w:rPr>
          <w:sz w:val="18"/>
        </w:rPr>
        <w:t>2. 컴스 워치독 → AUTO로 폴백 (중요한 미묘점): MAN에서 OP 잡고 있다가 외부 프로그램이 죽으면 루프가 마지막 OP에 규제</w:t>
      </w:r>
    </w:p>
    <w:p>
      <w:pPr>
        <w:spacing w:before="0" w:after="20"/>
      </w:pPr>
      <w:r>
        <w:rPr>
          <w:sz w:val="18"/>
        </w:rPr>
        <w:t>없이 방치됨 → 위험. 그래서 "통신 두절 시 MAN 고수가 아니라 AUTO 복귀" 가 안전. 결국 DCS PID는 적당히 튜닝된 채로 두는</w:t>
      </w:r>
    </w:p>
    <w:p>
      <w:pPr>
        <w:spacing w:before="0" w:after="20"/>
      </w:pPr>
      <w:r>
        <w:rPr>
          <w:sz w:val="18"/>
        </w:rPr>
        <w:t>게 폴백 안전망입니다(바이패스해도 AUTO가 늘 안전귀항지여야 함).</w:t>
      </w:r>
    </w:p>
    <w:p>
      <w:pPr>
        <w:spacing w:before="0" w:after="20"/>
      </w:pPr>
      <w:r>
        <w:rPr>
          <w:sz w:val="18"/>
        </w:rPr>
        <w:t>3. PV/품질 가드 — PV가 밴드 이탈하면 4단계 중단→AUTO 또는 안전 OP.</w:t>
      </w:r>
    </w:p>
    <w:p>
      <w:pPr>
        <w:spacing w:before="0" w:after="20"/>
      </w:pPr>
      <w:r>
        <w:rPr>
          <w:sz w:val="18"/>
        </w:rPr>
        <w:t>4. 한 번에 한 루프 — 간섭 루프를 동시에 MAN 두지 않기.</w:t>
      </w:r>
    </w:p>
    <w:p>
      <w:pPr>
        <w:spacing w:before="0" w:after="20"/>
      </w:pPr>
      <w:r>
        <w:rPr>
          <w:sz w:val="18"/>
        </w:rPr>
        <w:t>5. 운전원 최우선 오버라이드 — 항상 즉시 회수 가능.</w:t>
      </w:r>
    </w:p>
    <w:p>
      <w:pPr>
        <w:spacing w:before="0" w:after="20"/>
      </w:pPr>
      <w:r>
        <w:rPr>
          <w:sz w:val="18"/>
        </w:rPr>
        <w:t>6. MoC/문화 — 자동 시스템이 루프를 MAN으로 돌리고 OP를 흔드는 건 현장에서 APC로 간주되어 변경관리·운전원 수용 이슈가</w:t>
      </w:r>
    </w:p>
    <w:p>
      <w:pPr>
        <w:spacing w:before="0" w:after="20"/>
      </w:pPr>
      <w:r>
        <w:rPr>
          <w:sz w:val="18"/>
        </w:rPr>
        <w:t>있음(기술 외 항목).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5. 기존 인프라와의 매핑 (이미 다 있음)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- 1~2단계(제안 SP 표시): 루프별 advisory 섀도 포인트(예: FICQ-6101_ADV)를 WriteTagAsync로 쓰고 HMI 그룹/트렌드에 실제</w:t>
      </w:r>
    </w:p>
    <w:p>
      <w:pPr>
        <w:spacing w:before="0" w:after="20"/>
      </w:pPr>
      <w:r>
        <w:rPr>
          <w:sz w:val="18"/>
        </w:rPr>
        <w:t>SP 옆에 표시 → 페이스플레이트 해킹 없이 "제안 vs 실제" 비교. (Experion 디스플레이에 제안값을 어떻게 띄울지가 1~2단계의</w:t>
      </w:r>
    </w:p>
    <w:p>
      <w:pPr>
        <w:spacing w:before="0" w:after="20"/>
      </w:pPr>
      <w:r>
        <w:rPr>
          <w:sz w:val="18"/>
        </w:rPr>
        <w:t>실질 통합 과제)</w:t>
      </w:r>
    </w:p>
    <w:p>
      <w:pPr>
        <w:spacing w:before="0" w:after="20"/>
      </w:pPr>
      <w:r>
        <w:rPr>
          <w:sz w:val="18"/>
        </w:rPr>
        <w:t>- 3단계(SP 주도권): WriteTagAsync(.sp) + AUTO 유지.</w:t>
      </w:r>
    </w:p>
    <w:p>
      <w:pPr>
        <w:spacing w:before="0" w:after="20"/>
      </w:pPr>
      <w:r>
        <w:rPr>
          <w:sz w:val="18"/>
        </w:rPr>
        <w:t>- 4단계(MAN+OP): 바로 그 ControlOp(MD→MAN→OP쓰기→AUTO복귀) 가 4단계의 기본 프리미티브입니다. RestoreAuto=false로 MAN</w:t>
      </w:r>
    </w:p>
    <w:p>
      <w:pPr>
        <w:spacing w:before="0" w:after="20"/>
      </w:pPr>
      <w:r>
        <w:rPr>
          <w:sz w:val="18"/>
        </w:rPr>
        <w:t>유지하며 OP 스트리밍 → 안정되면 AUTO 복귀, 워치독이 비상 복귀.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문서로 가기 전에 같이 못 박을 것 세 가지: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4단계 OP 제어법 — MAN에서 (i) OP 고정 후 가끔 보정인지, (ii) 외부 느린 PI/피드포워드로 OP를 상시 써주는지. 후자면</w:t>
      </w:r>
    </w:p>
    <w:p>
      <w:pPr>
        <w:spacing w:before="0" w:after="20"/>
      </w:pPr>
      <w:r>
        <w:rPr>
          <w:sz w:val="18"/>
        </w:rPr>
        <w:t>"외부 컨트롤러"를 명시적으로 설계해야 합니다(이게 사실상 미니 APC).</w:t>
      </w:r>
    </w:p>
    <w:p>
      <w:pPr>
        <w:spacing w:before="0" w:after="20"/>
      </w:pPr>
      <w:r>
        <w:rPr>
          <w:sz w:val="18"/>
        </w:rPr>
        <w:t>2. 헌팅 임계 정의 — 진폭 몇 %/주기/지속 몇 분에서 4단계 트립? 그리고 stiction 자동 판별을 어디까지 신뢰할지(초기엔 LLM</w:t>
      </w:r>
    </w:p>
    <w:p>
      <w:pPr>
        <w:spacing w:before="0" w:after="20"/>
      </w:pPr>
      <w:r>
        <w:rPr>
          <w:sz w:val="18"/>
        </w:rPr>
        <w:t>진단 → 운전원 확인 권장).</w:t>
      </w:r>
    </w:p>
    <w:p>
      <w:pPr>
        <w:spacing w:before="0" w:after="20"/>
      </w:pPr>
      <w:r>
        <w:rPr>
          <w:sz w:val="18"/>
        </w:rPr>
        <w:t>3. 1~2단계 HMI 표시 방식 — advisory 섀도 포인트로 갈지, Experion 커스텀 디스플레이를 손댈지. 이게 신뢰 구축 단계의</w:t>
      </w:r>
    </w:p>
    <w:p>
      <w:pPr>
        <w:spacing w:before="0" w:after="20"/>
      </w:pPr>
      <w:r>
        <w:rPr>
          <w:sz w:val="18"/>
        </w:rPr>
        <w:t>실현성을 좌우합니다.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세 개에 대한 생각을 주시면, 지금까지의 컨셉·4단계 로드맵·안전봉투·LLM 역할(특히 헌팅 원인 진단)을 플랜 문서에 정식</w:t>
      </w:r>
    </w:p>
    <w:p>
      <w:pPr>
        <w:spacing w:before="0" w:after="20"/>
      </w:pPr>
      <w:r>
        <w:rPr>
          <w:sz w:val="18"/>
        </w:rPr>
        <w:t>섹션으로 정리하겠습니다.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1m 47s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sp는 PID 루프의 RSP 입력을 사용하면, 운전원이 언제든 LOCAL SP로 변경할 수 있으므로, 문제 없슴, 즉, PID LOOP의 SP를</w:t>
      </w:r>
    </w:p>
    <w:p>
      <w:pPr>
        <w:spacing w:before="0" w:after="20"/>
      </w:pPr>
      <w:r>
        <w:rPr>
          <w:sz w:val="18"/>
        </w:rPr>
        <w:t>직접 WRITE하는게 아니고, 별도의 변수에 쓰고, 그게 RSP로 연결, 운전원은 선택권이 있슴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RSP(Remote SP)를 쓰는 게 정석이고, 이걸로 권한·bumpless·가역성이 한 번에 깔끔하게 풀립니다. 제가 직전에</w:t>
      </w:r>
    </w:p>
    <w:p>
      <w:pPr>
        <w:spacing w:before="0" w:after="20"/>
      </w:pPr>
      <w:r>
        <w:rPr>
          <w:sz w:val="18"/>
        </w:rPr>
        <w:t>제안한 "advisory 섀도 포인트 + 커스텀 디스플레이"는 이제 필요 없습니다 — 더 나은 길입니다.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왜 이게 정답인가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엔진은 루프 SP 레지스터를 절대 건드리지 않고, 자기 변수에만 씁니다. 그 변수가 RSP로 연결되고, 운전원의 LSP↔RSP(=</w:t>
      </w:r>
    </w:p>
    <w:p>
      <w:pPr>
        <w:spacing w:before="0" w:after="20"/>
      </w:pPr>
      <w:r>
        <w:rPr>
          <w:sz w:val="18"/>
        </w:rPr>
        <w:t>Experion 기준 AUTO↔CAS) 전환 스위치가 유일한 권한 손잡이가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당신의 1~3단계를 하나의 운전원 소유 스위치로 압축합니다:</w:t>
      </w:r>
    </w:p>
    <w:p>
      <w:pPr>
        <w:spacing w:before="0" w:after="20"/>
      </w:pPr>
      <w:r>
        <w:rPr>
          <w:sz w:val="18"/>
        </w:rPr>
        <w:t>- 1~2단계(제안 표시): 루프는 LSP(AUTO)에 둠. 운전원은 페이스플레이트에서 "원격이 제안하는 SP 후보값"을 그냥 봄. 별도</w:t>
      </w:r>
    </w:p>
    <w:p>
      <w:pPr>
        <w:spacing w:before="0" w:after="20"/>
      </w:pPr>
      <w:r>
        <w:rPr>
          <w:sz w:val="18"/>
        </w:rPr>
        <w:t>화면 개발 불필요 — 네이티브 페이스플레이트가 RSP 후보를 보여줌.</w:t>
      </w:r>
    </w:p>
    <w:p>
      <w:pPr>
        <w:spacing w:before="0" w:after="20"/>
      </w:pPr>
      <w:r>
        <w:rPr>
          <w:sz w:val="18"/>
        </w:rPr>
        <w:t>- 3단계(주도권 이양): 운전원이 신뢰가 생기면 CAS로 한 번 토글 → 그 순간부터 엔진 SP 추종. 코드 추가 0. 되돌리려면 다시</w:t>
      </w:r>
    </w:p>
    <w:p>
      <w:pPr>
        <w:spacing w:before="0" w:after="20"/>
      </w:pPr>
      <w:r>
        <w:rPr>
          <w:sz w:val="18"/>
        </w:rPr>
        <w:t>LSP로 토글하면 끝.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다만 한 가지 구현 요건 — 외부 추종(tracking)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여기가 OPC 외부 감독의 미묘점입니다. 정식 Experion 캐스케이드라면 back-calculation 핸드셰이크로 primary가 자동</w:t>
      </w:r>
    </w:p>
    <w:p>
      <w:pPr>
        <w:spacing w:before="0" w:after="20"/>
      </w:pPr>
      <w:r>
        <w:rPr>
          <w:sz w:val="18"/>
        </w:rPr>
        <w:t>추종합니다. 그런데 OPC로 RSP 소스에 쓰는 외부 엔진은 그 핸드셰이크를 못 받습니다. 그래서: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루프가 LSP(미선택) 상태일 때, 엔진은 현재 실작동 SP를 읽어 자기 출력값 = 현재 SP로 추종시켜야 합니다. 그래야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운전원이 CAS로 토글하는 순간 bumpless가 보장됩니다. (선택 안 됐을 때 출력을 현재값에 물려두는 표준 캐스케이드 매너를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 엔진이 직접 구현)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이거 하나만 지키면 운전원이 언제 토글해도 충격 없습니다.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 (independent layers)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엔진 자체 가드 (rate·절대값·변동폭)</w:t>
      </w:r>
    </w:p>
    <w:p>
      <w:pPr>
        <w:spacing w:before="0" w:after="20"/>
      </w:pPr>
      <w:r>
        <w:rPr>
          <w:sz w:val="18"/>
        </w:rPr>
        <w:t>2. DCS의 RSP 한계 (SPHILM/SPLOLM, RSP rate) — 엔진과 무관한 독립 클램프. 공짜 안전망 한 겹 추가.</w:t>
      </w:r>
    </w:p>
    <w:p>
      <w:pPr>
        <w:spacing w:before="0" w:after="20"/>
      </w:pPr>
      <w:r>
        <w:rPr>
          <w:sz w:val="18"/>
        </w:rPr>
        <w:t>3. 운전원 LSP/RSP 토글 (언제든 회수)</w:t>
      </w:r>
    </w:p>
    <w:p>
      <w:pPr>
        <w:spacing w:before="0" w:after="20"/>
      </w:pPr>
      <w:r>
        <w:rPr>
          <w:sz w:val="18"/>
        </w:rPr>
        <w:t>4. ESD/IL/SIS 독립 동작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구체 작업 항목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DCS 구성: 루프별 감독 소스 포인트 생성 → 각 PID의 RSP/X 입력에 control connection. (엔진은 이 포인트에만 OPC write)</w:t>
      </w:r>
    </w:p>
    <w:p>
      <w:pPr>
        <w:spacing w:before="0" w:after="20"/>
      </w:pPr>
      <w:r>
        <w:rPr>
          <w:sz w:val="18"/>
        </w:rPr>
        <w:t>- OPC 타깃 변경: WriteTagAsync 대상이 ...:ficq-6101.sp → 감독 소스 포인트로만 바뀜. 쓰기 인프라는 그대로, 노드 ID만</w:t>
      </w:r>
    </w:p>
    <w:p>
      <w:pPr>
        <w:spacing w:before="0" w:after="20"/>
      </w:pPr>
      <w:r>
        <w:rPr>
          <w:sz w:val="18"/>
        </w:rPr>
        <w:t>교체.</w:t>
      </w:r>
    </w:p>
    <w:p>
      <w:pPr>
        <w:spacing w:before="0" w:after="20"/>
      </w:pPr>
      <w:r>
        <w:rPr>
          <w:sz w:val="18"/>
        </w:rPr>
        <w:t>- 모드 전환은 엔진이 안 함: AUTO↔CAS는 운전원 전유. 엔진은 SP 경로에서 모드를 절대 안 바꿈 → 더 안전.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한 가지 비대칭 — OP 경로(4단계)는 이만큼 깔끔하지 않음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RSP 트릭은 SP 경로(방식 A) 를 완벽히 커버합니다. 그런데 4단계(튜닝발 헌팅 → MAN+OP)는 다릅니다:</w:t>
      </w:r>
    </w:p>
    <w:p>
      <w:pPr>
        <w:spacing w:before="0" w:after="20"/>
      </w:pPr>
      <w:r>
        <w:rPr>
          <w:sz w:val="18"/>
        </w:rPr>
        <w:t>- CAS/RSP로 SP를 줘봐야 PID가 루프에 그대로 있으니 튜닝발 헌팅은 안 잡힘.</w:t>
      </w:r>
    </w:p>
    <w:p>
      <w:pPr>
        <w:spacing w:before="0" w:after="20"/>
      </w:pPr>
      <w:r>
        <w:rPr>
          <w:sz w:val="18"/>
        </w:rPr>
        <w:t>- 그래서 4단계는 여전히 MAN으로 내려 OP를 직접 쓰는 "무거운 개입"이고, 이전 단서(엔진이 컨트롤러가 됨 / 워치독→AUTO</w:t>
      </w:r>
    </w:p>
    <w:p>
      <w:pPr>
        <w:spacing w:before="0" w:after="20"/>
      </w:pPr>
      <w:r>
        <w:rPr>
          <w:sz w:val="18"/>
        </w:rPr>
        <w:t>폴백)가 그대로 유효.</w:t>
      </w:r>
    </w:p>
    <w:p>
      <w:pPr>
        <w:spacing w:before="0" w:after="20"/>
      </w:pPr>
      <w:r>
        <w:rPr>
          <w:sz w:val="18"/>
        </w:rPr>
        <w:t>- 확인 필요: 당신 DCS가 RSP처럼 외부 OP 입력 + 운전원 선택 스위치(output connection/external OP)를 지원하나요?</w:t>
      </w:r>
    </w:p>
    <w:p>
      <w:pPr>
        <w:spacing w:before="0" w:after="20"/>
      </w:pPr>
      <w:r>
        <w:rPr>
          <w:sz w:val="18"/>
        </w:rPr>
        <w:t>지원하면 OP 경로도 RSP만큼 가역적으로 만들 수 있습니다. 없으면 4단계는 MAN+OP쓰기+워치독으로 남습니다.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 경로 설계는 깔끔하게 잠겼습니다(RSP + 외부 추종 + 운전원 토글). 직전에 띄운 세 가지 정렬 항목 중 HMI 표시 건은</w:t>
      </w:r>
    </w:p>
    <w:p>
      <w:pPr>
        <w:spacing w:before="0" w:after="20"/>
      </w:pPr>
      <w:r>
        <w:rPr>
          <w:sz w:val="18"/>
        </w:rPr>
        <w:t>RSP로 해결됐고, 남은 건 둘입니다: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4단계 OP 제어법 — MAN에서 OP 고정+간헐 보정인지, 외부 느린 PI/FF로 상시 OP 작성(=미니 APC)인지. 그리고 위의 "외부</w:t>
      </w:r>
    </w:p>
    <w:p>
      <w:pPr>
        <w:spacing w:before="0" w:after="20"/>
      </w:pPr>
      <w:r>
        <w:rPr>
          <w:sz w:val="18"/>
        </w:rPr>
        <w:t>OP 입력" 지원 여부.</w:t>
      </w:r>
    </w:p>
    <w:p>
      <w:pPr>
        <w:spacing w:before="0" w:after="20"/>
      </w:pPr>
      <w:r>
        <w:rPr>
          <w:sz w:val="18"/>
        </w:rPr>
        <w:t>2. 헌팅 임계 정의 — 진폭/주기/지속 기준, stiction 자동판별 신뢰 수준.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둘에 대한 방향을 주시면 — 컨셉, RSP 기반 SP 경로, 4단계 OP 경로, 안전봉투, LLM 역할(헌팅 원인 진단 중심), 단계별</w:t>
      </w:r>
    </w:p>
    <w:p>
      <w:pPr>
        <w:spacing w:before="0" w:after="20"/>
      </w:pPr>
      <w:r>
        <w:rPr>
          <w:sz w:val="18"/>
        </w:rPr>
        <w:t>신뢰 이양 로드맵 — 전부 플랜 문서로 정리하겠습니다.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Worked for 1m 14s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확인 필요: 당신 DCS가 RSP처럼 외부 OP 입력 + 운전원 선택 스위치(output connection/external OP)를 지원하나요?</w:t>
      </w:r>
    </w:p>
    <w:p>
      <w:pPr>
        <w:spacing w:before="0" w:after="20"/>
      </w:pPr>
      <w:r>
        <w:rPr>
          <w:sz w:val="18"/>
        </w:rPr>
        <w:t>지원하면 OP 경로도 RSP만큼 가역적으로 만들 수 있습니다. 없으면 4단계는 MAN+OP쓰기+워치독으로 남습니다.---&gt; 이것도</w:t>
      </w:r>
    </w:p>
    <w:p>
      <w:pPr>
        <w:spacing w:before="0" w:after="20"/>
      </w:pPr>
      <w:r>
        <w:rPr>
          <w:sz w:val="18"/>
        </w:rPr>
        <w:t>DCS 컨트롤러에 별도의 변수를 만들고, 그걸 우리가 WRITE 하고, SWITCH  기능을 만들어서, PID LOOP OP, LLM OP 를 선택하게</w:t>
      </w:r>
    </w:p>
    <w:p>
      <w:pPr>
        <w:spacing w:before="0" w:after="20"/>
      </w:pPr>
      <w:r>
        <w:rPr>
          <w:sz w:val="18"/>
        </w:rPr>
        <w:t>하면 해결됨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정확합니다. 그 셀렉터 방식으로 OP 경로가 RSP와 완전 대칭이 됩니다. 그리고 한 가지 짚으면 — 제대로 하면 이게 기존</w:t>
      </w:r>
    </w:p>
    <w:p>
      <w:pPr>
        <w:spacing w:before="0" w:after="20"/>
      </w:pPr>
      <w:r>
        <w:rPr>
          <w:sz w:val="18"/>
        </w:rPr>
        <w:t>MAN+OP+워치독보다 더 안전해집니다.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대칭 구조 완성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SP 경로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OP 경로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감독 변수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RSP 소스 포인트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"LLM OP" 변수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우리가 OPC write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그 포인트에만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그 변수에만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운전원 스위치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LSP ↔ RSP (AUTO↔CAS)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PID-OP ↔ LLM-OP 셀렉터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권한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운전원 전유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운전원 전유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쓰기 인프라(WriteTagAsync)는 그대로, 노드 ID만 바뀝니다. 양쪽 다 "엔진은 자기 변수에만 쓰고, 운전원이 스위치로</w:t>
      </w:r>
    </w:p>
    <w:p>
      <w:pPr>
        <w:spacing w:before="0" w:after="20"/>
      </w:pPr>
      <w:r>
        <w:rPr>
          <w:sz w:val="18"/>
        </w:rPr>
        <w:t>채택"하는 동일 패턴.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단 하나의 결정적 요건 — 비선택 PID의 back-calculation 추종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OP 경로의 핵심이자 RSP 추종의 쌍입니다. 셀렉터가 LLM-OP에 있을 때, 네이티브 PID를 그냥 두면: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PID가 AUTO에서 계속 적분 → 자기 OP는 밸브에 안 가는데 적분만 쌓임(windup) → PID-OP로 되돌리는 순간 누적출력이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방지책: 셀렉터가 선택된 출력(LLM-OP)을 비선택 PID로 되먹임(back-calc/initialization) 해서, PID 내부 OP가 항상 현재</w:t>
      </w:r>
    </w:p>
    <w:p>
      <w:pPr>
        <w:spacing w:before="0" w:after="20"/>
      </w:pPr>
      <w:r>
        <w:rPr>
          <w:sz w:val="18"/>
        </w:rPr>
        <w:t>밸브 위치를 추종하게 만듭니다. 그러면 windup 없음 + 양방향 bumpless. (Honeywell 계열의 BACKCALC/INIT 경로)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보너스 — 이게 4단계의 위험을 없앱니다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설계는 기존 "MAN으로 내려 OP 쓰고 워치독으로 AUTO 복귀"를 대체하고 더 낫습니다: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MAN이 필요 없음. PID는 AUTO에 둔 채 추종만 시키고, 셀렉터로 밸브 주도권만 가져옴 → 튜닝발 헌팅은 PID가 밸브에서</w:t>
      </w:r>
    </w:p>
    <w:p>
      <w:pPr>
        <w:spacing w:before="0" w:after="20"/>
      </w:pPr>
      <w:r>
        <w:rPr>
          <w:sz w:val="18"/>
        </w:rPr>
        <w:t>빠졌으니 사라짐.</w:t>
      </w:r>
    </w:p>
    <w:p>
      <w:pPr>
        <w:spacing w:before="0" w:after="20"/>
      </w:pPr>
      <w:r>
        <w:rPr>
          <w:sz w:val="18"/>
        </w:rPr>
        <w:t>- 장애 시 무충격 자동 폴백. 엔진 죽거나 운전원이 회수하면 셀렉터가 PID-OP로 → PID가 이미 현재 밸브 위치를 추종</w:t>
      </w:r>
    </w:p>
    <w:p>
      <w:pPr>
        <w:spacing w:before="0" w:after="20"/>
      </w:pPr>
      <w:r>
        <w:rPr>
          <w:sz w:val="18"/>
        </w:rPr>
        <w:t>중이므로 그 자리에서 즉시·bumpless로 규제 재개. 기존 MAN 방식의 "규제 없이 마지막 OP에 방치" 위험이 사라짐.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즉 4단계 = "MAN+OP+워치독" 이 아니라 "셀렉터를 LLM-OP로 + PID는 AUTO 추종 + 컴스두절/회수 시 PID-OP로 fail-over" 로</w:t>
      </w:r>
    </w:p>
    <w:p>
      <w:pPr>
        <w:spacing w:before="0" w:after="20"/>
      </w:pPr>
      <w:r>
        <w:rPr>
          <w:sz w:val="18"/>
        </w:rPr>
        <w:t>다시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정직한 단서 — MoC 강도가 다름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RSP(SP) 경로: PID에 입력 하나만 추가. 출력경로 손 안 댐 → 저위험.</w:t>
      </w:r>
    </w:p>
    <w:p>
      <w:pPr>
        <w:spacing w:before="0" w:after="20"/>
      </w:pPr>
      <w:r>
        <w:rPr>
          <w:sz w:val="18"/>
        </w:rPr>
        <w:t>- 셀렉터(OP) 경로: PID와 최종요소(밸브) 사이에 셀렉터를 삽입 → 밸브로 가는 경로를 변경. 오설정 시 밸브에 직접 영향 →</w:t>
      </w:r>
    </w:p>
    <w:p>
      <w:pPr>
        <w:spacing w:before="0" w:after="20"/>
      </w:pPr>
      <w:r>
        <w:rPr>
          <w:sz w:val="18"/>
        </w:rPr>
        <w:t>변경관리·테스트가 더 엄격해야 함. (라이브 루프면 더더욱)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심층은 그대로: 엔진 가드 + DCS 출력한계(OPHILM/OPLOLM) + 운전원 셀렉터 + ESD/IL/SIS 독립.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SP·OP 양 경로가 대칭으로 잠겼습니다. 남은 진짜 설계 결정은 하나뿐: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LLM-OP 모드에서 엔진이 OP에 무엇을 쓰나? 제 권장은 — "OP 고정+간헐 보정"(규제 상실)이 아니라, 물리모델(Cv 커브·배관)</w:t>
      </w:r>
    </w:p>
    <w:p>
      <w:pPr>
        <w:spacing w:before="0" w:after="20"/>
      </w:pPr>
      <w:r>
        <w:rPr>
          <w:sz w:val="18"/>
        </w:rPr>
        <w:t>피드포워드 + 느린 외부 PI를 rate제한해서 OP에 작성 = 사실상 "DCS PID가 이랬으면 했던, 잘 튜닝된 컨트롤러를 우리</w:t>
      </w:r>
    </w:p>
    <w:p>
      <w:pPr>
        <w:spacing w:before="0" w:after="20"/>
      </w:pPr>
      <w:r>
        <w:rPr>
          <w:sz w:val="18"/>
        </w:rPr>
        <w:t>소프트웨어에서 구동". 헌팅 원인이 외란이면 FF만으로도 충분하고, 약한 PI가 잔차를 잡습니다.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여기에 + 헌팅 임계 정의(진폭/주기/지속).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개 방향만 확정하면 — 컨셉, RSP/셀렉터 대칭 구조, back-calc 추종 요건, fail-over, 안전봉투, LLM 헌팅원인 진단</w:t>
      </w:r>
    </w:p>
    <w:p>
      <w:pPr>
        <w:spacing w:before="0" w:after="20"/>
      </w:pPr>
      <w:r>
        <w:rPr>
          <w:sz w:val="18"/>
        </w:rPr>
        <w:t>역할, 신뢰 이양 로드맵 — 전부 플랜 문서로 정리하겠습니다. 권장안(외부 FF+느린 PI)으로 진행할지, "고정+간헐 보정"으로</w:t>
      </w:r>
    </w:p>
    <w:p>
      <w:pPr>
        <w:spacing w:before="0" w:after="20"/>
      </w:pPr>
      <w:r>
        <w:rPr>
          <w:sz w:val="18"/>
        </w:rPr>
        <w:t>보수적으로 갈지 알려주세요.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PID가 AUTO에서 계속 적분 → 자기 OP는 밸브에 안 가는데 적분만 쌓임(windup) → PID-OP로 되돌리는 순간 누적출력이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</w:t>
      </w:r>
    </w:p>
    <w:p>
      <w:pPr>
        <w:spacing w:before="0" w:after="20"/>
      </w:pPr>
      <w:r>
        <w:rPr>
          <w:sz w:val="18"/>
        </w:rPr>
        <w:t>가능) , 운전원의 PID_OP 선택시 같은 값에서 시작하게 하므로, 운전원 판단에 다라 값을 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</w:t>
      </w:r>
    </w:p>
    <w:p>
      <w:pPr>
        <w:spacing w:before="0" w:after="20"/>
      </w:pPr>
      <w:r>
        <w:rPr>
          <w:sz w:val="18"/>
        </w:rPr>
        <w:t>MAN에서 .op에 쓰는 건 본질적으로 bumpless입니다. 이건 지금 있는 ControlOp(MD→MAN→OP쓰기) / WriteTagAsync(.op) 그대로 —</w:t>
      </w:r>
    </w:p>
    <w:p>
      <w:pPr>
        <w:spacing w:before="0" w:after="20"/>
      </w:pPr>
      <w:r>
        <w:rPr>
          <w:sz w:val="18"/>
        </w:rPr>
        <w:t>셀렉터 블록도, back-calc 배선도 불필요. MoC도 낮습니다(밸브로 가는 출력경로를 변형하지 않고, 네이티브 MAN OP 쓰기만</w:t>
      </w:r>
    </w:p>
    <w:p>
      <w:pPr>
        <w:spacing w:before="0" w:after="20"/>
      </w:pPr>
      <w:r>
        <w:rPr>
          <w:sz w:val="18"/>
        </w:rPr>
        <w:t>씀). 제 셀렉터 제안보다 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운전원 회수도 말씀대로 깔끔합니다: MAN에서 OP는 LLM이 쓴 마지막 값 → 운전원이 그 값에서 이어서 조정, 또는 AUTO로</w:t>
      </w:r>
    </w:p>
    <w:p>
      <w:pPr>
        <w:spacing w:before="0" w:after="20"/>
      </w:pPr>
      <w:r>
        <w:rPr>
          <w:sz w:val="18"/>
        </w:rPr>
        <w:t>올리면 PID가 현재 PV/OP에서 bumpless 재개.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선택+back-calc(PID는 AUTO 추종 유지): 폴백 시 PID가 즉시 규제 재개.</w:t>
      </w:r>
    </w:p>
    <w:p>
      <w:pPr>
        <w:spacing w:before="0" w:after="20"/>
      </w:pPr>
      <w:r>
        <w:rPr>
          <w:sz w:val="18"/>
        </w:rPr>
        <w:t>- MAN+OP쓰기(이 방식): 엔진이 죽으면 루프가 MAN에 OP 동결 + 규제 없음 상태로 방치. 죽은 엔진은 스스로 AUTO로 못 올림.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그래서 이 방식엔 DCS 측 데드맨(comms watchdog) 한 조각이 필요합니다: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엔진이 heartbeat/카운터를 같이 write → DCS 로직이 "N초간 갱신 없음" 감지 시 루프를 강제로 MAN→AUTO 복귀 (안전귀항 =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DCS PID 규제로 fail-safe).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유일하게 추가되는 DCS 측 안전 로직입니다. 작지만 필수 — 없으면 엔진 사망 시 무기한 동결입니다. (대부분의</w:t>
      </w:r>
    </w:p>
    <w:p>
      <w:pPr>
        <w:spacing w:before="0" w:after="20"/>
      </w:pPr>
      <w:r>
        <w:rPr>
          <w:sz w:val="18"/>
        </w:rPr>
        <w:t>유량/수위 루프는 동결이 한동안 양성이고 SIS/IL이 극단을 잡으므로, 데드맨→AUTO면 충분히 안전합니다.)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그래서 결론 — 기본값과 예외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루프 성격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대부분 (유량·수위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MAN+OP쓰기 + DCS 데드맨→AUTO ←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단순·기존인프라·저MoC. 동결이 양성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당신 안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빠르고 위험해 순간 규제 공백도 불가한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선택+back-calc (PID AUTO 추종)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무충격 즉시 폴백 가치가 추가 MoC를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소수 루프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정당화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당신 방식을 기본으로, 임계 루프만 선택적으로 업그레이드.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섀도/추천 모드 학습: 엔진이 "이렇게 하겠다"를 계산만 하고, 실제 운전원 조치 + 결과를 로깅 → 둘의 격차를 학습.</w:t>
      </w:r>
    </w:p>
    <w:p>
      <w:pPr>
        <w:spacing w:before="0" w:after="20"/>
      </w:pPr>
      <w:r>
        <w:rPr>
          <w:sz w:val="18"/>
        </w:rPr>
        <w:t>"운전원은 항상 P밸브를 우리 모델보다 느리게 연다" → 모델 보정. 탐색 위험 0, 지도학습.</w:t>
      </w:r>
    </w:p>
    <w:p>
      <w:pPr>
        <w:spacing w:before="0" w:after="20"/>
      </w:pPr>
      <w:r>
        <w:rPr>
          <w:sz w:val="18"/>
        </w:rPr>
        <w:t>- CLPM (폐루프 성능 모니터링): Harris 지수(최소분산 대비)·발진 감지·밸브 stiction 진단을 일상 운전 데이터만으로 수행 →</w:t>
      </w:r>
    </w:p>
    <w:p>
      <w:pPr>
        <w:spacing w:before="0" w:after="20"/>
      </w:pPr>
      <w:r>
        <w:rPr>
          <w:sz w:val="18"/>
        </w:rPr>
        <w:t>루프 건강도 점수화 → 튜닝 열화 시 자동 플래그. 이게 재튜닝의 트리거가 되고, LLM이 우선순위를 서술.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추천 적응 루프 (이 플랜트 기준)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일상 데이터 → CLPM(Harris·stiction·발진) → LLM이 "열화 루프" 식별·서술</w:t>
      </w:r>
    </w:p>
    <w:p>
      <w:pPr>
        <w:spacing w:before="0" w:after="20"/>
      </w:pPr>
      <w:r>
        <w:rPr>
          <w:sz w:val="18"/>
        </w:rPr>
        <w:t>→ 게인 스케줄(L2) 해당 점 벗어남? → Bump Test 재식별(L1)</w:t>
      </w:r>
    </w:p>
    <w:p>
      <w:pPr>
        <w:spacing w:before="0" w:after="20"/>
      </w:pPr>
      <w:r>
        <w:rPr>
          <w:sz w:val="18"/>
        </w:rPr>
        <w:t>→ 트윈에서 베이지안 최적화(L4)로 미세조정 → 운전원 승인 → 가드 경유 반영</w:t>
      </w:r>
    </w:p>
    <w:p>
      <w:pPr>
        <w:spacing w:before="0" w:after="20"/>
      </w:pPr>
      <w:r>
        <w:rPr>
          <w:sz w:val="18"/>
        </w:rPr>
        <w:t>→ 결과 로깅 → 섀도 학습으로 모델 보정 (순환)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반드시 지켜야 할 제약 (정직하게)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디지털 트윈 우선 — 현 브랜치 sim/... 활용. L4/L5는 실플랜트 전 트윈 검증 필수.</w:t>
      </w:r>
    </w:p>
    <w:p>
      <w:pPr>
        <w:spacing w:before="0" w:after="20"/>
      </w:pPr>
      <w:r>
        <w:rPr>
          <w:sz w:val="18"/>
        </w:rPr>
        <w:t>- 식별성(Identifiability) — 충분한 가진(excitation) 없으면 모델 못 만듦. 고순도 탑은 비선형·느림 → 작은 선형모델은</w:t>
      </w:r>
    </w:p>
    <w:p>
      <w:pPr>
        <w:spacing w:before="0" w:after="20"/>
      </w:pPr>
      <w:r>
        <w:rPr>
          <w:sz w:val="18"/>
        </w:rPr>
        <w:t>국소적으로만 유효 → 그래서 L2 게인 스케줄링이 핵심.</w:t>
      </w:r>
    </w:p>
    <w:p>
      <w:pPr>
        <w:spacing w:before="0" w:after="20"/>
      </w:pPr>
      <w:r>
        <w:rPr>
          <w:sz w:val="18"/>
        </w:rPr>
        <w:t>- 안전 제약 — 모든 적응은 플랜 §0 가드 레이어 하드 한계 안에서만. 탐색형(L4/L5)엔 trust-region 필수.</w:t>
      </w:r>
    </w:p>
    <w:p>
      <w:pPr>
        <w:spacing w:before="0" w:after="20"/>
      </w:pPr>
      <w:r>
        <w:rPr>
          <w:sz w:val="18"/>
        </w:rPr>
        <w:t>- LLM은 비용함수·실험설계·수렴판정·가드를 담당하고, 최적화 수치는 알고리즘이 낸다 — 여기서도 §0 원칙 유지.</w:t>
      </w:r>
    </w:p>
    <w:p>
      <w:pPr>
        <w:spacing w:before="0" w:after="20"/>
      </w:pPr>
      <w:r>
        <w:rPr>
          <w:sz w:val="18"/>
        </w:rPr>
        <w:t>- 이 C-6111은 품질직결·느림·비선형 = 가장 보수적으로 다뤄야 하는 케이스. L1+L2+섀도부터, L4는 트윈에서만.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요약: LLM은 PID 튜닝의 지휘자·진단가·번역가로 강력하고(수치는 결정론 수학이 산출), 플랜트 적응 학습도 가능하되 RL이</w:t>
      </w:r>
    </w:p>
    <w:p>
      <w:pPr>
        <w:spacing w:before="0" w:after="20"/>
      </w:pPr>
      <w:r>
        <w:rPr>
          <w:sz w:val="18"/>
        </w:rPr>
        <w:t>아니라 재식별+게인스케줄링+베이지안최적화+섀도학습+CLPM 조합이 안전하고 현실적인 답입니다.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내용을 자동운전 플랜 문서에 "§10. PID 튜닝 보조 &amp; 적응 학습" 섹션으로 추가해 둘까요?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Crunched for 1m 10s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좀더 얘기를 하고 문서를 작성하자,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내가 알고있는것은 밸브의 사이즈, 배관의종류, 컨트롤밸브의 CV 값과 CV 커브, 플로우미터의 유량범위 등의 물리적인</w:t>
      </w:r>
    </w:p>
    <w:p>
      <w:pPr>
        <w:spacing w:before="0" w:after="20"/>
      </w:pPr>
      <w:r>
        <w:rPr>
          <w:sz w:val="18"/>
        </w:rPr>
        <w:t>데이터를 가지고 있다면, 결정론적인 부분을 이것으로 프로그램화 하고, LLM은 실제로 무엇을 할 수있다는거야?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아주 정확한 지점을 찌르셨습니다. 솔직하게 답하면 — 그 물리 데이터를 가지고 있다면, 제어 수학에서 LLM이 할 일은 오히려 크게</w:t>
      </w:r>
    </w:p>
    <w:p>
      <w:pPr>
        <w:spacing w:before="0" w:after="20"/>
      </w:pPr>
      <w:r>
        <w:rPr>
          <w:sz w:val="18"/>
        </w:rPr>
        <w:t>줄어듭니다. 그게 맞고, 그게 좋은 겁니다. 하나씩 정리하죠.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물리 데이터로 결정론화되는 부분 (LLM 불필요)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말씀하신 데이터는 사실 "데이터 피팅으로 추정"해야 했던 것들을 계산으로 바꿔버립니다: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물리 데이터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계산되는 결정론 모델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이전엔 뭐로 구했나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컨트롤밸브 Cv + Cv 커브(설치특성)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OP(%) → 유량 관계, 밸브 게인 dQ/dOP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Step Test 식별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배관 종류·구경·길이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ΔP·마찰, 이송 데드타임 θ = 관내체적/유량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Step Test로 θ 측정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드럼/트레이 홀드업 체적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체류시간 τ = 체적/유량 (D-6113 환류드럼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Step Test로 τ 측정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플로우미터 레인지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스케일링·분해능·노이즈 플로어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—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즉 자동운전 플랜의 B(하부)·D/R(상부) 타이밍은 하이드롤릭 홀드업 = 체적/유량 으로 직접 계산됩니다. 밸브 게인도 Cv 커브</w:t>
      </w:r>
    </w:p>
    <w:p>
      <w:pPr>
        <w:spacing w:before="0" w:after="20"/>
      </w:pPr>
      <w:r>
        <w:rPr>
          <w:sz w:val="18"/>
        </w:rPr>
        <w:t>미분으로 나옵니다. 여기에 LLM을 넣을 이유가 없습니다. 모델기반 튜닝(SIMC/Lambda)도 이 물리모델로 바로 Kc·τI가 떨어집니다. 이</w:t>
      </w:r>
    </w:p>
    <w:p>
      <w:pPr>
        <w:spacing w:before="0" w:after="20"/>
      </w:pPr>
      <w:r>
        <w:rPr>
          <w:sz w:val="18"/>
        </w:rPr>
        <w:t>부분은 그냥 프로그램하세요. 제 처음 답에서 "Step Test로 식별"이라던 것의 상당 부분이 당신의 경우 불필요해집니다.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2. 그런데 물리 데이터가 못 주는 3가지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여기가 핵심입니다. Cv·배관·유량범위는 하이드롤릭(얼마나 흐르나) 을 줍니다. 그런데 증류탑의 진짜 어려움은 거기가 아닙니다.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(가) 분리/조성 동특성 — 당신 데이터에 없음.</w:t>
      </w:r>
    </w:p>
    <w:p>
      <w:pPr>
        <w:spacing w:before="0" w:after="20"/>
      </w:pPr>
      <w:r>
        <w:rPr>
          <w:sz w:val="18"/>
        </w:rPr>
        <w:t>원본 문서의 "P(측류)는 15~20분으로 가장 느리다" 는 배관 이송이 아니라 트레이별 물질·열 홀드업 + 기액평형(VLE)으로 새 조성이</w:t>
      </w:r>
    </w:p>
    <w:p>
      <w:pPr>
        <w:spacing w:before="0" w:after="20"/>
      </w:pPr>
      <w:r>
        <w:rPr>
          <w:sz w:val="18"/>
        </w:rPr>
        <w:t>자리잡는 시간입니다. 홀드업 체적은 당신이 알지만, 상대휘발도·트레이 효율·VLE는 Cv 커브에 없습니다. 이 P 지연은 물리</w:t>
      </w:r>
    </w:p>
    <w:p>
      <w:pPr>
        <w:spacing w:before="0" w:after="20"/>
      </w:pPr>
      <w:r>
        <w:rPr>
          <w:sz w:val="18"/>
        </w:rPr>
        <w:t>데이터만으론 안 나오고, 단별(stage) 분리 모델이 필요합니다. → B·D는 물리로 계산되지만, P는 안 됩니다. 이게 경계선입니다.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(나) 모델-플랜트 불일치(드리프트). Cv 커브는 깨끗한 신품 설계값입니다. 실제론 밸브 stiction·시트 마모, E-6103 파울링, 트레이</w:t>
      </w:r>
    </w:p>
    <w:p>
      <w:pPr>
        <w:spacing w:before="0" w:after="20"/>
      </w:pPr>
      <w:r>
        <w:rPr>
          <w:sz w:val="18"/>
        </w:rPr>
        <w:t>효율 저하로 시간에 따라 어긋납니다. 물리모델은 "어제의 진실"이고 플랜트는 오늘 다릅니다.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(다) 목적·맥락·예외. 무엇이 "잘 도는" 건지(회수율 최대 vs 에너지 최소 vs 순도 사수), 등급 변경, 기동/정지, 계기 고장, 상류 외란</w:t>
      </w:r>
    </w:p>
    <w:p>
      <w:pPr>
        <w:spacing w:before="0" w:after="20"/>
      </w:pPr>
      <w:r>
        <w:rPr>
          <w:sz w:val="18"/>
        </w:rPr>
        <w:t>— 정적 물리 데이터엔 전혀 없습니다.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3. 그래서 LLM이 실제로 하는 일 (과장 없이)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물리모델이 좋을수록 LLM은 제어 경로에서 빠지고 가장자리로 이동합니다. 솔직한 목록: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0"/>
        <w:ind w:left="113"/>
        <w:shd w:fill="F0F0F0"/>
      </w:pPr>
      <w:r>
        <w:rPr>
          <w:rFonts w:ascii="Consolas" w:hAnsi="Consolas" w:eastAsia="Consolas"/>
          <w:color w:val="333333"/>
          <w:sz w:val="14"/>
        </w:rPr>
        <w:t xml:space="preserve">  ┌──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──────────────────┬───────────────────────────────────────────┐</w:t>
        <w:br/>
        <w:t xml:space="preserve">  │           LLM 역할           │                                                   구체적으로</w:t>
        <w:br/>
        <w:t xml:space="preserve">                    │                정직한 가치                │</w:t>
        <w:br/>
        <w:t xml:space="preserve">  ├───────────────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──────────────────┼───────────────────────────────────────────┤</w:t>
        <w:br/>
        <w:t xml:space="preserve">  │ ① 커미셔닝 보조              │ 밸브 데이터시트·Cv 커브·배관 스펙을 파싱해 결정론 엔진의 config/코드로 조립, Cv 값 정합성 점검</w:t>
        <w:br/>
        <w:t xml:space="preserve">                    │ ★★ 즉시 유용. "물리는 결정론" 철학 그대로 │</w:t>
        <w:br/>
        <w:t xml:space="preserve">  ├───────────────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──────────────────┼───────────────────────────────────────────┤</w:t>
        <w:br/>
        <w:t xml:space="preserve">  │ ② 데이터 정합(드리프트 진단) │ 물리예측 유량 vs 실측 잔차 계산은 수학, "이 OP·ΔP에서 8% 미달 → 밸브 파울링/마모 의심"</w:t>
        <w:br/>
        <w:t xml:space="preserve">  해석·재교정 트리거는 LLM │ ★★ (나) 해결                              │</w:t>
        <w:br/>
        <w:t xml:space="preserve">  ├───────────────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──────────────────┼───────────────────────────────────────────┤</w:t>
        <w:br/>
        <w:t xml:space="preserve">  │ ③ 소프트센서 보조            │ 측정 안 되는 조성을 온도(TI-6111B/C)로 추론, 분석기 결측 보간</w:t>
        <w:br/>
        <w:t xml:space="preserve">                    │ ★ (가) 보완(완전 해결 아님)               │</w:t>
        <w:br/>
        <w:t xml:space="preserve">  ├───────────────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──────────────────┼───────────────────────────────────────────┤</w:t>
        <w:br/>
        <w:t xml:space="preserve">  │ ④ 감독형 예외 처리           │ 엔진이 프로그램 안 된 상황(기동·등급변경·상류 업셋·계기고장)에서 판단·완화</w:t>
        <w:br/>
        <w:t xml:space="preserve">                    │ ★★★ 물리 침묵 영역                        │</w:t>
        <w:br/>
        <w:t xml:space="preserve">  ├───────────────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──────────────────┼───────────────────────────────────────────┤</w:t>
        <w:br/>
        <w:t xml:space="preserve">  │ ⑤ 운전원 인터페이스          │ 의도/경제목표 → SV·제약으로 번역, "왜 이렇게 도는지" 설명</w:t>
        <w:br/>
        <w:t xml:space="preserve">                    │ ★★★ 물리 침묵 영역                        │</w:t>
        <w:br/>
        <w:t xml:space="preserve">  ├───────────────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──────────────────┼───────────────────────────────────────────┤</w:t>
        <w:br/>
        <w:t xml:space="preserve">  │ ⑥ 교차 데이터 융합           │ 알람+이벤트+랩분석+정비이력+물리잔차를 엮어 진단</w:t>
        <w:br/>
        <w:t xml:space="preserve">                    │ ★★★ 기존 MCP 도구 활용                    │</w:t>
        <w:br/>
        <w:t xml:space="preserve">  └──────────────────────────────┴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  <w:br/>
        <w:t xml:space="preserve">  ──────────────────┴───────────────────────────────────────────┘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4. 핵심 원리 (한 줄)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LLM의 가치는 물리모델 품질에 반비례합니다. 당신처럼 물리를 잘 잡을수록 LLM은 제어 산수에서 사라지고 — ③ 못 측정하는 조성, ④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프로그램 안 된 예외, ⑤ 사람 인터페이스, ⑥ 교차 진단, ①커미셔닝으로 옮겨갑니다. 이게 정상이고 안전한 모습입니다.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문서로 넘어가기 전에 같이 정리하고 싶은 게 몇 가지 있습니다: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분리/조성(가) 모델을 어디까지 갈 건가? — P 지연을 (a) 그냥 보수적 고정 τ(15~20분)로 두고 안 건드릴지, (b) 간이 트레이/홀드업</w:t>
      </w:r>
    </w:p>
    <w:p>
      <w:pPr>
        <w:spacing w:before="0" w:after="20"/>
      </w:pPr>
      <w:r>
        <w:rPr>
          <w:sz w:val="18"/>
        </w:rPr>
        <w:t>모델을 세울지, (c) 운전데이터 기반 경험모델로 둘지. 이게 LLM 역할 ③의 깊이를 결정합니다.</w:t>
      </w:r>
    </w:p>
    <w:p>
      <w:pPr>
        <w:spacing w:before="0" w:after="20"/>
      </w:pPr>
      <w:r>
        <w:rPr>
          <w:sz w:val="18"/>
        </w:rPr>
        <w:t>2. 물리 데이터의 형태 — Cv 커브가 표/수식/데이터시트 PDF 중 무엇인가요? 역할 ①(LLM이 config로 조립)의 실현성이 여기 달려</w:t>
      </w:r>
    </w:p>
    <w:p>
      <w:pPr>
        <w:spacing w:before="0" w:after="20"/>
      </w:pPr>
      <w:r>
        <w:rPr>
          <w:sz w:val="18"/>
        </w:rPr>
        <w:t>있습니다.</w:t>
      </w:r>
    </w:p>
    <w:p>
      <w:pPr>
        <w:spacing w:before="0" w:after="20"/>
      </w:pPr>
      <w:r>
        <w:rPr>
          <w:sz w:val="18"/>
        </w:rPr>
        <w:t>3. LLM을 "제어 보조"로 보시는지 "운전 보조(예외·인터페이스)"로 보시는지 — 위 ②④⑤⑥ 중 어디에 무게를 두실지에 따라 문서 구조가</w:t>
      </w:r>
    </w:p>
    <w:p>
      <w:pPr>
        <w:spacing w:before="0" w:after="20"/>
      </w:pPr>
      <w:r>
        <w:rPr>
          <w:sz w:val="18"/>
        </w:rPr>
        <w:t>달라집니다.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세 가지에 대한 생각을 들려주시면, 그걸 반영해서 플랜 문서에 섹션을 작성하겠습니다.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Baked for 1m 17s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내가 생각하는 방향은 이거야</w:t>
      </w:r>
    </w:p>
    <w:p>
      <w:pPr>
        <w:spacing w:before="0" w:after="20"/>
      </w:pPr>
      <w:r>
        <w:rPr>
          <w:sz w:val="18"/>
        </w:rPr>
        <w:t>1. 결정론이든, llm이든 목표 설정값을 연산---&gt; Experion 서버에 전달</w:t>
      </w:r>
    </w:p>
    <w:p>
      <w:pPr>
        <w:spacing w:before="0" w:after="20"/>
      </w:pPr>
      <w:r>
        <w:rPr>
          <w:sz w:val="18"/>
        </w:rPr>
        <w:t>2. Experion 서버에서 프로그램을 해서, 전달된 값을 화면상(Operator Station 모니터링 HMI)에 PID Loop 표시에 제안한 SP값을 표시</w:t>
      </w:r>
    </w:p>
    <w:p>
      <w:pPr>
        <w:spacing w:before="0" w:after="20"/>
      </w:pPr>
      <w:r>
        <w:rPr>
          <w:sz w:val="18"/>
        </w:rPr>
        <w:t>3. 운전원이 여기에 익숙해지고, 신뢰가 생긴다면, mode 변경, -&gt; Set Point 변경 주도권 가져옴</w:t>
      </w:r>
    </w:p>
    <w:p>
      <w:pPr>
        <w:spacing w:before="0" w:after="20"/>
      </w:pPr>
      <w:r>
        <w:rPr>
          <w:sz w:val="18"/>
        </w:rPr>
        <w:t>4. PID LOOP의 Hunting이 심하다고 판단되는 기준을 넘으면, 매뉴얼 모드로 변경, 제어출력(OP)를 가지고 변경하면서 안정권 유지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꼭 DCS 컨트롤러의 PID 제어기의 파라미터를 교정하는것이 아니어도 매뉴얼 모드에서, op 변경만 가지고도 가능할까? 하는 의문에서</w:t>
      </w:r>
    </w:p>
    <w:p>
      <w:pPr>
        <w:spacing w:before="0" w:after="20"/>
      </w:pPr>
      <w:r>
        <w:rPr>
          <w:sz w:val="18"/>
        </w:rPr>
        <w:t>시작된 것이 이 세션의 시작 목적이기도 함---&gt; 당연히 안전장치(rate제한, 절대값 제한, 현재 유량 범위 감안 밸브 변동폭 제한, 기본</w:t>
      </w:r>
    </w:p>
    <w:p>
      <w:pPr>
        <w:spacing w:before="0" w:after="20"/>
      </w:pPr>
      <w:r>
        <w:rPr>
          <w:sz w:val="18"/>
        </w:rPr>
        <w:t>컨트롤러에 설정된 ESD, IL 동작 이 보증된 상태에서 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이제 핵심이 명확해졌습니다. 그리고 시작 질문 — "PID 파라미터를 안 건드리고, MANUAL에서 OP만으로 안정화 가능한가?" — 에 정직하게</w:t>
      </w:r>
    </w:p>
    <w:p>
      <w:pPr>
        <w:spacing w:before="0" w:after="20"/>
      </w:pPr>
      <w:r>
        <w:rPr>
          <w:sz w:val="18"/>
        </w:rPr>
        <w:t>답하면: 경우에 따라 Yes, 그리고 그게 오히려 브라운필드에서 더 현실적입니다. 다만 결정적인 단서가 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시작 질문에 대한 직답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핵심은 헌팅의 원인입니다. MANUAL+OP로 잡히는 헌팅과 안 잡히는 헌팅이 갈립니다.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헌팅 원인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MANUAL+OP로 잡히나?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설명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튜닝 과민(Kc 과대/I 과속)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✅ 즉시 잡힘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 전환 순간 컨트롤러 피드백이 빠지므로 제어기발 발진이 사라짐. OP를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천천히·rate제한으로 움직이면 됨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상류 외란(원료 헌팅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✅ 잘 잡힘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원본 문서의 "필터 + 부드럽게" 가 곧 MAN 느낌의 피드포워드. 가장 강력한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케이스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루프 간 간섭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⚠️ 부분적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이동/시차 조절로 완화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밸브 stiction(고착)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❌ 안 잡힘, 오히려 악화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물리적 결함. MAN에서 작게 보정하면 또 고착·점프. 액추에이터 마모만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늘어남 → 정비 대상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결론: 튜닝·외란발 헌팅은 PID 파라미터를 안 건드리고 MAN+OP로 충분히 안정화됩니다. 단, 한 가지 본질적 사실: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MAN으로 가는 순간 DCS PID가 하던 자동 피드백 규제가 사라집니다. OP를 누가 계속 움직여줘야 합니다. 즉 당신은 "튜닝을 안 한" 게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 아니라 컨트롤러를 DCS 밖(당신 소프트웨어)으로 옮긴 것입니다. 외부 프로그램이 느린 PI/피드포워드로 OP를 써주는, 사실상 외부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컨트롤러가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이건 정당한 방식이고, 실제 APC가 하는 일과 같습니다. 그리고 브라운필드에서 매력적인 이유: DCS 로직 변경·변경관리(MoC) 없이 OPC</w:t>
      </w:r>
    </w:p>
    <w:p>
      <w:pPr>
        <w:spacing w:before="0" w:after="20"/>
      </w:pPr>
      <w:r>
        <w:rPr>
          <w:sz w:val="18"/>
        </w:rPr>
        <w:t>쓰기만으로 됩니다(당신은 이미 OPC Write가 있음).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2. 그래서 두 가지 모드를 구분하세요 — 당신의 1~4단계가 정확히 여기 매핑됩니다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누가 빠른 규제를 하나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언제</w:t>
            </w:r>
          </w:p>
        </w:tc>
        <w:tc>
          <w:tcPr>
            <w:tcW w:type="dxa" w:w="2550"/>
            <w:shd w:fill="D9E2F3"/>
          </w:tcPr>
          <w:p>
            <w:r/>
            <w:r>
              <w:rPr>
                <w:b/>
                <w:sz w:val="15"/>
              </w:rPr>
              <w:t>당신 계획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(A) SP 쓰기 + AUTO 유지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DCS PID (그대로 둠)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평상시 감독·최적화. 기저 PID가 쓸만할 때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1~3단계</w:t>
            </w:r>
          </w:p>
        </w:tc>
      </w:tr>
      <w:tr>
        <w:tc>
          <w:tcPr>
            <w:tcW w:type="dxa" w:w="2550"/>
          </w:tcPr>
          <w:p>
            <w:r/>
            <w:r>
              <w:rPr>
                <w:sz w:val="15"/>
              </w:rPr>
              <w:t>(B) OP 쓰기 + MANUAL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당신 소프트웨어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기저 PID가 헌팅인데 재튜닝 못/안 할 때</w:t>
            </w:r>
          </w:p>
        </w:tc>
        <w:tc>
          <w:tcPr>
            <w:tcW w:type="dxa" w:w="2550"/>
          </w:tcPr>
          <w:p>
            <w:r/>
            <w:r>
              <w:rPr>
                <w:sz w:val="15"/>
              </w:rPr>
              <w:t>4단계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(A)는 SP를 AUTO 루프에 쓰는 거라 본질적으로 bumpless하고 가장 안전합니다. (B)는 더 강력하지만 규제·bumpless·폴백을 전부 당신이</w:t>
      </w:r>
    </w:p>
    <w:p>
      <w:pPr>
        <w:spacing w:before="0" w:after="20"/>
      </w:pPr>
      <w:r>
        <w:rPr>
          <w:sz w:val="18"/>
        </w:rPr>
        <w:t>책임집니다.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당신 직관이 정확합니다: 평상시엔 (A)로 신뢰를 쌓고, 헌팅 루프에 한해 (B)로 개입. PID 파라미터 교정은 필수가 아닙니다.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3. 4단계의 전제 — "헌팅 원인 진단"이 게이트 (여기가 LLM의 진짜 자리)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4단계가 성공하려면 MAN 전환 전에 원인을 판별해야 합니다. stiction인데 OP 핸드홀딩하면 헛수고+마모입니다.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헌팅 검출/심각도 판정 = 결정론(진폭·주기·지속성, 오실레이션 인덱스). MAN 전환 트립도 결정론이어야 함(LLM 지연 불가).</w:t>
      </w:r>
    </w:p>
    <w:p>
      <w:pPr>
        <w:spacing w:before="0" w:after="20"/>
      </w:pPr>
      <w:r>
        <w:rPr>
          <w:sz w:val="18"/>
        </w:rPr>
        <w:t>- 원인 분류(튜닝 vs stiction vs 외란) = LLM + 데이터 융합의 고가치 역할. OP-PV 위상, 한계주기 파형, 상류 신호, 정비이력을 엮어</w:t>
      </w:r>
    </w:p>
    <w:p>
      <w:pPr>
        <w:spacing w:before="0" w:after="20"/>
      </w:pPr>
      <w:r>
        <w:rPr>
          <w:sz w:val="18"/>
        </w:rPr>
        <w:t>"이건 stiction → 4단계 말고 정비 플래그" vs "외란 → 4단계 OP 핸드홀딩 유효" 판단.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LLM은 OP를 직접 흔드는 게 아니라, "이 루프에 4단계를 적용해도 되는가"를 판정합니다. 이게 당신 비전에 LLM이 깔끔하게 들어가는</w:t>
      </w:r>
    </w:p>
    <w:p>
      <w:pPr>
        <w:spacing w:before="0" w:after="20"/>
      </w:pPr>
      <w:r>
        <w:rPr>
          <w:sz w:val="18"/>
        </w:rPr>
        <w:t>지점입니다.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4. 안전 봉투 — 당신이 든 것 + 빠진 것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당신이 명시한 것(✅ 다 맞음): rate 제한 · 절대값 제한 · 현재 유량 대비 밸브 변동폭 제한 · ESD/IL 독립 보증. 특히 ESD/SIS가 BPCS</w:t>
      </w:r>
    </w:p>
    <w:p>
      <w:pPr>
        <w:spacing w:before="0" w:after="20"/>
      </w:pPr>
      <w:r>
        <w:rPr>
          <w:sz w:val="18"/>
        </w:rPr>
        <w:t>루프의 MAN/AUTO와 무관하게 독립 동작한다는 점이 이 실험을 봉인된 안전 범위 안에 묶어줍니다 — 정확한 인식입니다.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추가로 반드시 넣어야 할 것: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양방향 Bumpless — AUTO→MAN 시 현재 OP에서 시작, MAN→AUTO 복귀 시 PID가 현재 PV/OP에서 초기화(Experion 기본 지원).</w:t>
      </w:r>
    </w:p>
    <w:p>
      <w:pPr>
        <w:spacing w:before="0" w:after="20"/>
      </w:pPr>
      <w:r>
        <w:rPr>
          <w:sz w:val="18"/>
        </w:rPr>
        <w:t>2. 컴스 워치독 → AUTO로 폴백 (중요한 미묘점): MAN에서 OP 잡고 있다가 외부 프로그램이 죽으면 루프가 마지막 OP에 규제 없이 방치됨</w:t>
      </w:r>
    </w:p>
    <w:p>
      <w:pPr>
        <w:spacing w:before="0" w:after="20"/>
      </w:pPr>
      <w:r>
        <w:rPr>
          <w:sz w:val="18"/>
        </w:rPr>
        <w:t>→ 위험. 그래서 "통신 두절 시 MAN 고수가 아니라 AUTO 복귀" 가 안전. 결국 DCS PID는 적당히 튜닝된 채로 두는 게 폴백</w:t>
      </w:r>
    </w:p>
    <w:p>
      <w:pPr>
        <w:spacing w:before="0" w:after="20"/>
      </w:pPr>
      <w:r>
        <w:rPr>
          <w:sz w:val="18"/>
        </w:rPr>
        <w:t>안전망입니다(바이패스해도 AUTO가 늘 안전귀항지여야 함).</w:t>
      </w:r>
    </w:p>
    <w:p>
      <w:pPr>
        <w:spacing w:before="0" w:after="20"/>
      </w:pPr>
      <w:r>
        <w:rPr>
          <w:sz w:val="18"/>
        </w:rPr>
        <w:t>3. PV/품질 가드 — PV가 밴드 이탈하면 4단계 중단→AUTO 또는 안전 OP.</w:t>
      </w:r>
    </w:p>
    <w:p>
      <w:pPr>
        <w:spacing w:before="0" w:after="20"/>
      </w:pPr>
      <w:r>
        <w:rPr>
          <w:sz w:val="18"/>
        </w:rPr>
        <w:t>4. 한 번에 한 루프 — 간섭 루프를 동시에 MAN 두지 않기.</w:t>
      </w:r>
    </w:p>
    <w:p>
      <w:pPr>
        <w:spacing w:before="0" w:after="20"/>
      </w:pPr>
      <w:r>
        <w:rPr>
          <w:sz w:val="18"/>
        </w:rPr>
        <w:t>5. 운전원 최우선 오버라이드 — 항상 즉시 회수 가능.</w:t>
      </w:r>
    </w:p>
    <w:p>
      <w:pPr>
        <w:spacing w:before="0" w:after="20"/>
      </w:pPr>
      <w:r>
        <w:rPr>
          <w:sz w:val="18"/>
        </w:rPr>
        <w:t>6. MoC/문화 — 자동 시스템이 루프를 MAN으로 돌리고 OP를 흔드는 건 현장에서 APC로 간주되어 변경관리·운전원 수용 이슈가 있음(기술</w:t>
      </w:r>
    </w:p>
    <w:p>
      <w:pPr>
        <w:spacing w:before="0" w:after="20"/>
      </w:pPr>
      <w:r>
        <w:rPr>
          <w:sz w:val="18"/>
        </w:rPr>
        <w:t>외 항목).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5. 기존 인프라와의 매핑 (이미 다 있음)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- 1~2단계(제안 SP 표시): 루프별 advisory 섀도 포인트(예: FICQ-6101_ADV)를 WriteTagAsync로 쓰고 HMI 그룹/트렌드에 실제 SP 옆에</w:t>
      </w:r>
    </w:p>
    <w:p>
      <w:pPr>
        <w:spacing w:before="0" w:after="20"/>
      </w:pPr>
      <w:r>
        <w:rPr>
          <w:sz w:val="18"/>
        </w:rPr>
        <w:t>표시 → 페이스플레이트 해킹 없이 "제안 vs 실제" 비교. (Experion 디스플레이에 제안값을 어떻게 띄울지가 1~2단계의 실질 통합 과제)</w:t>
      </w:r>
    </w:p>
    <w:p>
      <w:pPr>
        <w:spacing w:before="0" w:after="20"/>
      </w:pPr>
      <w:r>
        <w:rPr>
          <w:sz w:val="18"/>
        </w:rPr>
        <w:t>- 3단계(SP 주도권): WriteTagAsync(.sp) + AUTO 유지.</w:t>
      </w:r>
    </w:p>
    <w:p>
      <w:pPr>
        <w:spacing w:before="0" w:after="20"/>
      </w:pPr>
      <w:r>
        <w:rPr>
          <w:sz w:val="18"/>
        </w:rPr>
        <w:t>- 4단계(MAN+OP): 바로 그 ControlOp(MD→MAN→OP쓰기→AUTO복귀) 가 4단계의 기본 프리미티브입니다. RestoreAuto=false로 MAN 유지하며</w:t>
      </w:r>
    </w:p>
    <w:p>
      <w:pPr>
        <w:spacing w:before="0" w:after="20"/>
      </w:pPr>
      <w:r>
        <w:rPr>
          <w:sz w:val="18"/>
        </w:rPr>
        <w:t>OP 스트리밍 → 안정되면 AUTO 복귀, 워치독이 비상 복귀.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문서로 가기 전에 같이 못 박을 것 세 가지: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4단계 OP 제어법 — MAN에서 (i) OP 고정 후 가끔 보정인지, (ii) 외부 느린 PI/피드포워드로 OP를 상시 써주는지. 후자면 "외부</w:t>
      </w:r>
    </w:p>
    <w:p>
      <w:pPr>
        <w:spacing w:before="0" w:after="20"/>
      </w:pPr>
      <w:r>
        <w:rPr>
          <w:sz w:val="18"/>
        </w:rPr>
        <w:t>컨트롤러"를 명시적으로 설계해야 합니다(이게 사실상 미니 APC).</w:t>
      </w:r>
    </w:p>
    <w:p>
      <w:pPr>
        <w:spacing w:before="0" w:after="20"/>
      </w:pPr>
      <w:r>
        <w:rPr>
          <w:sz w:val="18"/>
        </w:rPr>
        <w:t>2. 헌팅 임계 정의 — 진폭 몇 %/주기/지속 몇 분에서 4단계 트립? 그리고 stiction 자동 판별을 어디까지 신뢰할지(초기엔 LLM 진단 →</w:t>
      </w:r>
    </w:p>
    <w:p>
      <w:pPr>
        <w:spacing w:before="0" w:after="20"/>
      </w:pPr>
      <w:r>
        <w:rPr>
          <w:sz w:val="18"/>
        </w:rPr>
        <w:t>운전원 확인 권장).</w:t>
      </w:r>
    </w:p>
    <w:p>
      <w:pPr>
        <w:spacing w:before="0" w:after="20"/>
      </w:pPr>
      <w:r>
        <w:rPr>
          <w:sz w:val="18"/>
        </w:rPr>
        <w:t>3. 1~2단계 HMI 표시 방식 — advisory 섀도 포인트로 갈지, Experion 커스텀 디스플레이를 손댈지. 이게 신뢰 구축 단계의 실현성을</w:t>
      </w:r>
    </w:p>
    <w:p>
      <w:pPr>
        <w:spacing w:before="0" w:after="20"/>
      </w:pPr>
      <w:r>
        <w:rPr>
          <w:sz w:val="18"/>
        </w:rPr>
        <w:t>좌우합니다.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세 개에 대한 생각을 주시면, 지금까지의 컨셉·4단계 로드맵·안전봉투·LLM 역할(특히 헌팅 원인 진단)을 플랜 문서에 정식 섹션으로</w:t>
      </w:r>
    </w:p>
    <w:p>
      <w:pPr>
        <w:spacing w:before="0" w:after="20"/>
      </w:pPr>
      <w:r>
        <w:rPr>
          <w:sz w:val="18"/>
        </w:rPr>
        <w:t>정리하겠습니다.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1m 47s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sp는 PID 루프의 RSP 입력을 사용하면, 운전원이 언제든 LOCAL SP로 변경할 수 있으므로, 문제 없슴, 즉, PID LOOP의 SP를 직접</w:t>
      </w:r>
    </w:p>
    <w:p>
      <w:pPr>
        <w:spacing w:before="0" w:after="20"/>
      </w:pPr>
      <w:r>
        <w:rPr>
          <w:sz w:val="18"/>
        </w:rPr>
        <w:t>WRITE하는게 아니고, 별도의 변수에 쓰고, 그게 RSP로 연결, 운전원은 선택권이 있슴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RSP(Remote SP)를 쓰는 게 정석이고, 이걸로 권한·bumpless·가역성이 한 번에 깔끔하게 풀립니다. 제가 직전에 제안한</w:t>
      </w:r>
    </w:p>
    <w:p>
      <w:pPr>
        <w:spacing w:before="0" w:after="20"/>
      </w:pPr>
      <w:r>
        <w:rPr>
          <w:sz w:val="18"/>
        </w:rPr>
        <w:t>"advisory 섀도 포인트 + 커스텀 디스플레이"는 이제 필요 없습니다 — 더 나은 길입니다.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왜 이게 정답인가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엔진은 루프 SP 레지스터를 절대 건드리지 않고, 자기 변수에만 씁니다. 그 변수가 RSP로 연결되고, 운전원의 LSP↔RSP(= Experion 기준</w:t>
      </w:r>
    </w:p>
    <w:p>
      <w:pPr>
        <w:spacing w:before="0" w:after="20"/>
      </w:pPr>
      <w:r>
        <w:rPr>
          <w:sz w:val="18"/>
        </w:rPr>
        <w:t>AUTO↔CAS) 전환 스위치가 유일한 권한 손잡이가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당신의 1~3단계를 하나의 운전원 소유 스위치로 압축합니다:</w:t>
      </w:r>
    </w:p>
    <w:p>
      <w:pPr>
        <w:spacing w:before="0" w:after="20"/>
      </w:pPr>
      <w:r>
        <w:rPr>
          <w:sz w:val="18"/>
        </w:rPr>
        <w:t>- 1~2단계(제안 표시): 루프는 LSP(AUTO)에 둠. 운전원은 페이스플레이트에서 "원격이 제안하는 SP 후보값"을 그냥 봄. 별도 화면 개발</w:t>
      </w:r>
    </w:p>
    <w:p>
      <w:pPr>
        <w:spacing w:before="0" w:after="20"/>
      </w:pPr>
      <w:r>
        <w:rPr>
          <w:sz w:val="18"/>
        </w:rPr>
        <w:t>불필요 — 네이티브 페이스플레이트가 RSP 후보를 보여줌.</w:t>
      </w:r>
    </w:p>
    <w:p>
      <w:pPr>
        <w:spacing w:before="0" w:after="20"/>
      </w:pPr>
      <w:r>
        <w:rPr>
          <w:sz w:val="18"/>
        </w:rPr>
        <w:t>- 3단계(주도권 이양): 운전원이 신뢰가 생기면 CAS로 한 번 토글 → 그 순간부터 엔진 SP 추종. 코드 추가 0. 되돌리려면 다시 LSP로</w:t>
      </w:r>
    </w:p>
    <w:p>
      <w:pPr>
        <w:spacing w:before="0" w:after="20"/>
      </w:pPr>
      <w:r>
        <w:rPr>
          <w:sz w:val="18"/>
        </w:rPr>
        <w:t>토글하면 끝.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다만 한 가지 구현 요건 — 외부 추종(tracking)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여기가 OPC 외부 감독의 미묘점입니다. 정식 Experion 캐스케이드라면 back-calculation 핸드셰이크로 primary가 자동 추종합니다.</w:t>
      </w:r>
    </w:p>
    <w:p>
      <w:pPr>
        <w:spacing w:before="0" w:after="20"/>
      </w:pPr>
      <w:r>
        <w:rPr>
          <w:sz w:val="18"/>
        </w:rPr>
        <w:t>그런데 OPC로 RSP 소스에 쓰는 외부 엔진은 그 핸드셰이크를 못 받습니다. 그래서: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루프가 LSP(미선택) 상태일 때, 엔진은 현재 실작동 SP를 읽어 자기 출력값 = 현재 SP로 추종시켜야 합니다. 그래야 운전원이 CAS로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토글하는 순간 bumpless가 보장됩니다. (선택 안 됐을 때 출력을 현재값에 물려두는 표준 캐스케이드 매너를 엔진이 직접 구현)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이거 하나만 지키면 운전원이 언제 토글해도 충격 없습니다.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 (independent layers)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엔진 자체 가드 (rate·절대값·변동폭)</w:t>
      </w:r>
    </w:p>
    <w:p>
      <w:pPr>
        <w:spacing w:before="0" w:after="20"/>
      </w:pPr>
      <w:r>
        <w:rPr>
          <w:sz w:val="18"/>
        </w:rPr>
        <w:t>2. DCS의 RSP 한계 (SPHILM/SPLOLM, RSP rate) — 엔진과 무관한 독립 클램프. 공짜 안전망 한 겹 추가.</w:t>
      </w:r>
    </w:p>
    <w:p>
      <w:pPr>
        <w:spacing w:before="0" w:after="20"/>
      </w:pPr>
      <w:r>
        <w:rPr>
          <w:sz w:val="18"/>
        </w:rPr>
        <w:t>3. 운전원 LSP/RSP 토글 (언제든 회수)</w:t>
      </w:r>
    </w:p>
    <w:p>
      <w:pPr>
        <w:spacing w:before="0" w:after="20"/>
      </w:pPr>
      <w:r>
        <w:rPr>
          <w:sz w:val="18"/>
        </w:rPr>
        <w:t>4. ESD/IL/SIS 독립 동작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구체 작업 항목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DCS 구성: 루프별 감독 소스 포인트 생성 → 각 PID의 RSP/X 입력에 control connection. (엔진은 이 포인트에만 OPC write)</w:t>
      </w:r>
    </w:p>
    <w:p>
      <w:pPr>
        <w:spacing w:before="0" w:after="20"/>
      </w:pPr>
      <w:r>
        <w:rPr>
          <w:sz w:val="18"/>
        </w:rPr>
        <w:t>- OPC 타깃 변경: WriteTagAsync 대상이 ...:ficq-6101.sp → 감독 소스 포인트로만 바뀜. 쓰기 인프라는 그대로, 노드 ID만 교체.</w:t>
      </w:r>
    </w:p>
    <w:p>
      <w:pPr>
        <w:spacing w:before="0" w:after="20"/>
      </w:pPr>
      <w:r>
        <w:rPr>
          <w:sz w:val="18"/>
        </w:rPr>
        <w:t>- 모드 전환은 엔진이 안 함: AUTO↔CAS는 운전원 전유. 엔진은 SP 경로에서 모드를 절대 안 바꿈 → 더 안전.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한 가지 비대칭 — OP 경로(4단계)는 이만큼 깔끔하지 않음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RSP 트릭은 SP 경로(방식 A) 를 완벽히 커버합니다. 그런데 4단계(튜닝발 헌팅 → MAN+OP)는 다릅니다:</w:t>
      </w:r>
    </w:p>
    <w:p>
      <w:pPr>
        <w:spacing w:before="0" w:after="20"/>
      </w:pPr>
      <w:r>
        <w:rPr>
          <w:sz w:val="18"/>
        </w:rPr>
        <w:t>- CAS/RSP로 SP를 줘봐야 PID가 루프에 그대로 있으니 튜닝발 헌팅은 안 잡힘.</w:t>
      </w:r>
    </w:p>
    <w:p>
      <w:pPr>
        <w:spacing w:before="0" w:after="20"/>
      </w:pPr>
      <w:r>
        <w:rPr>
          <w:sz w:val="18"/>
        </w:rPr>
        <w:t>- 그래서 4단계는 여전히 MAN으로 내려 OP를 직접 쓰는 "무거운 개입"이고, 이전 단서(엔진이 컨트롤러가 됨 / 워치독→AUTO 폴백)가</w:t>
      </w:r>
    </w:p>
    <w:p>
      <w:pPr>
        <w:spacing w:before="0" w:after="20"/>
      </w:pPr>
      <w:r>
        <w:rPr>
          <w:sz w:val="18"/>
        </w:rPr>
        <w:t>그대로 유효.</w:t>
      </w:r>
    </w:p>
    <w:p>
      <w:pPr>
        <w:spacing w:before="0" w:after="20"/>
      </w:pPr>
      <w:r>
        <w:rPr>
          <w:sz w:val="18"/>
        </w:rPr>
        <w:t>- 확인 필요: 당신 DCS가 RSP처럼 외부 OP 입력 + 운전원 선택 스위치(output connection/external OP)를 지원하나요? 지원하면 OP</w:t>
      </w:r>
    </w:p>
    <w:p>
      <w:pPr>
        <w:spacing w:before="0" w:after="20"/>
      </w:pPr>
      <w:r>
        <w:rPr>
          <w:sz w:val="18"/>
        </w:rPr>
        <w:t>경로도 RSP만큼 가역적으로 만들 수 있습니다. 없으면 4단계는 MAN+OP쓰기+워치독으로 남습니다.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 경로 설계는 깔끔하게 잠겼습니다(RSP + 외부 추종 + 운전원 토글). 직전에 띄운 세 가지 정렬 항목 중 HMI 표시 건은 RSP로</w:t>
      </w:r>
    </w:p>
    <w:p>
      <w:pPr>
        <w:spacing w:before="0" w:after="20"/>
      </w:pPr>
      <w:r>
        <w:rPr>
          <w:sz w:val="18"/>
        </w:rPr>
        <w:t>해결됐고, 남은 건 둘입니다: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4단계 OP 제어법 — MAN에서 OP 고정+간헐 보정인지, 외부 느린 PI/FF로 상시 OP 작성(=미니 APC)인지. 그리고 위의 "외부 OP 입력"</w:t>
      </w:r>
    </w:p>
    <w:p>
      <w:pPr>
        <w:spacing w:before="0" w:after="20"/>
      </w:pPr>
      <w:r>
        <w:rPr>
          <w:sz w:val="18"/>
        </w:rPr>
        <w:t>지원 여부.</w:t>
      </w:r>
    </w:p>
    <w:p>
      <w:pPr>
        <w:spacing w:before="0" w:after="20"/>
      </w:pPr>
      <w:r>
        <w:rPr>
          <w:sz w:val="18"/>
        </w:rPr>
        <w:t>2. 헌팅 임계 정의 — 진폭/주기/지속 기준, stiction 자동판별 신뢰 수준.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둘에 대한 방향을 주시면 — 컨셉, RSP 기반 SP 경로, 4단계 OP 경로, 안전봉투, LLM 역할(헌팅 원인 진단 중심), 단계별 신뢰 이양</w:t>
      </w:r>
    </w:p>
    <w:p>
      <w:pPr>
        <w:spacing w:before="0" w:after="20"/>
      </w:pPr>
      <w:r>
        <w:rPr>
          <w:sz w:val="18"/>
        </w:rPr>
        <w:t>로드맵 — 전부 플랜 문서로 정리하겠습니다.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Worked for 1m 14s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확인 필요: 당신 DCS가 RSP처럼 외부 OP 입력 + 운전원 선택 스위치(output connection/external OP)를 지원하나요?</w:t>
      </w:r>
    </w:p>
    <w:p>
      <w:pPr>
        <w:spacing w:before="0" w:after="20"/>
      </w:pPr>
      <w:r>
        <w:rPr>
          <w:sz w:val="18"/>
        </w:rPr>
        <w:t>지원하면 OP 경로도 RSP만큼 가역적으로 만들 수 있습니다. 없으면 4단계는 MAN+OP쓰기+워치독으로 남습니다.---&gt; 이것도 DCS</w:t>
      </w:r>
    </w:p>
    <w:p>
      <w:pPr>
        <w:spacing w:before="0" w:after="20"/>
      </w:pPr>
      <w:r>
        <w:rPr>
          <w:sz w:val="18"/>
        </w:rPr>
        <w:t>컨트롤러에 별도의 변수를 만들고, 그걸 우리가 WRITE 하고, SWITCH  기능을 만들어서, PID LOOP OP, LLM OP 를 선택하게 하면 해결됨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정확합니다. 그 셀렉터 방식으로 OP 경로가 RSP와 완전 대칭이 됩니다. 그리고 한 가지 짚으면 — 제대로 하면 이게 기존 MAN+OP+워치독보다 더 안전해집니다.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대칭 구조 완성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SP 경로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OP 경로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감독 변수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RSP 소스 포인트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"LLM OP" 변수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우리가 OPC write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그 포인트에만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그 변수에만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운전원 스위치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LSP ↔ RSP (AUTO↔CAS)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PID-OP ↔ LLM-OP 셀렉터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권한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운전원 전유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운전원 전유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쓰기 인프라(WriteTagAsync)는 그대로, 노드 ID만 바뀝니다. 양쪽 다 "엔진은 자기 변수에만 쓰고, 운전원이 스위치로 채택"하는 동일 패턴.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단 하나의 결정적 요건 — 비선택 PID의 back-calculation 추종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OP 경로의 핵심이자 RSP 추종의 쌍입니다. 셀렉터가 LLM-OP에 있을 때, 네이티브 PID를 그냥 두면: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PID가 AUTO에서 계속 적분 → 자기 OP는 밸브에 안 가는데 적분만 쌓임(windup) → PID-OP로 되돌리는 순간 누적출력이 튀어나옴(bump).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방지책: 셀렉터가 선택된 출력(LLM-OP)을 비선택 PID로 되먹임(back-calc/initialization) 해서, PID 내부 OP가 항상 현재 밸브 위치를 추종하게 만듭니다. 그러면 windup 없음 + 양방향 bumpless. (Honeywell 계열의 BACKCALC/INIT 경로)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보너스 — 이게 4단계의 위험을 없앱니다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설계는 기존 "MAN으로 내려 OP 쓰고 워치독으로 AUTO 복귀"를 대체하고 더 낫습니다: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MAN이 필요 없음. PID는 AUTO에 둔 채 추종만 시키고, 셀렉터로 밸브 주도권만 가져옴 → 튜닝발 헌팅은 PID가 밸브에서 빠졌으니 사라짐.</w:t>
      </w:r>
    </w:p>
    <w:p>
      <w:pPr>
        <w:spacing w:before="0" w:after="20"/>
      </w:pPr>
      <w:r>
        <w:rPr>
          <w:sz w:val="18"/>
        </w:rPr>
        <w:t>- 장애 시 무충격 자동 폴백. 엔진 죽거나 운전원이 회수하면 셀렉터가 PID-OP로 → PID가 이미 현재 밸브 위치를 추종 중이므로 그 자리에서 즉시·bumpless로 규제 재개. 기존 MAN 방식의 "규제 없이 마지막 OP에 방치" 위험이 사라짐.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즉 4단계 = "MAN+OP+워치독" 이 아니라 "셀렉터를 LLM-OP로 + PID는 AUTO 추종 + 컴스두절/회수 시 PID-OP로 fail-over" 로 다시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정직한 단서 — MoC 강도가 다름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RSP(SP) 경로: PID에 입력 하나만 추가. 출력경로 손 안 댐 → 저위험.</w:t>
      </w:r>
    </w:p>
    <w:p>
      <w:pPr>
        <w:spacing w:before="0" w:after="20"/>
      </w:pPr>
      <w:r>
        <w:rPr>
          <w:sz w:val="18"/>
        </w:rPr>
        <w:t>- 셀렉터(OP) 경로: PID와 최종요소(밸브) 사이에 셀렉터를 삽입 → 밸브로 가는 경로를 변경. 오설정 시 밸브에 직접 영향 → 변경관리·테스트가 더 엄격해야 함. (라이브 루프면 더더욱)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심층은 그대로: 엔진 가드 + DCS 출력한계(OPHILM/OPLOLM) + 운전원 셀렉터 + ESD/IL/SIS 독립.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SP·OP 양 경로가 대칭으로 잠겼습니다. 남은 진짜 설계 결정은 하나뿐: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LLM-OP 모드에서 엔진이 OP에 무엇을 쓰나? 제 권장은 — "OP 고정+간헐 보정"(규제 상실)이 아니라, 물리모델(Cv 커브·배관) 피드포워드 + 느린 외부 PI를 rate제한해서 OP에 작성 = 사실상 "DCS PID가 이랬으면 했던, 잘 튜닝된 컨트롤러를 우리 소프트웨어에서 구동". 헌팅 원인이 외란이면 FF만으로도 충분하고, 약한 PI가 잔차를 잡습니다.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여기에 + 헌팅 임계 정의(진폭/주기/지속).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개 방향만 확정하면 — 컨셉, RSP/셀렉터 대칭 구조, back-calc 추종 요건, fail-over, 안전봉투, LLM 헌팅원인 진단 역할, 신뢰 이양 로드맵 — 전부 플랜 문서로 정리하겠습니다. 권장안(외부 FF+느린 PI)으로 진행할지, "고정+간헐 보정"으로 보수적으로 갈지 알려주세요.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PID가 AUTO에서 계속 적분 → 자기 OP는 밸브에 안 가는데 적분만 쌓임(windup) → PID-OP로 되돌리는 순간 누적출력이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1m 47s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sp는 PID 루프의 RSP 입력을 사용하면, 운전원이 언제든 LOCAL SP로 변경할 수 있으므로, 문제 없슴, 즉, PID LOOP의 SP를 직접 WRITE하는게 아니고, 별도의 변수에 쓰고, 그게 RSP로 연결, 운전원은 선택권이 있슴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RSP(Remote SP)를 쓰는 게 정석이고, 이걸로 권한·bumpless·가역성이 한 번에 깔끔하게 풀립니다. 제가 직전에 제안한 "advisory 섀도 포인트 + 커스텀 디스플레이"는 이제 필요 없습니다 — 더 나은 길입니다.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왜 이게 정답인가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엔진은 루프 SP 레지스터를 절대 건드리지 않고, 자기 변수에만 씁니다. 그 변수가 RSP로 연결되고, 운전원의 LSP↔RSP(= Experion 기준 AUTO↔CAS) 전환 스위치가 유일한 권한 손잡이가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당신의 1~3단계를 하나의 운전원 소유 스위치로 압축합니다:</w:t>
      </w:r>
    </w:p>
    <w:p>
      <w:pPr>
        <w:spacing w:before="0" w:after="20"/>
      </w:pPr>
      <w:r>
        <w:rPr>
          <w:sz w:val="18"/>
        </w:rPr>
        <w:t>- 1~2단계(제안 표시): 루프는 LSP(AUTO)에 둠. 운전원은 페이스플레이트에서 "원격이 제안하는 SP 후보값"을 그냥 봄. 별도 화면 개발 불필요 — 네이티브 페이스플레이트가 RSP 후보를 보여줌.</w:t>
      </w:r>
    </w:p>
    <w:p>
      <w:pPr>
        <w:spacing w:before="0" w:after="20"/>
      </w:pPr>
      <w:r>
        <w:rPr>
          <w:sz w:val="18"/>
        </w:rPr>
        <w:t>- 3단계(주도권 이양): 운전원이 신뢰가 생기면 CAS로 한 번 토글 → 그 순간부터 엔진 SP 추종. 코드 추가 0. 되돌리려면 다시 LSP로 토글하면 끝.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다만 한 가지 구현 요건 — 외부 추종(tracking)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여기가 OPC 외부 감독의 미묘점입니다. 정식 Experion 캐스케이드라면 back-calculation 핸드셰이크로 primary가 자동 추종합니다. 그런데 OPC로 RSP 소스에 쓰는 외부 엔진은 그 핸드셰이크를 못 받습니다. 그래서: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루프가 LSP(미선택) 상태일 때, 엔진은 현재 실작동 SP를 읽어 자기 출력값 = 현재 SP로 추종시켜야 합니다. 그래야 운전원이 CAS로 토글하는 순간 bumpless가 보장됩니다. (선택 안 됐을 때 출력을 현재값에 물려두는 표준 캐스케이드 매너를 엔진이 직접 구현)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이거 하나만 지키면 운전원이 언제 토글해도 충격 없습니다.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 (independent layers)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엔진 자체 가드 (rate·절대값·변동폭)</w:t>
      </w:r>
    </w:p>
    <w:p>
      <w:pPr>
        <w:spacing w:before="0" w:after="20"/>
      </w:pPr>
      <w:r>
        <w:rPr>
          <w:sz w:val="18"/>
        </w:rPr>
        <w:t>2. DCS의 RSP 한계 (SPHILM/SPLOLM, RSP rate) — 엔진과 무관한 독립 클램프. 공짜 안전망 한 겹 추가.</w:t>
      </w:r>
    </w:p>
    <w:p>
      <w:pPr>
        <w:spacing w:before="0" w:after="20"/>
      </w:pPr>
      <w:r>
        <w:rPr>
          <w:sz w:val="18"/>
        </w:rPr>
        <w:t>3. 운전원 LSP/RSP 토글 (언제든 회수)</w:t>
      </w:r>
    </w:p>
    <w:p>
      <w:pPr>
        <w:spacing w:before="0" w:after="20"/>
      </w:pPr>
      <w:r>
        <w:rPr>
          <w:sz w:val="18"/>
        </w:rPr>
        <w:t>4. ESD/IL/SIS 독립 동작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구체 작업 항목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DCS 구성: 루프별 감독 소스 포인트 생성 → 각 PID의 RSP/X 입력에 control connection. (엔진은 이 포인트에만 OPC write)</w:t>
      </w:r>
    </w:p>
    <w:p>
      <w:pPr>
        <w:spacing w:before="0" w:after="20"/>
      </w:pPr>
      <w:r>
        <w:rPr>
          <w:sz w:val="18"/>
        </w:rPr>
        <w:t>- OPC 타깃 변경: WriteTagAsync 대상이 ...:ficq-6101.sp → 감독 소스 포인트로만 바뀜. 쓰기 인프라는 그대로, 노드 ID만 교체.</w:t>
      </w:r>
    </w:p>
    <w:p>
      <w:pPr>
        <w:spacing w:before="0" w:after="20"/>
      </w:pPr>
      <w:r>
        <w:rPr>
          <w:sz w:val="18"/>
        </w:rPr>
        <w:t>- 모드 전환은 엔진이 안 함: AUTO↔CAS는 운전원 전유. 엔진은 SP 경로에서 모드를 절대 안 바꿈 → 더 안전.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한 가지 비대칭 — OP 경로(4단계)는 이만큼 깔끔하지 않음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RSP 트릭은 SP 경로(방식 A) 를 완벽히 커버합니다. 그런데 4단계(튜닝발 헌팅 → MAN+OP)는 다릅니다:</w:t>
      </w:r>
    </w:p>
    <w:p>
      <w:pPr>
        <w:spacing w:before="0" w:after="20"/>
      </w:pPr>
      <w:r>
        <w:rPr>
          <w:sz w:val="18"/>
        </w:rPr>
        <w:t>- CAS/RSP로 SP를 줘봐야 PID가 루프에 그대로 있으니 튜닝발 헌팅은 안 잡힘.</w:t>
      </w:r>
    </w:p>
    <w:p>
      <w:pPr>
        <w:spacing w:before="0" w:after="20"/>
      </w:pPr>
      <w:r>
        <w:rPr>
          <w:sz w:val="18"/>
        </w:rPr>
        <w:t>- 그래서 4단계는 여전히 MAN으로 내려 OP를 직접 쓰는 "무거운 개입"이고, 이전 단서(엔진이 컨트롤러가 됨 / 워치독→AUTO 폴백)가 그대로 유효.</w:t>
      </w:r>
    </w:p>
    <w:p>
      <w:pPr>
        <w:spacing w:before="0" w:after="20"/>
      </w:pPr>
      <w:r>
        <w:rPr>
          <w:sz w:val="18"/>
        </w:rPr>
        <w:t>- 확인 필요: 당신 DCS가 RSP처럼 외부 OP 입력 + 운전원 선택 스위치(output connection/external OP)를 지원하나요? 지원하면 OP 경로도 RSP만큼 가역적으로 만들 수 있습니다. 없으면 4단계는 MAN+OP쓰기+워치독으로 남습니다.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 경로 설계는 깔끔하게 잠겼습니다(RSP + 외부 추종 + 운전원 토글). 직전에 띄운 세 가지 정렬 항목 중 HMI 표시 건은 RSP로 해결됐고, 남은 건 둘입니다: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4단계 OP 제어법 — MAN에서 OP 고정+간헐 보정인지, 외부 느린 PI/FF로 상시 OP 작성(=미니 APC)인지. 그리고 위의 "외부 OP 입력" 지원 여부.</w:t>
      </w:r>
    </w:p>
    <w:p>
      <w:pPr>
        <w:spacing w:before="0" w:after="20"/>
      </w:pPr>
      <w:r>
        <w:rPr>
          <w:sz w:val="18"/>
        </w:rPr>
        <w:t>2. 헌팅 임계 정의 — 진폭/주기/지속 기준, stiction 자동판별 신뢰 수준.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둘에 대한 방향을 주시면 — 컨셉, RSP 기반 SP 경로, 4단계 OP 경로, 안전봉투, LLM 역할(헌팅 원인 진단 중심), 단계별 신뢰 이양 로드맵 — 전부 플랜 문서로 정리하겠습니다.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Worked for 1m 14s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확인 필요: 당신 DCS가 RSP처럼 외부 OP 입력 + 운전원 선택 스위치(output connection/external OP)를 지원하나요?</w:t>
      </w:r>
    </w:p>
    <w:p>
      <w:pPr>
        <w:spacing w:before="0" w:after="20"/>
      </w:pPr>
      <w:r>
        <w:rPr>
          <w:sz w:val="18"/>
        </w:rPr>
        <w:t>지원하면 OP 경로도 RSP만큼 가역적으로 만들 수 있습니다. 없으면 4단계는 MAN+OP쓰기+워치독으로 남습니다.---&gt; 이것도 DCS 컨트롤러에 별도의 변수를 만들고, 그걸 우리가 WRITE 하고, SWITCH  기능을 만들어서, PID LOOP OP, LLM OP 를 선택하게 하면 해결됨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정확합니다. 그 셀렉터 방식으로 OP 경로가 RSP와 완전 대칭이 됩니다. 그리고 한 가지 짚으면 — 제대로 하면 이게 기존 MAN+OP+워치독보다 더 안전해집니다.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대칭 구조 완성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SP 경로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OP 경로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감독 변수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RSP 소스 포인트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"LLM OP" 변수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우리가 OPC write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그 포인트에만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그 변수에만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운전원 스위치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LSP ↔ RSP (AUTO↔CAS)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PID-OP ↔ LLM-OP 셀렉터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권한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운전원 전유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운전원 전유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쓰기 인프라(WriteTagAsync)는 그대로, 노드 ID만 바뀝니다. 양쪽 다 "엔진은 자기 변수에만 쓰고, 운전원이 스위치로 채택"하는 동일 패턴.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단 하나의 결정적 요건 — 비선택 PID의 back-calculation 추종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OP 경로의 핵심이자 RSP 추종의 쌍입니다. 셀렉터가 LLM-OP에 있을 때, 네이티브 PID를 그냥 두면: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PID가 AUTO에서 계속 적분 → 자기 OP는 밸브에 안 가는데 적분만 쌓임(windup) → PID-OP로 되돌리는 순간 누적출력이 튀어나옴(bump).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방지책: 셀렉터가 선택된 출력(LLM-OP)을 비선택 PID로 되먹임(back-calc/initialization) 해서, PID 내부 OP가 항상 현재 밸브 위치를 추종하게 만듭니다. 그러면 windup 없음 + 양방향 bumpless. (Honeywell 계열의 BACKCALC/INIT 경로)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보너스 — 이게 4단계의 위험을 없앱니다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설계는 기존 "MAN으로 내려 OP 쓰고 워치독으로 AUTO 복귀"를 대체하고 더 낫습니다: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MAN이 필요 없음. PID는 AUTO에 둔 채 추종만 시키고, 셀렉터로 밸브 주도권만 가져옴 → 튜닝발 헌팅은 PID가 밸브에서 빠졌으니 사라짐.</w:t>
      </w:r>
    </w:p>
    <w:p>
      <w:pPr>
        <w:spacing w:before="0" w:after="20"/>
      </w:pPr>
      <w:r>
        <w:rPr>
          <w:sz w:val="18"/>
        </w:rPr>
        <w:t>- 장애 시 무충격 자동 폴백. 엔진 죽거나 운전원이 회수하면 셀렉터가 PID-OP로 → PID가 이미 현재 밸브 위치를 추종 중이므로 그 자리에서 즉시·bumpless로 규제 재개. 기존 MAN 방식의 "규제 없이 마지막 OP에 방치" 위험이 사라짐.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즉 4단계 = "MAN+OP+워치독" 이 아니라 "셀렉터를 LLM-OP로 + PID는 AUTO 추종 + 컴스두절/회수 시 PID-OP로 fail-over" 로 다시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정직한 단서 — MoC 강도가 다름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RSP(SP) 경로: PID에 입력 하나만 추가. 출력경로 손 안 댐 → 저위험.</w:t>
      </w:r>
    </w:p>
    <w:p>
      <w:pPr>
        <w:spacing w:before="0" w:after="20"/>
      </w:pPr>
      <w:r>
        <w:rPr>
          <w:sz w:val="18"/>
        </w:rPr>
        <w:t>- 셀렉터(OP) 경로: PID와 최종요소(밸브) 사이에 셀렉터를 삽입 → 밸브로 가는 경로를 변경. 오설정 시 밸브에 직접 영향 → 변경관리·테스트가 더 엄격해야 함. (라이브 루프면 더더욱)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심층은 그대로: 엔진 가드 + DCS 출력한계(OPHILM/OPLOLM) + 운전원 셀렉터 + ESD/IL/SIS 독립.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SP·OP 양 경로가 대칭으로 잠겼습니다. 남은 진짜 설계 결정은 하나뿐: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LLM-OP 모드에서 엔진이 OP에 무엇을 쓰나? 제 권장은 — "OP 고정+간헐 보정"(규제 상실)이 아니라, 물리모델(Cv 커브·배관) 피드포워드 + 느린 외부 PI를 rate제한해서 OP에 작성 = 사실상 "DCS PID가 이랬으면 했던, 잘 튜닝된 컨트롤러를 우리 소프트웨어에서 구동". 헌팅 원인이 외란이면 FF만으로도 충분하고, 약한 PI가 잔차를 잡습니다.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여기에 + 헌팅 임계 정의(진폭/주기/지속).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개 방향만 확정하면 — 컨셉, RSP/셀렉터 대칭 구조, back-calc 추종 요건, fail-over, 안전봉투, LLM 헌팅원인 진단 역할, 신뢰 이양 로드맵 — 전부 플랜 문서로 정리하겠습니다. 권장안(외부 FF+느린 PI)으로 진행할지, "고정+간헐 보정"으로 보수적으로 갈지 알려주세요.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PID가 AUTO에서 계속 적분 → 자기 OP는 밸브에 안 가는데 적분만 쌓임(windup) → PID-OP로 되돌리는 순간 누적출력이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 가능) , 운전원의 PID_OP 선택시 같은 값에서 시작하게 하므로, 운전원 판단에 다라 값을 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 MAN에서 .op에 쓰는 건 본질적으로 bumpless입니다. 이건 지금 있는 ControlOp(MD→MAN→OP쓰기) / WriteTagAsync(.op) 그대로 — 셀렉터 블록도, back-calc 배선도 불필요. MoC도 낮습니다(밸브로 가는 출력경로를 변형하지 않고, 네이티브 MAN OP 쓰기만 씀). 제 셀렉터 제안보다 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단 하나의 결정적 요건 — 비선택 PID의 back-calculation 추종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OP 경로의 핵심이자 RSP 추종의 쌍입니다. 셀렉터가 LLM-OP에 있을 때, 네이티브 PID를 그냥 두면: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PID가 AUTO에서 계속 적분 → 자기 OP는 밸브에 안 가는데 적분만 쌓임(windup) → PID-OP로 되돌리는 순간 누적출력이 튀어나옴(bump).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방지책: 셀렉터가 선택된 출력(LLM-OP)을 비선택 PID로 되먹임(back-calc/initialization) 해서, PID 내부 OP가 항상 현재 밸브 위치를 추종하게 만듭니다. 그러면 windup 없음 + 양방향 bumpless. (Honeywell 계열의 BACKCALC/INIT 경로)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보너스 — 이게 4단계의 위험을 없앱니다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설계는 기존 "MAN으로 내려 OP 쓰고 워치독으로 AUTO 복귀"를 대체하고 더 낫습니다: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MAN이 필요 없음. PID는 AUTO에 둔 채 추종만 시키고, 셀렉터로 밸브 주도권만 가져옴 → 튜닝발 헌팅은 PID가 밸브에서 빠졌으니 사라짐.</w:t>
      </w:r>
    </w:p>
    <w:p>
      <w:pPr>
        <w:spacing w:before="0" w:after="20"/>
      </w:pPr>
      <w:r>
        <w:rPr>
          <w:sz w:val="18"/>
        </w:rPr>
        <w:t>- 장애 시 무충격 자동 폴백. 엔진 죽거나 운전원이 회수하면 셀렉터가 PID-OP로 → PID가 이미 현재 밸브 위치를 추종 중이므로 그 자리에서 즉시·bumpless로 규제 재개. 기존 MAN 방식의 "규제 없이 마지막 OP에 방치" 위험이 사라짐.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즉 4단계 = "MAN+OP+워치독" 이 아니라 "셀렉터를 LLM-OP로 + PID는 AUTO 추종 + 컴스두절/회수 시 PID-OP로 fail-over" 로 다시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정직한 단서 — MoC 강도가 다름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RSP(SP) 경로: PID에 입력 하나만 추가. 출력경로 손 안 댐 → 저위험.</w:t>
      </w:r>
    </w:p>
    <w:p>
      <w:pPr>
        <w:spacing w:before="0" w:after="20"/>
      </w:pPr>
      <w:r>
        <w:rPr>
          <w:sz w:val="18"/>
        </w:rPr>
        <w:t>- 셀렉터(OP) 경로: PID와 최종요소(밸브) 사이에 셀렉터를 삽입 → 밸브로 가는 경로를 변경. 오설정 시 밸브에 직접 영향 → 변경관리·테스트가 더 엄격해야 함. (라이브 루프면 더더욱)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방어 심층은 그대로: 엔진 가드 + DCS 출력한계(OPHILM/OPLOLM) + 운전원 셀렉터 + ESD/IL/SIS 독립.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SP·OP 양 경로가 대칭으로 잠겼습니다. 남은 진짜 설계 결정은 하나뿐: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LLM-OP 모드에서 엔진이 OP에 무엇을 쓰나? 제 권장은 — "OP 고정+간헐 보정"(규제 상실)이 아니라, 물리모델(Cv 커브·배관) 피드포워드 + 느린 외부 PI를 rate제한해서 OP에 작성 = 사실상 "DCS PID가 이랬으면 했던, 잘 튜닝된 컨트롤러를 우리 소프트웨어에서 구동". 헌팅 원인이 외란이면 FF만으로도 충분하고, 약한 PI가 잔차를 잡습니다.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여기에 + 헌팅 임계 정의(진폭/주기/지속).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개 방향만 확정하면 — 컨셉, RSP/셀렉터 대칭 구조, back-calc 추종 요건, fail-over, 안전봉투, LLM 헌팅원인 진단 역할, 신뢰 이양 로드맵 — 전부 플랜 문서로 정리하겠습니다. 권장안(외부 FF+느린 PI)으로 진행할지, "고정+간헐 보정"으로 보수적으로 갈지 알려주세요.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PID가 AUTO에서 계속 적분 → 자기 OP는 밸브에 안 가는데 적분만 쌓임(windup) → PID-OP로 되돌리는 순간 누적출력이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 가능) , 운전원의 PID_OP 선택시 같은 값에서 시작하게 하므로, 운전원 판단에 다라 값을 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 MAN에서 .op에 쓰는 건 본질적으로 bumpless입니다. 이건 지금 있는 ControlOp(MD→MAN→OP쓰기) / WriteTagAsync(.op) 그대로 — 셀렉터 블록도, back-calc 배선도 불필요. MoC도 낮습니다(밸브로 가는 출력경로를 변형하지 않고,</w:t>
      </w:r>
    </w:p>
    <w:p>
      <w:pPr>
        <w:spacing w:before="0" w:after="20"/>
      </w:pPr>
      <w:r>
        <w:rPr>
          <w:sz w:val="18"/>
        </w:rPr>
        <w:t>네이티브 MAN OP 쓰기만 씀). 제 셀렉터 제안보다 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운전원 회수도 말씀대로 깔끔합니다: MAN에서 OP는 LLM이 쓴 마지막 값 → 운전원이 그 값에서 이어서 조정, 또는 AUTO로 올리면 PID가 현재 PV/OP에서 bumpless 재개.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  <w:t>소프트웨어에서 구동". 헌팅 원인이 외란이면 FF만으로도 충분하고, 약한 PI가 잔차를 잡습니다.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여기에 + 헌팅 임계 정의(진폭/주기/지속).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두 개 방향만 확정하면 — 컨셉, RSP/셀렉터 대칭 구조, back-calc 추종 요건, fail-over, 안전봉투, LLM 헌팅원인 진단 역할, 신뢰 이양 로드맵 — 전부 플랜 문서로 정리하겠습니다. 권장안(외부 FF+느린 PI)으로 진행할지, "고정+간헐 보정"으로</w:t>
      </w:r>
    </w:p>
    <w:p>
      <w:pPr>
        <w:spacing w:before="0" w:after="20"/>
      </w:pPr>
      <w:r>
        <w:rPr>
          <w:sz w:val="18"/>
        </w:rPr>
        <w:t>보수적으로 갈지 알려주세요.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PID가 AUTO에서 계속 적분 → 자기 OP는 밸브에 안 가는데 적분만 쌓임(windup) → PID-OP로 되돌리는 순간 누적출력이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 가능) , 운전원의 PID_OP 선택시 같은 값에서 시작하게 하므로, 운전원 판단에 다라 값을 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 MAN에서 .op에 쓰는 건 본질적으로 bumpless입니다. 이건 지금 있는 ControlOp(MD→MAN→OP쓰기) /WriteTagAsync(.op) 그대로 —</w:t>
      </w:r>
    </w:p>
    <w:p>
      <w:pPr>
        <w:spacing w:before="0" w:after="20"/>
      </w:pPr>
      <w:r>
        <w:rPr>
          <w:sz w:val="18"/>
        </w:rPr>
        <w:t>셀렉터 블록도, back-calc 배선도 불필요. MoC도 낮습니다(밸브로 가는 출력경로를 변형하지 않고, 네이티브 MAN OP 쓰기만 씀). 제 셀렉터 제안보다 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운전원 회수도 말씀대로 깔끔합니다: MAN에서 OP는 LLM이 쓴 마지막 값 → 운전원이 그 값에서 이어서 조정, 또는 AUTO로 올리면 PID가 현재 PV/OP에서 bumpless 재개.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 PID가 AUTO에서 계속 적분 → 자기 OP는 밸브에 안 가는데 적분만 쌓임(windup) → PID-OP로 되돌리는 순간 누적출력이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 가능) , 운전원의 PID_OP 선택시 같은 값에서 시작하게 하므로, 운전원 판단에 다라 값을</w:t>
      </w:r>
    </w:p>
    <w:p>
      <w:pPr>
        <w:spacing w:before="0" w:after="20"/>
      </w:pPr>
      <w:r>
        <w:rPr>
          <w:sz w:val="18"/>
        </w:rPr>
        <w:t>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 MAN에서 .op에 쓰는 건 본질적으로 bumpless입니다. 이건 지금 있는 ControlOp(MD→MAN→OP쓰기) /</w:t>
      </w:r>
    </w:p>
    <w:p>
      <w:pPr>
        <w:spacing w:before="0" w:after="20"/>
      </w:pPr>
      <w:r>
        <w:rPr>
          <w:sz w:val="18"/>
        </w:rPr>
        <w:t>WriteTagAsync(.op) 그대로 — 셀렉터 블록도, back-calc 배선도 불필요. MoC도 낮습니다(밸브로 가는 출력경로를 변형하지 않고, 네이티브 MAN OP 쓰기만 씀). 제 셀렉터 제안보다 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운전원 회수도 말씀대로 깔끔합니다: MAN에서 OP는 LLM이 쓴 마지막 값 → 운전원이 그 값에서 이어서 조정, 또는 AUTO로 올리면 PID가 현재 PV/OP에서 bumpless 재개.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선택+back-calc(PID는 AUTO 추종 유지): 폴백 시 PID가 즉시 규제 재개.</w:t>
      </w:r>
    </w:p>
    <w:p>
      <w:pPr>
        <w:spacing w:before="0" w:after="20"/>
      </w:pPr>
      <w:r>
        <w:rPr>
          <w:sz w:val="18"/>
        </w:rPr>
        <w:t>- MAN+OP쓰기(이 방식): 엔진이 죽으면 루프가 MAN에 OP 동결 + 규제 없음 상태로 방치. 죽은 엔진은 스스로 AUTO로 못 올림.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그래서 이 방식엔 DCS 측 데드맨(comms watchdog) 한 조각이 필요합니다: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엔진이 heartbeat/카운터를 같이 write → DCS 로직이 "N초간 갱신 없음" 감지 시 루프를 강제로 MAN→AUTO 복귀 (안전귀항 = DCS PID 규제로 fail-safe).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유일하게 추가되는 DCS 측 안전 로직입니다. 작지만 필수 — 없으면 엔진 사망 시 무기한 동결입니다. (대부분의 유량/수위 루프는 동결이 한동안 양성이고 SIS/IL이 극단을 잡으므로, 데드맨→AUTO면 충분히</w:t>
      </w:r>
    </w:p>
    <w:p>
      <w:pPr>
        <w:spacing w:before="0" w:after="20"/>
      </w:pPr>
      <w:r>
        <w:rPr>
          <w:sz w:val="18"/>
        </w:rPr>
        <w:t>안전합니다.)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그래서 결론 — 기본값과 예외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루프 성격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대부분 (유량·수위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MAN+OP쓰기 + DCS 데드맨→AUTO ← 당신 안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단순·기존인프라·저MoC. 동결이 양성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선택+back-calc(PID는 AUTO 추종 유지): 폴백 시 PID가 즉시 규제 재개.</w:t>
      </w:r>
    </w:p>
    <w:p>
      <w:pPr>
        <w:spacing w:before="0" w:after="20"/>
      </w:pPr>
      <w:r>
        <w:rPr>
          <w:sz w:val="18"/>
        </w:rPr>
        <w:t>- MAN+OP쓰기(이 방식): 엔진이 죽으면 루프가 MAN에 OP 동결 + 규제 없음 상태로 방치. 죽은 엔진은 스스로 AUTO로 못 올림.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그래서 이 방식엔 DCS 측 데드맨(comms watchdog) 한 조각이 필요합니다: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엔진이 heartbeat/카운터를 같이 write → DCS 로직이 "N초간 갱신 없음" 감지 시 루프를 강제로 MAN→AUTO 복귀 (안전귀항 = DCS PID 규제로 fail-safe).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유일하게 추가되는 DCS 측 안전 로직입니다. 작지만 필수 — 없으면 엔진 사망 시 무기한 동결입니다. (대부분의 유량/수위 루프는 동결이 한동안 양성이고 SIS/IL이 극단을 잡으므로,</w:t>
      </w:r>
    </w:p>
    <w:p>
      <w:pPr>
        <w:spacing w:before="0" w:after="20"/>
      </w:pPr>
      <w:r>
        <w:rPr>
          <w:sz w:val="18"/>
        </w:rPr>
        <w:t>데드맨→AUTO면 충분히 안전합니다.)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그래서 결론 — 기본값과 예외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루프 성격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대부분 (유량·수위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MAN+OP쓰기 + DCS 데드맨→AUTO ← 당신 안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단순·기존인프라·저MoC. 동결이 양성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빠르고 위험해 순간 규제 공백도 불가한 소수 루프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선택+back-calc (PID AUTO 추종)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무충격 즉시 폴백 가치가 추가 MoC를 정당화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당신 방식을 기본으로, 임계 루프만 선택적으로 업그레이드.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 가능) , 운전원의 PID_OP 선택시 같은</w:t>
      </w:r>
    </w:p>
    <w:p>
      <w:pPr>
        <w:spacing w:before="0" w:after="20"/>
      </w:pPr>
      <w:r>
        <w:rPr>
          <w:sz w:val="18"/>
        </w:rPr>
        <w:t>값에서 시작하게 하므로, 운전원 판단에 다라 값을 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 MAN에서 .op에 쓰는 건 본질적으로</w:t>
      </w:r>
    </w:p>
    <w:p>
      <w:pPr>
        <w:spacing w:before="0" w:after="20"/>
      </w:pPr>
      <w:r>
        <w:rPr>
          <w:sz w:val="18"/>
        </w:rPr>
        <w:t>bumpless입니다. 이건 지금 있는 ControlOp(MD→MAN→OP쓰기) / WriteTagAsync(.op) 그대로 — 셀렉터 블록도, back-calc 배선도 불필요. MoC도 낮습니다(밸브로</w:t>
      </w:r>
    </w:p>
    <w:p>
      <w:pPr>
        <w:spacing w:before="0" w:after="20"/>
      </w:pPr>
      <w:r>
        <w:rPr>
          <w:sz w:val="18"/>
        </w:rPr>
        <w:t>가는 출력경로를 변형하지 않고, 네이티브 MAN OP 쓰기만 씀). 제 셀렉터 제안보다 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운전원 회수도 말씀대로 깔끔합니다: MAN에서 OP는 LLM이 쓴 마지막 값 → 운전원이 그 값에서 이어서 조정, 또는 AUTO로 올리면 PID가 현재 PV/OP에서 bumpless</w:t>
      </w:r>
    </w:p>
    <w:p>
      <w:pPr>
        <w:spacing w:before="0" w:after="20"/>
      </w:pPr>
      <w:r>
        <w:rPr>
          <w:sz w:val="18"/>
        </w:rPr>
        <w:t>재개.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선택+back-calc(PID는 AUTO 추종 유지): 폴백 시 PID가 즉시 규제 재개.</w:t>
      </w:r>
    </w:p>
    <w:p>
      <w:pPr>
        <w:spacing w:before="0" w:after="20"/>
      </w:pPr>
      <w:r>
        <w:rPr>
          <w:sz w:val="18"/>
        </w:rPr>
        <w:t>- MAN+OP쓰기(이 방식): 엔진이 죽으면 루프가 MAN에 OP 동결 + 규제 없음 상태로 방치. 죽은 엔진은 스스로 AUTO로 못 올림.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그래서 이 방식엔 DCS 측 데드맨(comms watchdog) 한 조각이 필요합니다: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엔진이 heartbeat/카운터를 같이 write → DCS 로직이 "N초간 갱신 없음" 감지 시 루프를 강제로 MAN→AUTO 복귀 (안전귀항 = DCS PID 규제로 fail-safe).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유일하게 추가되는 DCS 측 안전 로직입니다. 작지만 필수 — 없으면 엔진 사망 시 무기한 동결입니다. (대부분의 유량/수위 루프는동결이 한동안 양성이고</w:t>
      </w:r>
    </w:p>
    <w:p>
      <w:pPr>
        <w:spacing w:before="0" w:after="20"/>
      </w:pPr>
      <w:r>
        <w:rPr>
          <w:sz w:val="18"/>
        </w:rPr>
        <w:t>SIS/IL이 극단을 잡으므로, 데드맨→AUTO면 충분히 안전합니다.)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그래서 결론 — 기본값과 예외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루프 성격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대부분 (유량·수위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MAN+OP쓰기 + DCS 데드맨→AUTO ← 당신 안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단순·기존인프라·저MoC. 동결이 양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빠르고 위험해 순간 규제 공백도 불가한 소수 루프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선택+back-calc (PID AUTO 추종)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무충격 즉시 폴백 가치가 추가 MoC 정당화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당신 방식을 기본으로, 임계 루프만 선택적으로 업그레이드.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튀어나옴(bump).---&gt; LLM OP 전환시 PID MODE를 MANUAL 전환하고, LLM OP 값이 PID OP를 겹쳐쓰게함(Bumpless output 가능) ,</w:t>
      </w:r>
    </w:p>
    <w:p>
      <w:pPr>
        <w:spacing w:before="0" w:after="20"/>
      </w:pPr>
      <w:r>
        <w:rPr>
          <w:sz w:val="18"/>
        </w:rPr>
        <w:t>운전원의 PID_OP 선택시 같은 값에서 시작하게 하므로, 운전원 판단에 다라 값을 변경하면됨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맞습니다. 그게 더 단순하고, 게다가 기존 인프라로 즉시 됩니다. PID를 MAN으로 내리면 적분이 멈추니 windup 자체가 없고, MAN에서</w:t>
      </w:r>
    </w:p>
    <w:p>
      <w:pPr>
        <w:spacing w:before="0" w:after="20"/>
      </w:pPr>
      <w:r>
        <w:rPr>
          <w:sz w:val="18"/>
        </w:rPr>
        <w:t>.op에 쓰는 건 본질적으로 bumpless입니다. 이건 지금 있는 ControlOp(MD→MAN→OP쓰기) / WriteTagAsync(.op) 그대로 — 셀렉터 블록도,</w:t>
      </w:r>
    </w:p>
    <w:p>
      <w:pPr>
        <w:spacing w:before="0" w:after="20"/>
      </w:pPr>
      <w:r>
        <w:rPr>
          <w:sz w:val="18"/>
        </w:rPr>
        <w:t>back-calc 배선도 불필요. MoC도 낮습니다(밸브로 가는 출력경로를 변형하지 않고, 네이티브 MAN OP 쓰기만 씀). 제 셀렉터 제안보다</w:t>
      </w:r>
    </w:p>
    <w:p>
      <w:pPr>
        <w:spacing w:before="0" w:after="20"/>
      </w:pPr>
      <w:r>
        <w:rPr>
          <w:sz w:val="18"/>
        </w:rPr>
        <w:t>이게 더 나은 기본값입니다.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운전원 회수도 말씀대로 깔끔합니다: MAN에서 OP는 LLM이 쓴 마지막 값 → 운전원이 그 값에서 이어서 조정, 또는 AUTO로 올리면 PID가</w:t>
      </w:r>
    </w:p>
    <w:p>
      <w:pPr>
        <w:spacing w:before="0" w:after="20"/>
      </w:pPr>
      <w:r>
        <w:rPr>
          <w:sz w:val="18"/>
        </w:rPr>
        <w:t>현재 PV/OP에서 bumpless 재개.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정직하게, 이 방식이 치르는 단 하나의 비용 — 장애 모드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선택+back-calc과 다른 점은 엔진이 죽었을 때입니다: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선택+back-calc(PID는 AUTO 추종 유지): 폴백 시 PID가 즉시 규제 재개.</w:t>
      </w:r>
    </w:p>
    <w:p>
      <w:pPr>
        <w:spacing w:before="0" w:after="20"/>
      </w:pPr>
      <w:r>
        <w:rPr>
          <w:sz w:val="18"/>
        </w:rPr>
        <w:t>- MAN+OP쓰기(이 방식): 엔진이 죽으면 루프가 MAN에 OP 동결 + 규제 없음 상태로 방치. 죽은 엔진은 스스로 AUTO로 못 올림.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그래서 이 방식엔 DCS 측 데드맨(comms watchdog) 한 조각이 필요합니다: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엔진이 heartbeat/카운터를 같이 write → DCS 로직이 "N초간 갱신 없음" 감지 시 루프를 강제로 MAN→AUTO 복귀 (안전귀항 = DCS PID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규제로 fail-safe).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이게 유일하게 추가되는 DCS 측 안전 로직입니다. 작지만 필수 — 없으면 엔진 사망 시 무기한 동결입니다. (대부분의 유량/수위 루프는</w:t>
      </w:r>
    </w:p>
    <w:p>
      <w:pPr>
        <w:spacing w:before="0" w:after="20"/>
      </w:pPr>
      <w:r>
        <w:rPr>
          <w:sz w:val="18"/>
        </w:rPr>
        <w:t>동결이 한동안 양성이고 SIS/IL이 극단을 잡으므로, 데드맨→AUTO면 충분히 안전합니다.)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그래서 결론 — 기본값과 예외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루프 성격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방식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이유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대부분 (유량·수위 등)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MAN+OP쓰기 + DCS 데드맨→AUTO ←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단순·기존인프라·저MoC. 동결이 양성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당신 안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빠르고 위험해 순간 규제 공백도 불가한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선택+back-calc (PID AUTO 추종)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무충격 즉시 폴백 가치가 추가 MoC를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소수 루프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정당화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당신 방식을 기본으로, 임계 루프만 선택적으로 업그레이드.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SP(RSP)·OP(MAN+OP쓰기+데드맨) 양 경로가 다 잠겼습니다. 남은 마지막 한 가지 — LLM-OP 모드의 제어법 — 에 대한 제 권장은: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빠르고 위험해 순간 규제 공백도 불가한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선택+back-calc (PID AUTO 추종)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무충격 즉시 폴백 가치가 추가 MoC를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소수 루프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정당화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즉 당신 방식을 기본으로, 임계 루프만 선택적으로 업그레이드.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이제 SP(RSP)·OP(MAN+OP쓰기+데드맨) 양 경로가 다 잠겼습니다. 남은 마지막 한 가지 — LLM-OP 모드의 제어법 — 에 대한 제 권장은: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물리모델(Cv 커브·배관) 피드포워드 + 느린 외부 PI, rate제한. 외란발 헌팅은 FF만으로 잡히고, 약한 PI가 잔차 보정. = "DCS PID가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이랬으면 했던 잘 튜닝된 컨트롤러를 우리 소프트웨어에서 느리게 구동". "고정+간헐 보정"은 규제를 잃어 비권장.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권장안으로 확정하면, 지금까지 합의된 전체를 플랜 문서로 정리하겠습니다: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컨셉 &amp; §0 원칙</w:t>
      </w:r>
    </w:p>
    <w:p>
      <w:pPr>
        <w:spacing w:before="0" w:after="20"/>
      </w:pPr>
      <w:r>
        <w:rPr>
          <w:sz w:val="18"/>
        </w:rPr>
        <w:t>- RSP 기반 SP 경로 (감독소스 포인트 + 외부추종 + 운전원 LSP/RSP)</w:t>
      </w:r>
    </w:p>
    <w:p>
      <w:pPr>
        <w:spacing w:before="0" w:after="20"/>
      </w:pPr>
      <w:r>
        <w:rPr>
          <w:sz w:val="18"/>
        </w:rPr>
        <w:t>- MAN+OP 기반 OP 경로 (ControlOp + DCS 데드맨→AUTO, 선택+back-calc은 임계루프 옵션)</w:t>
      </w:r>
    </w:p>
    <w:p>
      <w:pPr>
        <w:spacing w:before="0" w:after="20"/>
      </w:pPr>
      <w:r>
        <w:rPr>
          <w:sz w:val="18"/>
        </w:rPr>
        <w:t>- 헌팅 검출(결정론) + 원인진단(LLM: 튜닝 vs stiction vs 외란)</w:t>
      </w:r>
    </w:p>
    <w:p>
      <w:pPr>
        <w:spacing w:before="0" w:after="20"/>
      </w:pPr>
      <w:r>
        <w:rPr>
          <w:sz w:val="18"/>
        </w:rPr>
        <w:t>- 안전봉투(rate·절대·변동폭·데드맨·ESD/IL/SIS 독립)</w:t>
      </w:r>
    </w:p>
    <w:p>
      <w:pPr>
        <w:spacing w:before="0" w:after="20"/>
      </w:pPr>
      <w:r>
        <w:rPr>
          <w:sz w:val="18"/>
        </w:rPr>
        <w:t>- 신뢰 이양 로드맵(1~4단계)</w:t>
      </w:r>
    </w:p>
    <w:p>
      <w:pPr>
        <w:spacing w:before="0" w:after="20"/>
      </w:pPr>
      <w:r>
        <w:rPr>
          <w:sz w:val="18"/>
        </w:rPr>
        <w:t>- LLM 역할(물리 결정론 위의 진단·예외·인터페이스·커미셔닝)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권장 제어법(FF+느린 PI)으로 갈지 알려주시면 바로 문서로 정리하겠습니다. (보수적으로 "고정+간헐 보정"을 원하시면 그걸로</w:t>
      </w:r>
    </w:p>
    <w:p>
      <w:pPr>
        <w:spacing w:before="0" w:after="20"/>
      </w:pPr>
      <w:r>
        <w:rPr>
          <w:sz w:val="18"/>
        </w:rPr>
        <w:t>반영합니다.)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Crunched for 58s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MAN+OP쓰기(이 방식): 엔진이 죽으면 루프가 MAN에 OP 동결 + 규제 없음 상태로 방치. 죽은 엔진은 스스로 AUTO로 못 올림.----&gt; 엔진</w:t>
      </w:r>
    </w:p>
    <w:p>
      <w:pPr>
        <w:spacing w:before="0" w:after="20"/>
      </w:pPr>
      <w:r>
        <w:rPr>
          <w:sz w:val="18"/>
        </w:rPr>
        <w:t>WATCHDOG은 당연히 만들어야 할 것이고, WATCHDOG 발생시 , CONTROLLER LOGIC -&gt; PID AUTO MODE 로 하면 해결됨--&gt; OP가 LLM_OP에서</w:t>
      </w:r>
    </w:p>
    <w:p>
      <w:pPr>
        <w:spacing w:before="0" w:after="20"/>
      </w:pPr>
      <w:r>
        <w:rPr>
          <w:sz w:val="18"/>
        </w:rPr>
        <w:t>시작하므로, PID 적산 IMPULSE 출력도 없을 것임, PID LOOP 는 BUMPLESS OUTPUT 설정 되어 있슴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정확합니다. 그러면 완전히 닫힙니다. DCS PID가 bumpless output으로 설정돼 있으니, 워치독→AUTO 전환 시 적분항이 현재</w:t>
      </w:r>
    </w:p>
    <w:p>
      <w:pPr>
        <w:spacing w:before="0" w:after="20"/>
      </w:pPr>
      <w:r>
        <w:rPr>
          <w:sz w:val="18"/>
        </w:rPr>
        <w:t>OP(=LLM_OP)에서 back-calc 초기화 → 적분 임펄스 없이 그 자리에서 규제 재개. 셀렉터+back-calc 없이도 동일한 "무충격 즉시 폴백"을</w:t>
      </w:r>
    </w:p>
    <w:p>
      <w:pPr>
        <w:spacing w:before="0" w:after="20"/>
      </w:pPr>
      <w:r>
        <w:rPr>
          <w:sz w:val="18"/>
        </w:rPr>
        <w:t>얻습니다 — 그래서 기본값으로 셀렉터는 아예 불필요합니다.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확인용 두 가지만 (반론 아님, 설정 체크):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MAN 중 SP 추종/홀드 설정 — 폴백 후 AUTO가 어떤 LSP로 규제할지가 여기서 정해집니다. SP가 PV 추종이면 전환 시점 PV에 머물고,</w:t>
      </w:r>
    </w:p>
    <w:p>
      <w:pPr>
        <w:spacing w:before="0" w:after="20"/>
      </w:pPr>
      <w:r>
        <w:rPr>
          <w:sz w:val="18"/>
        </w:rPr>
        <w:t>SP 홀드면 운전원 목표값으로 복귀(출력은 여전히 bumpless, PI가 천천히 끌고 감). 어느 쪽이 의도인지만 맞춰두면 됩니다.</w:t>
      </w:r>
    </w:p>
    <w:p>
      <w:pPr>
        <w:spacing w:before="0" w:after="20"/>
      </w:pPr>
      <w:r>
        <w:rPr>
          <w:sz w:val="18"/>
        </w:rPr>
        <w:t>2. 이 시나리오 특유의 정직한 단서 — 우리가 OP를 가져온 이유가 그 PID가 헌팅이라서입니다. 따라서 폴백은 헌팅하던 그 PID로</w:t>
      </w:r>
    </w:p>
    <w:p>
      <w:pPr>
        <w:spacing w:before="0" w:after="20"/>
      </w:pPr>
      <w:r>
        <w:rPr>
          <w:sz w:val="18"/>
        </w:rPr>
        <w:t>되돌아갑니다 → 안전(규제됨, SIS가 극단 차단)하지만 엔진 복구/운전원 개입 전까지 헌팅이 재개됩니다. 위험은 아니고 단지 차선 —</w:t>
      </w:r>
    </w:p>
    <w:p>
      <w:pPr>
        <w:spacing w:before="0" w:after="20"/>
      </w:pPr>
      <w:r>
        <w:rPr>
          <w:sz w:val="18"/>
        </w:rPr>
        <w:t>문서에 명시만 해두면 됩니다.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이로써 양 경로가 완전히 잠겼습니다:</w:t>
      </w:r>
    </w:p>
    <w:p>
      <w:pPr>
        <w:spacing w:before="0" w:after="20"/>
      </w:pPr>
      <w:r>
        <w:rPr>
          <w:sz w:val="18"/>
        </w:rPr>
        <w:t>- SP: 감독소스 → RSP, 외부추종, 운전원 LSP/RSP 토글</w:t>
      </w:r>
    </w:p>
    <w:p>
      <w:pPr>
        <w:spacing w:before="0" w:after="20"/>
      </w:pPr>
      <w:r>
        <w:rPr>
          <w:sz w:val="18"/>
        </w:rPr>
        <w:t>- OP: MAN + .op write, 엔진 워치독 + DCS 컨트롤러 로직이 stale 감지 → MAN→AUTO(bumpless) 폴백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남은 마지막 결정은 LLM-OP 모드의 제어법 하나뿐입니다. 제 권장(재확인):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물리 FF(Cv 커브·배관) + 느린 외부 PI, rate제한 — 외란발 헌팅은 FF로, 잔차는 약한 PI로. "고정+간헐 보정"은 규제 상실이라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비권장.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이걸로 확정해도 될까요? 확정 주시면 — 컨셉/§0 원칙, RSP SP경로, MAN+OP OP경로(+데드맨 폴백), 헌팅 검출(결정론)+원인진단(LLM),</w:t>
      </w:r>
    </w:p>
    <w:p>
      <w:pPr>
        <w:spacing w:before="0" w:after="20"/>
      </w:pPr>
      <w:r>
        <w:rPr>
          <w:sz w:val="18"/>
        </w:rPr>
        <w:t>안전봉투, 1~4단계 신뢰이양, LLM 역할 — 전부 측류추출-자동운전-플랜.md에 정식 섹션으로 추가하겠습니다.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Crunched for 44s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물리 FF(Cv 커브·배관) + 느린 외부 PI, rate제한 — 외란발 헌팅은 FF로, 잔차는 약한 PI로. "고정+간헐 보정"은 규제 상실이라</w:t>
      </w:r>
    </w:p>
    <w:p>
      <w:pPr>
        <w:spacing w:before="0" w:after="20"/>
        <w:shd w:fill="FFF8E1"/>
        <w:pBdr>
          <w:left w:val="single" w:sz="20" w:space="6" w:color="FFB300"/>
        </w:pBdr>
      </w:pPr>
      <w:r>
        <w:rPr>
          <w:i/>
          <w:sz w:val="18"/>
        </w:rPr>
        <w:t>▎ 비권장. --&gt; 나의 이해가 부족함 좀 더 명확하게 설명해주세요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좋습니다, 천천히 직관부터 쌓아가겠습니다. 핵심 상황은 이겁니다: MAN으로 내린 순간부터 밸브 개도(OP%)를 매 순간 "우리"가 정해야</w:t>
      </w:r>
    </w:p>
    <w:p>
      <w:pPr>
        <w:spacing w:before="0" w:after="20"/>
      </w:pPr>
      <w:r>
        <w:rPr>
          <w:sz w:val="18"/>
        </w:rPr>
        <w:t>합니다. DCS PID가 더 이상 규제 안 하니까요. 그럼 OP를 무슨 근거로 정하나? 두 가지 정보원을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먼저 운전 비유 (정속주행 = cruise control)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차로 100km/h를 유지한다고 합시다.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방법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하는 일</w:t>
            </w:r>
          </w:p>
        </w:tc>
        <w:tc>
          <w:tcPr>
            <w:tcW w:type="dxa" w:w="3400"/>
            <w:shd w:fill="D9E2F3"/>
          </w:tcPr>
          <w:p>
            <w:r/>
            <w:r>
              <w:rPr>
                <w:b/>
                <w:sz w:val="15"/>
              </w:rPr>
              <w:t>결과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피드포워드(FF)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언덕이 보이면 차가 느려지기 전에 미리 가속페달을 더 밟음 (이 언덕엔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속도가 거의 안 떨어짐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대략 이만큼 필요하다는 걸 앎)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피드백(PI)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계기판이 "98km/h, 2 부족"을 보여주면 그만큼만 살짝 더 밟아 보정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잔차 제거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고정+간헐 보정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페달을 한 위치에 고정, 30초마다 한 번씩만 조정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언덕에서 푹 꺼졌다가 뒤늦게</w:t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복구 → 출렁임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</w:r>
          </w:p>
        </w:tc>
      </w:tr>
      <w:tr>
        <w:tc>
          <w:tcPr>
            <w:tcW w:type="dxa" w:w="3400"/>
          </w:tcPr>
          <w:p>
            <w:r/>
            <w:r>
              <w:rPr>
                <w:sz w:val="15"/>
              </w:rPr>
              <w:t>rate 제한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페달을 확 밟지 않고 부드럽게 밟음</w:t>
            </w:r>
          </w:p>
        </w:tc>
        <w:tc>
          <w:tcPr>
            <w:tcW w:type="dxa" w:w="3400"/>
          </w:tcPr>
          <w:p>
            <w:r/>
            <w:r>
              <w:rPr>
                <w:sz w:val="15"/>
              </w:rPr>
              <w:t>차가 안 울컥거림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FF + PI = 사실상 크루즈컨트롤. 언덕을 미리 보고(FF) + 계기판 잔차를 다듬는다(PI). 이게 우리가 OP에 쓰려는 제어법입니다.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2. 이 플랜트로 매핑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- "언덕"(외란) = 원료 F의 헌팅(±5%). 원본 문서의 그 문제.</w:t>
      </w:r>
    </w:p>
    <w:p>
      <w:pPr>
        <w:spacing w:before="0" w:after="20"/>
      </w:pPr>
      <w:r>
        <w:rPr>
          <w:sz w:val="18"/>
        </w:rPr>
        <w:t>- "이 속도엔 가스 이만큼"(물리 지식) = 밸브 Cv 커브. 원하는 유량 Q와 현재 차압 ΔP를 알면 필요한 개도를 직접 계산: 개도% = Cv⁻¹(</w:t>
      </w:r>
    </w:p>
    <w:p>
      <w:pPr>
        <w:spacing w:before="0" w:after="20"/>
      </w:pPr>
      <w:r>
        <w:rPr>
          <w:sz w:val="18"/>
        </w:rPr>
        <w:t>Q / √(ΔP/SG) ). 측정 오차가 쌓이길 기다릴 필요 없이 바로 정답 개도를 압니다.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FF가 하는 일 (외란발 헌팅을 잡는 핵심)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1. 원료 F를 필터링(Lag 300s, 플랜의 그것) → F_clean (헌팅 제거된 부드러운 신호)</w:t>
      </w:r>
    </w:p>
    <w:p>
      <w:pPr>
        <w:spacing w:before="0" w:after="20"/>
      </w:pPr>
      <w:r>
        <w:rPr>
          <w:sz w:val="18"/>
        </w:rPr>
        <w:t>2. 물질수지로 목표 발출유량 계산 (B/D/P)</w:t>
      </w:r>
    </w:p>
    <w:p>
      <w:pPr>
        <w:spacing w:before="0" w:after="20"/>
      </w:pPr>
      <w:r>
        <w:rPr>
          <w:sz w:val="18"/>
        </w:rPr>
        <w:t>3. Cv 커브로 각 목표유량 → 정확한 OP% 계산</w:t>
      </w:r>
    </w:p>
    <w:p>
      <w:pPr>
        <w:spacing w:before="0" w:after="20"/>
      </w:pPr>
      <w:r>
        <w:rPr>
          <w:sz w:val="18"/>
        </w:rPr>
        <w:t>4. 플랜의 시간상수(B 1~2분 / D 5분 / P 15~20분)로 부드럽게 그 OP로 이동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F가 출렁여도 우리는 필터링된 F로 미리 정답 OP를 계산해 부드럽게 가니까, 밸브가 홱홱 안 움직임 → 헌팅 소멸. (옛 PID는 F</w:t>
      </w:r>
    </w:p>
    <w:p>
      <w:pPr>
        <w:spacing w:before="0" w:after="20"/>
      </w:pPr>
      <w:r>
        <w:rPr>
          <w:sz w:val="18"/>
        </w:rPr>
        <w:t>출렁임을 그대로 받아 밸브를 잡아채서 헌팅했던 것)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PI가 하는 일 (FF의 오차 청소)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Cv 커브는 신품 설계값입니다. 밸브 마모·파울링·ΔP 부정확 때문에 FF만으론 살짝 빗나갑니다. 예: 목표 50인데 실제 48.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→ 느린 PI가 잔차(+2)를 보고 OP를 천천히 조금 더 열어 50으로 맞춤.</w:t>
      </w:r>
    </w:p>
    <w:p>
      <w:pPr>
        <w:spacing w:before="0" w:after="20"/>
      </w:pPr>
      <w:r>
        <w:rPr>
          <w:sz w:val="18"/>
        </w:rPr>
        <w:t>"느리게/약하게" 인 이유: ①헌팅을 다시 일으킬 만큼 세게 잡아채면 안 됨 ②큰 일은 FF가 이미 했으니 PI는 자투리만 다듬으면 됨.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3. 한 줄 공식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OP = FF(Cv·배관 물리로 계산한 예측 개도)   ← 큰 움직임, 미리, 부드럽게</w:t>
      </w:r>
    </w:p>
    <w:p>
      <w:pPr>
        <w:spacing w:before="0" w:after="20"/>
      </w:pPr>
      <w:r>
        <w:rPr>
          <w:sz w:val="18"/>
        </w:rPr>
        <w:t>+ PI(설정값 − 실측 PV, 느린 게인)        ← 작은 잔차만 청소</w:t>
      </w:r>
    </w:p>
    <w:p>
      <w:pPr>
        <w:spacing w:before="0" w:after="20"/>
      </w:pPr>
      <w:r>
        <w:rPr>
          <w:sz w:val="18"/>
        </w:rPr>
        <w:t>→ rate 제한 + 절대 min/max + 변동폭 제한  ← 안전 봉투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4. 왜 "고정+간헐 보정"은 비권장인가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OP를 고정해두고 가끔만 건드리면, 건드리는 사이사이엔 능동 규제가 0입니다. F가 변하거나 ΔP가 드리프트하면 PV가 흘러가는데 다음</w:t>
      </w:r>
    </w:p>
    <w:p>
      <w:pPr>
        <w:spacing w:before="0" w:after="20"/>
      </w:pPr>
      <w:r>
        <w:rPr>
          <w:sz w:val="18"/>
        </w:rPr>
        <w:t>보정 때까지 아무도 안 잡습니다 → PV 드리프트. 즉 피드백 규제를 통째로 버리는 것. 느린 PI라도 연속적으로 잡아주는 것과</w:t>
      </w:r>
    </w:p>
    <w:p>
      <w:pPr>
        <w:spacing w:before="0" w:after="20"/>
      </w:pPr>
      <w:r>
        <w:rPr>
          <w:sz w:val="18"/>
        </w:rPr>
        <w:t>근본적으로 다릅니다. (= 크루즈컨트롤 vs 페달 고정)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5. 이미 만든 플랜과의 연결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새 개념이 아닙니다:</w:t>
      </w:r>
    </w:p>
    <w:p>
      <w:pPr>
        <w:spacing w:before="0" w:after="20"/>
      </w:pPr>
      <w:r>
        <w:rPr>
          <w:sz w:val="18"/>
        </w:rPr>
        <w:t>- FF = 우리가 설계한 결정론 보상 엔진 (필터 → 물질수지 → Cv → OP, 시간상수 적용) 그대로</w:t>
      </w:r>
    </w:p>
    <w:p>
      <w:pPr>
        <w:spacing w:before="0" w:after="20"/>
      </w:pPr>
      <w:r>
        <w:rPr>
          <w:sz w:val="18"/>
        </w:rPr>
        <w:t>- PI = 그 위에 얹는 작은 피드백 트림 하나 추가</w:t>
      </w:r>
    </w:p>
    <w:p>
      <w:pPr>
        <w:spacing w:before="0" w:after="20"/>
      </w:pPr>
      <w:r>
        <w:rPr>
          <w:sz w:val="18"/>
        </w:rPr>
      </w:r>
    </w:p>
    <w:p/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정리하면: FF는 "물리로 미리 계산한 부드러운 큰 움직임"(헌팅 차단), PI는 "모델 오차만 천천히 청소하는 작은 피드백"(정확도 확보).</w:t>
      </w:r>
    </w:p>
    <w:p>
      <w:pPr>
        <w:spacing w:before="0" w:after="20"/>
      </w:pPr>
      <w:r>
        <w:rPr>
          <w:sz w:val="18"/>
        </w:rPr>
        <w:t>둘이 상호보완이고, 고정+간헐은 피드백을 버려서 PV가 드리프트하므로 안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설명으로 명확해지셨나요? 막히는 부분 있으면 더 풀어드리고, 괜찮으시면 이 제어법을 확정으로 플랜 문서에 반영하겠습니다.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이해됐어, 이제 플랜 문서에 반영해줘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전체 논의를 통합해 플랜 문서를 개정하겠습니다. 먼저 현재 내용을 확인합니다.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Read 1 file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전체 논의를 통합해 문서를 전면 개정하겠습니다.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Write(측류추출-자동운전-플랜.md)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0"/>
        <w:ind w:left="113"/>
        <w:shd w:fill="F0F0F0"/>
      </w:pPr>
      <w:r>
        <w:rPr>
          <w:rFonts w:ascii="Consolas" w:hAnsi="Consolas" w:eastAsia="Consolas"/>
          <w:color w:val="333333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0" w:after="20"/>
      </w:pPr>
      <w:r>
        <w:rPr>
          <w:sz w:val="18"/>
        </w:rPr>
        <w:t>Overwrite file</w:t>
      </w:r>
    </w:p>
    <w:p>
      <w:pPr>
        <w:spacing w:before="0" w:after="20"/>
      </w:pPr>
      <w:r>
        <w:rPr>
          <w:sz w:val="18"/>
        </w:rPr>
        <w:t>측류추출-자동운전-플랜.md</w:t>
      </w:r>
    </w:p>
    <w:p>
      <w:pPr>
        <w:spacing w:before="0" w:after="20"/>
        <w:shd w:fill="F5F5F5"/>
      </w:pPr>
      <w:r>
        <w:rPr>
          <w:color w:val="888888"/>
          <w:sz w:val="16"/>
        </w:rPr>
        <w:t>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╌</w:t>
      </w:r>
    </w:p>
    <w:p>
      <w:pPr>
        <w:spacing w:before="0" w:after="20"/>
      </w:pPr>
      <w:r>
        <w:rPr>
          <w:sz w:val="18"/>
        </w:rPr>
        <w:t>1  # 측류 추출 증류탑(C-6111) — 로컬 LLM 기반 자동운전 플랜</w:t>
      </w:r>
    </w:p>
    <w:p>
      <w:pPr>
        <w:spacing w:before="0" w:after="20"/>
      </w:pPr>
      <w:r>
        <w:rPr>
          <w:sz w:val="18"/>
        </w:rPr>
        <w:t>2</w:t>
      </w:r>
    </w:p>
    <w:p>
      <w:pPr>
        <w:spacing w:before="0" w:after="20"/>
      </w:pPr>
      <w:r>
        <w:rPr>
          <w:sz w:val="18"/>
        </w:rPr>
        <w:t xml:space="preserve">3  &gt; </w:t>
      </w:r>
      <w:r>
        <w:rPr>
          <w:b/>
          <w:sz w:val="18"/>
        </w:rPr>
        <w:t>목적</w:t>
      </w:r>
      <w:r>
        <w:rPr>
          <w:sz w:val="18"/>
        </w:rPr>
        <w:t>: `측류추출-시간지연-적용방식.md`의 시간지연/시차 보상 제어를 ExperionCrawler 시스템 위에서</w:t>
      </w:r>
    </w:p>
    <w:p>
      <w:pPr>
        <w:spacing w:before="0" w:after="20"/>
      </w:pPr>
      <w:r>
        <w:rPr>
          <w:sz w:val="18"/>
        </w:rPr>
        <w:t xml:space="preserve">4 -&gt; </w:t>
      </w:r>
      <w:r>
        <w:rPr>
          <w:b/>
          <w:sz w:val="18"/>
        </w:rPr>
        <w:t>로컬 LLM(vLLM Qwen)</w:t>
      </w:r>
      <w:r>
        <w:rPr>
          <w:sz w:val="18"/>
        </w:rPr>
        <w:t xml:space="preserve"> 과 결합해 자동운전(Autopilot)으로 구현하기 위한 컨셉·아키텍처·선택사항 기록.</w:t>
      </w:r>
    </w:p>
    <w:p>
      <w:pPr>
        <w:spacing w:before="0" w:after="20"/>
      </w:pPr>
      <w:r>
        <w:rPr>
          <w:sz w:val="18"/>
        </w:rPr>
        <w:t xml:space="preserve">4 +&gt; 구현하되, </w:t>
      </w:r>
      <w:r>
        <w:rPr>
          <w:b/>
          <w:sz w:val="18"/>
        </w:rPr>
        <w:t>운전원이 단계적으로 신뢰를 쌓아 권한을 넘기는</w:t>
      </w:r>
      <w:r>
        <w:rPr>
          <w:sz w:val="18"/>
        </w:rPr>
        <w:t xml:space="preserve"> 감독제어(Supervisory Control) 형태의</w:t>
      </w:r>
    </w:p>
    <w:p>
      <w:pPr>
        <w:spacing w:before="0" w:after="20"/>
      </w:pPr>
      <w:r>
        <w:rPr>
          <w:sz w:val="18"/>
        </w:rPr>
        <w:t>5 +&gt; 자동운전을 설계한다. 결정론 엔진이 제어하고, 로컬 LLM(vLLM Qwen)은 그 위에서 진단·예외·인터페이스를 맡는다.</w:t>
      </w:r>
    </w:p>
    <w:p>
      <w:pPr>
        <w:spacing w:before="0" w:after="20"/>
      </w:pPr>
      <w:r>
        <w:rPr>
          <w:sz w:val="18"/>
        </w:rPr>
        <w:t>6  &gt;</w:t>
      </w:r>
    </w:p>
    <w:p>
      <w:pPr>
        <w:spacing w:before="0" w:after="20"/>
      </w:pPr>
      <w:r>
        <w:rPr>
          <w:sz w:val="18"/>
        </w:rPr>
        <w:t xml:space="preserve">6 -&gt;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합의용. 코드 미작성 상태.</w:t>
      </w:r>
    </w:p>
    <w:p>
      <w:pPr>
        <w:spacing w:before="0" w:after="20"/>
      </w:pPr>
      <w:r>
        <w:rPr>
          <w:sz w:val="18"/>
        </w:rPr>
        <w:t xml:space="preserve">7 +&gt;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 완료본. 코드 미작성 상태.</w:t>
      </w:r>
    </w:p>
    <w:p>
      <w:pPr>
        <w:spacing w:before="0" w:after="20"/>
      </w:pPr>
      <w:r>
        <w:rPr>
          <w:sz w:val="18"/>
        </w:rPr>
        <w:t>8</w:t>
      </w:r>
    </w:p>
    <w:p>
      <w:pPr>
        <w:spacing w:before="0" w:after="20"/>
      </w:pPr>
      <w:r>
        <w:rPr>
          <w:sz w:val="18"/>
        </w:rPr>
        <w:t>8 -*작성일: 2026-05-22 / 대상: C-6111 PGMEA 진공 측류추출 증류탑 (P6 영역)*</w:t>
      </w:r>
    </w:p>
    <w:p>
      <w:pPr>
        <w:spacing w:before="0" w:after="20"/>
      </w:pPr>
      <w:r>
        <w:rPr>
          <w:sz w:val="18"/>
        </w:rPr>
        <w:t>9 +*작성일: 2026-05-22 / 갱신: 2026-05-22 (논의 합의 반영) / 대상: C-6111 PGMEA 진공 측류추출 증류탑 (P6 영역)*</w:t>
      </w:r>
    </w:p>
    <w:p>
      <w:pPr>
        <w:spacing w:before="0" w:after="20"/>
      </w:pPr>
      <w:r>
        <w:rPr>
          <w:sz w:val="18"/>
        </w:rPr>
        <w:t>10</w:t>
      </w:r>
    </w:p>
    <w:p>
      <w:pPr>
        <w:spacing w:before="0" w:after="20"/>
      </w:pPr>
      <w:r>
        <w:rPr>
          <w:sz w:val="18"/>
        </w:rPr>
        <w:t>11  ---</w:t>
      </w:r>
    </w:p>
    <w:p>
      <w:pPr>
        <w:spacing w:before="0" w:after="20"/>
      </w:pPr>
      <w:r>
        <w:rPr>
          <w:sz w:val="18"/>
        </w:rPr>
        <w:t>12</w:t>
      </w:r>
    </w:p>
    <w:p>
      <w:pPr>
        <w:spacing w:before="0" w:after="20"/>
      </w:pPr>
      <w:r>
        <w:rPr>
          <w:sz w:val="18"/>
        </w:rPr>
        <w:t>12 -## 0. 핵심 원칙 (가장 중요)</w:t>
      </w:r>
    </w:p>
    <w:p>
      <w:pPr>
        <w:spacing w:before="0" w:after="20"/>
      </w:pPr>
      <w:r>
        <w:rPr>
          <w:sz w:val="18"/>
        </w:rPr>
        <w:t>13 +## 0. 핵심 원칙</w:t>
      </w:r>
    </w:p>
    <w:p>
      <w:pPr>
        <w:spacing w:before="0" w:after="20"/>
      </w:pPr>
      <w:r>
        <w:rPr>
          <w:sz w:val="18"/>
        </w:rPr>
        <w:t>14</w:t>
      </w:r>
    </w:p>
    <w:p>
      <w:pPr>
        <w:spacing w:before="0" w:after="20"/>
      </w:pPr>
      <w:r>
        <w:rPr>
          <w:sz w:val="18"/>
        </w:rPr>
        <w:t>14 -</w:t>
      </w:r>
      <w:r>
        <w:rPr>
          <w:b/>
          <w:sz w:val="18"/>
        </w:rPr>
        <w:t>LLM을 빠른 제어 루프에 넣지 않는다.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15 +</w:t>
      </w:r>
      <w:r>
        <w:rPr>
          <w:b/>
          <w:sz w:val="18"/>
        </w:rPr>
        <w:t>LLM을 빠른 제어 루프에 넣지 않는다.</w:t>
      </w:r>
      <w:r>
        <w:rPr>
          <w:sz w:val="18"/>
        </w:rPr>
        <w:t xml:space="preserve"> 빠른 보상은 결정론 엔진(코드)이, LLM은 분/이벤트 단위 진단·튜닝·인터페이스만.</w:t>
      </w:r>
    </w:p>
    <w:p>
      <w:pPr>
        <w:spacing w:before="0" w:after="20"/>
      </w:pPr>
      <w:r>
        <w:rPr>
          <w:sz w:val="18"/>
        </w:rPr>
        <w:t>16</w:t>
      </w:r>
    </w:p>
    <w:p>
      <w:pPr>
        <w:spacing w:before="0" w:after="20"/>
      </w:pPr>
      <w:r>
        <w:rPr>
          <w:sz w:val="18"/>
        </w:rPr>
        <w:t>16 -`측류추출-시간지연-적용방식.md`가 말하는 "1분/5분/15~20분 지연 보상"은 초 단위로 결정론적으로 돌아야</w:t>
      </w:r>
    </w:p>
    <w:p>
      <w:pPr>
        <w:spacing w:before="0" w:after="20"/>
      </w:pPr>
      <w:r>
        <w:rPr>
          <w:sz w:val="18"/>
        </w:rPr>
        <w:t>17 -하는 빠른 루프다. 여기에 LLM을 직접 넣으면:</w:t>
      </w:r>
    </w:p>
    <w:p>
      <w:pPr>
        <w:spacing w:before="0" w:after="20"/>
      </w:pPr>
      <w:r>
        <w:rPr>
          <w:sz w:val="18"/>
        </w:rPr>
        <w:t>18 -</w:t>
      </w:r>
    </w:p>
    <w:p>
      <w:pPr>
        <w:spacing w:before="0" w:after="20"/>
      </w:pPr>
      <w:r>
        <w:rPr>
          <w:sz w:val="18"/>
        </w:rPr>
        <w:t>17  | 문제 | 영향 |</w:t>
      </w:r>
    </w:p>
    <w:p>
      <w:pPr>
        <w:spacing w:before="0" w:after="20"/>
      </w:pPr>
      <w:r>
        <w:rPr>
          <w:sz w:val="18"/>
        </w:rPr>
        <w:t>18  |------|------|</w:t>
      </w:r>
    </w:p>
    <w:p>
      <w:pPr>
        <w:spacing w:before="0" w:after="20"/>
      </w:pPr>
      <w:r>
        <w:rPr>
          <w:sz w:val="18"/>
        </w:rPr>
        <w:t>19  | 비결정성 | 같은 입력에 다른 출력 → 밸브 제어에 치명적 |</w:t>
      </w:r>
    </w:p>
    <w:p>
      <w:pPr>
        <w:spacing w:before="0" w:after="20"/>
      </w:pPr>
      <w:r>
        <w:rPr>
          <w:sz w:val="18"/>
        </w:rPr>
        <w:t>20  | 지연(latency) | 토큰 생성 수 초 → Flooding 즉시 대응 불가 |</w:t>
      </w:r>
    </w:p>
    <w:p>
      <w:pPr>
        <w:spacing w:before="0" w:after="20"/>
      </w:pPr>
      <w:r>
        <w:rPr>
          <w:sz w:val="18"/>
        </w:rPr>
        <w:t>23 -| 환각 | 잘못된 SV 한 줄이 바로 밸브로 → 측류 순도 영역 파괴 |</w:t>
      </w:r>
    </w:p>
    <w:p>
      <w:pPr>
        <w:spacing w:before="0" w:after="20"/>
      </w:pPr>
      <w:r>
        <w:rPr>
          <w:sz w:val="18"/>
        </w:rPr>
        <w:t>21 +| 환각 | 잘못된 값 한 줄이 바로 밸브로 → 측류 순도 영역 파괴 |</w:t>
      </w:r>
    </w:p>
    <w:p>
      <w:pPr>
        <w:spacing w:before="0" w:after="20"/>
      </w:pPr>
      <w:r>
        <w:rPr>
          <w:sz w:val="18"/>
        </w:rPr>
        <w:t>22</w:t>
      </w:r>
    </w:p>
    <w:p>
      <w:pPr>
        <w:spacing w:before="0" w:after="20"/>
      </w:pPr>
      <w:r>
        <w:rPr>
          <w:sz w:val="18"/>
        </w:rPr>
        <w:t xml:space="preserve">25 -→ </w:t>
      </w:r>
      <w:r>
        <w:rPr>
          <w:b/>
          <w:sz w:val="18"/>
        </w:rPr>
        <w:t>결론</w:t>
      </w:r>
      <w:r>
        <w:rPr>
          <w:sz w:val="18"/>
        </w:rPr>
        <w:t xml:space="preserve">: 빠른 보상은 </w:t>
      </w:r>
      <w:r>
        <w:rPr>
          <w:b/>
          <w:sz w:val="18"/>
        </w:rPr>
        <w:t>결정론 엔진(코드)</w:t>
      </w:r>
      <w:r>
        <w:rPr>
          <w:sz w:val="18"/>
        </w:rPr>
        <w:t xml:space="preserve"> 이 담당하고, </w:t>
      </w:r>
      <w:r>
        <w:rPr>
          <w:b/>
          <w:sz w:val="18"/>
        </w:rPr>
        <w:t>LLM은 분 단위 감독·튜닝·조언만</w:t>
      </w:r>
      <w:r>
        <w:rPr>
          <w:sz w:val="18"/>
        </w:rPr>
        <w:t xml:space="preserve"> 한다.</w:t>
      </w:r>
    </w:p>
    <w:p>
      <w:pPr>
        <w:spacing w:before="0" w:after="20"/>
      </w:pPr>
      <w:r>
        <w:rPr>
          <w:sz w:val="18"/>
        </w:rPr>
        <w:t>26 -이것이 LLM을 실공정에 붙이는 유일하게 안전한 형태다.</w:t>
      </w:r>
    </w:p>
    <w:p>
      <w:pPr>
        <w:spacing w:before="0" w:after="20"/>
      </w:pPr>
      <w:r>
        <w:rPr>
          <w:sz w:val="18"/>
        </w:rPr>
        <w:t xml:space="preserve">23 +따름정리: </w:t>
      </w:r>
      <w:r>
        <w:rPr>
          <w:b/>
          <w:sz w:val="18"/>
        </w:rPr>
        <w:t>헌팅 검출·MAN 전환·OP 산출 등 안전·실시간 판단은 모두 결정론.</w:t>
      </w:r>
      <w:r>
        <w:rPr>
          <w:sz w:val="18"/>
        </w:rPr>
        <w:t xml:space="preserve"> LLM은 그 트립을 *설명*하고</w:t>
      </w:r>
    </w:p>
    <w:p>
      <w:pPr>
        <w:spacing w:before="0" w:after="20"/>
      </w:pPr>
      <w:r>
        <w:rPr>
          <w:sz w:val="18"/>
        </w:rPr>
        <w:t>24 +*원인을 진단*할 뿐, 직접 트립시키거나 OP를 쓰지 않는다.</w:t>
      </w:r>
    </w:p>
    <w:p>
      <w:pPr>
        <w:spacing w:before="0" w:after="20"/>
      </w:pPr>
      <w:r>
        <w:rPr>
          <w:sz w:val="18"/>
        </w:rPr>
        <w:t>25</w:t>
      </w:r>
    </w:p>
    <w:p>
      <w:pPr>
        <w:spacing w:before="0" w:after="20"/>
      </w:pPr>
      <w:r>
        <w:rPr>
          <w:sz w:val="18"/>
        </w:rPr>
        <w:t>26  ---</w:t>
      </w:r>
    </w:p>
    <w:p>
      <w:pPr>
        <w:spacing w:before="0" w:after="20"/>
      </w:pPr>
      <w:r>
        <w:rPr>
          <w:sz w:val="18"/>
        </w:rPr>
        <w:t>27</w:t>
      </w:r>
    </w:p>
    <w:p>
      <w:pPr>
        <w:spacing w:before="0" w:after="20"/>
      </w:pPr>
      <w:r>
        <w:rPr>
          <w:sz w:val="18"/>
        </w:rPr>
        <w:t>30 -## 1. 2-Plane 아키텍처</w:t>
      </w:r>
    </w:p>
    <w:p>
      <w:pPr>
        <w:spacing w:before="0" w:after="20"/>
      </w:pPr>
      <w:r>
        <w:rPr>
          <w:sz w:val="18"/>
        </w:rPr>
        <w:t>28 +## 1. 물리 결정론 vs LLM — 역할 경계 (이 플랜의 출발점)</w:t>
      </w:r>
    </w:p>
    <w:p>
      <w:pPr>
        <w:spacing w:before="0" w:after="20"/>
      </w:pPr>
      <w:r>
        <w:rPr>
          <w:sz w:val="18"/>
        </w:rPr>
        <w:t>29</w:t>
      </w:r>
    </w:p>
    <w:p>
      <w:pPr>
        <w:spacing w:before="0" w:after="20"/>
      </w:pPr>
      <w:r>
        <w:rPr>
          <w:sz w:val="18"/>
        </w:rPr>
        <w:t>32 -```</w:t>
      </w:r>
    </w:p>
    <w:p>
      <w:pPr>
        <w:spacing w:before="0" w:after="20"/>
      </w:pPr>
      <w:r>
        <w:rPr>
          <w:sz w:val="18"/>
        </w:rPr>
        <w:t>51 -            읽기: ExperionRealtimeService · query_pv_history</w:t>
      </w:r>
    </w:p>
    <w:p>
      <w:pPr>
        <w:spacing w:before="0" w:after="20"/>
      </w:pPr>
      <w:r>
        <w:rPr>
          <w:sz w:val="18"/>
        </w:rPr>
        <w:t>52 -            쓰기: IExperionOpcWriteClient (가드 레이어 경유 필수)</w:t>
      </w:r>
    </w:p>
    <w:p>
      <w:pPr>
        <w:spacing w:before="0" w:after="20"/>
      </w:pPr>
      <w:r>
        <w:rPr>
          <w:sz w:val="18"/>
        </w:rPr>
        <w:t>53 -```</w:t>
      </w:r>
    </w:p>
    <w:p>
      <w:pPr>
        <w:spacing w:before="0" w:after="20"/>
      </w:pPr>
      <w:r>
        <w:rPr>
          <w:sz w:val="18"/>
        </w:rPr>
        <w:t xml:space="preserve">30 +운영자가 </w:t>
      </w:r>
      <w:r>
        <w:rPr>
          <w:b/>
          <w:sz w:val="18"/>
        </w:rPr>
        <w:t>밸브 사이즈·배관 종류·컨트롤밸브 Cv 값/Cv 커브·플로우미터 유량범위</w:t>
      </w:r>
      <w:r>
        <w:rPr>
          <w:sz w:val="18"/>
        </w:rPr>
        <w:t xml:space="preserve"> 등 물리 데이터를</w:t>
      </w:r>
    </w:p>
    <w:p>
      <w:pPr>
        <w:spacing w:before="0" w:after="20"/>
      </w:pPr>
      <w:r>
        <w:rPr>
          <w:sz w:val="18"/>
        </w:rPr>
        <w:t>31 +보유하면, 제어 수학의 상당 부분이 *데이터 피팅 없이 계산*된다.</w:t>
      </w:r>
    </w:p>
    <w:p>
      <w:pPr>
        <w:spacing w:before="0" w:after="20"/>
      </w:pPr>
      <w:r>
        <w:rPr>
          <w:sz w:val="18"/>
        </w:rPr>
        <w:t>32</w:t>
      </w:r>
    </w:p>
    <w:p>
      <w:pPr>
        <w:spacing w:before="0" w:after="20"/>
      </w:pPr>
      <w:r>
        <w:rPr>
          <w:sz w:val="18"/>
        </w:rPr>
        <w:t>55 ----</w:t>
      </w:r>
    </w:p>
    <w:p>
      <w:pPr>
        <w:spacing w:before="0" w:after="20"/>
      </w:pPr>
      <w:r>
        <w:rPr>
          <w:sz w:val="18"/>
        </w:rPr>
        <w:t>33 +### 1.1 물리 데이터로 결정론화되는 것 (LLM 불필요)</w:t>
      </w:r>
    </w:p>
    <w:p>
      <w:pPr>
        <w:spacing w:before="0" w:after="20"/>
      </w:pPr>
      <w:r>
        <w:rPr>
          <w:sz w:val="18"/>
        </w:rPr>
        <w:t>34 +| 물리 데이터 | 계산되는 모델 |</w:t>
      </w:r>
    </w:p>
    <w:p>
      <w:pPr>
        <w:spacing w:before="0" w:after="20"/>
      </w:pPr>
      <w:r>
        <w:rPr>
          <w:sz w:val="18"/>
        </w:rPr>
        <w:t>35 +|------------|--------------|</w:t>
      </w:r>
    </w:p>
    <w:p>
      <w:pPr>
        <w:spacing w:before="0" w:after="20"/>
      </w:pPr>
      <w:r>
        <w:rPr>
          <w:sz w:val="18"/>
        </w:rPr>
        <w:t>36 +| Cv 커브(설치특성) | OP(%) → 유량 관계, 밸브 게인 dQ/dOP |</w:t>
      </w:r>
    </w:p>
    <w:p>
      <w:pPr>
        <w:spacing w:before="0" w:after="20"/>
      </w:pPr>
      <w:r>
        <w:rPr>
          <w:sz w:val="18"/>
        </w:rPr>
        <w:t>37 +| 배관 종류·구경·길이 | ΔP·마찰, 이송 데드타임 θ = 관내체적/유량 |</w:t>
      </w:r>
    </w:p>
    <w:p>
      <w:pPr>
        <w:spacing w:before="0" w:after="20"/>
      </w:pPr>
      <w:r>
        <w:rPr>
          <w:sz w:val="18"/>
        </w:rPr>
        <w:t>38 +| 드럼/트레이 홀드업 체적 | 체류시간 τ = 체적/유량 (D-6113 환류드럼 등) |</w:t>
      </w:r>
    </w:p>
    <w:p>
      <w:pPr>
        <w:spacing w:before="0" w:after="20"/>
      </w:pPr>
      <w:r>
        <w:rPr>
          <w:sz w:val="18"/>
        </w:rPr>
        <w:t>39 +| 플로우미터 레인지 | 스케일링·분해능·노이즈 플로어 |</w:t>
      </w:r>
    </w:p>
    <w:p>
      <w:pPr>
        <w:spacing w:before="0" w:after="20"/>
      </w:pPr>
      <w:r>
        <w:rPr>
          <w:sz w:val="18"/>
        </w:rPr>
        <w:t>40</w:t>
      </w:r>
    </w:p>
    <w:p>
      <w:pPr>
        <w:spacing w:before="0" w:after="20"/>
      </w:pPr>
      <w:r>
        <w:rPr>
          <w:sz w:val="18"/>
        </w:rPr>
        <w:t>57 -## 2. 보상 제어 수식 (Plane 1 — 결정론, LLM 아님)</w:t>
      </w:r>
    </w:p>
    <w:p>
      <w:pPr>
        <w:spacing w:before="0" w:after="20"/>
      </w:pPr>
      <w:r>
        <w:rPr>
          <w:sz w:val="18"/>
        </w:rPr>
        <w:t xml:space="preserve">41 +→ 자동운전의 </w:t>
      </w:r>
      <w:r>
        <w:rPr>
          <w:b/>
          <w:sz w:val="18"/>
        </w:rPr>
        <w:t>B(하부)·D/R(상부) 타이밍은 하이드롤릭 홀드업(=체적/유량)으로 직접 계산</w:t>
      </w:r>
      <w:r>
        <w:rPr>
          <w:sz w:val="18"/>
        </w:rPr>
        <w:t>된다.</w:t>
      </w:r>
    </w:p>
    <w:p>
      <w:pPr>
        <w:spacing w:before="0" w:after="20"/>
      </w:pPr>
      <w:r>
        <w:rPr>
          <w:sz w:val="18"/>
        </w:rPr>
        <w:t xml:space="preserve">42 +밸브 게인도 Cv 커브 미분으로 나온다. </w:t>
      </w:r>
      <w:r>
        <w:rPr>
          <w:b/>
          <w:sz w:val="18"/>
        </w:rPr>
        <w:t>이 부분은 그냥 프로그램한다.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43</w:t>
      </w:r>
    </w:p>
    <w:p>
      <w:pPr>
        <w:spacing w:before="0" w:after="20"/>
      </w:pPr>
      <w:r>
        <w:rPr>
          <w:sz w:val="18"/>
        </w:rPr>
        <w:t>59 -원본 문서 §2·§4 기준.</w:t>
      </w:r>
    </w:p>
    <w:p>
      <w:pPr>
        <w:spacing w:before="0" w:after="20"/>
      </w:pPr>
      <w:r>
        <w:rPr>
          <w:sz w:val="18"/>
        </w:rPr>
        <w:t>44 +### 1.2 물리 데이터가 못 주는 것</w:t>
      </w:r>
    </w:p>
    <w:p>
      <w:pPr>
        <w:spacing w:before="0" w:after="20"/>
      </w:pPr>
      <w:r>
        <w:rPr>
          <w:sz w:val="18"/>
        </w:rPr>
        <w:t xml:space="preserve">45 +- </w:t>
      </w:r>
      <w:r>
        <w:rPr>
          <w:b/>
          <w:sz w:val="18"/>
        </w:rPr>
        <w:t>(가) 분리/조성 동특성</w:t>
      </w:r>
      <w:r>
        <w:rPr>
          <w:sz w:val="18"/>
        </w:rPr>
        <w:t xml:space="preserve"> — P(측류)의 "15~20분" 지연은 배관 이송이 아니라 트레이 홀드업+기액평형(VLE)으로</w:t>
      </w:r>
    </w:p>
    <w:p>
      <w:pPr>
        <w:spacing w:before="0" w:after="20"/>
      </w:pPr>
      <w:r>
        <w:rPr>
          <w:sz w:val="18"/>
        </w:rPr>
        <w:t xml:space="preserve">46 +  새 조성이 자리잡는 시간. 상대휘발도·트레이 효율·VLE는 Cv 커브에 없음. → </w:t>
      </w:r>
      <w:r>
        <w:rPr>
          <w:b/>
          <w:sz w:val="18"/>
        </w:rPr>
        <w:t>B·D는 물리로 계산되지만 P는 별도 모델 필요.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47 +- </w:t>
      </w:r>
      <w:r>
        <w:rPr>
          <w:b/>
          <w:sz w:val="18"/>
        </w:rPr>
        <w:t>(나) 모델-플랜트 불일치(드리프트)</w:t>
      </w:r>
      <w:r>
        <w:rPr>
          <w:sz w:val="18"/>
        </w:rPr>
        <w:t xml:space="preserve"> — Cv 커브는 신품 설계값. 밸브 stiction·마모, E-6103 파울링, 트레이 효율 저하로 시</w:t>
      </w:r>
    </w:p>
    <w:p>
      <w:pPr>
        <w:spacing w:before="0" w:after="20"/>
      </w:pPr>
      <w:r>
        <w:rPr>
          <w:sz w:val="18"/>
        </w:rPr>
        <w:t>+간에 따라 어긋남.</w:t>
      </w:r>
    </w:p>
    <w:p>
      <w:pPr>
        <w:spacing w:before="0" w:after="20"/>
      </w:pPr>
      <w:r>
        <w:rPr>
          <w:sz w:val="18"/>
        </w:rPr>
        <w:t xml:space="preserve">48 +- </w:t>
      </w:r>
      <w:r>
        <w:rPr>
          <w:b/>
          <w:sz w:val="18"/>
        </w:rPr>
        <w:t>(다) 목적·맥락·예외</w:t>
      </w:r>
      <w:r>
        <w:rPr>
          <w:sz w:val="18"/>
        </w:rPr>
        <w:t xml:space="preserve"> — 회수율 최대 vs 에너지 최소 vs 순도 사수, 등급변경, 기동/정지, 계기고장, 상류 외란.</w:t>
      </w:r>
    </w:p>
    <w:p>
      <w:pPr>
        <w:spacing w:before="0" w:after="20"/>
      </w:pPr>
      <w:r>
        <w:rPr>
          <w:sz w:val="18"/>
        </w:rPr>
        <w:t>49</w:t>
      </w:r>
    </w:p>
    <w:p>
      <w:pPr>
        <w:spacing w:before="0" w:after="20"/>
      </w:pPr>
      <w:r>
        <w:rPr>
          <w:sz w:val="18"/>
        </w:rPr>
        <w:t xml:space="preserve">61 -- </w:t>
      </w:r>
      <w:r>
        <w:rPr>
          <w:b/>
          <w:sz w:val="18"/>
        </w:rPr>
        <w:t>1차 지연(Lag) 필터</w:t>
      </w:r>
      <w:r>
        <w:rPr>
          <w:sz w:val="18"/>
        </w:rPr>
        <w:t xml:space="preserve"> (이산): `y[k] = y[k-1] + (Δt/τ) · (x[k] − y[k-1])`</w:t>
      </w:r>
    </w:p>
    <w:p>
      <w:pPr>
        <w:spacing w:before="0" w:after="20"/>
      </w:pPr>
      <w:r>
        <w:rPr>
          <w:sz w:val="18"/>
        </w:rPr>
        <w:t xml:space="preserve">62 -- </w:t>
      </w:r>
      <w:r>
        <w:rPr>
          <w:b/>
          <w:sz w:val="18"/>
        </w:rPr>
        <w:t>데드타임(Dead Time)</w:t>
      </w:r>
      <w:r>
        <w:rPr>
          <w:sz w:val="18"/>
        </w:rPr>
        <w:t>: 링버퍼로 N틱 지연</w:t>
      </w:r>
    </w:p>
    <w:p>
      <w:pPr>
        <w:spacing w:before="0" w:after="20"/>
      </w:pPr>
      <w:r>
        <w:rPr>
          <w:sz w:val="18"/>
        </w:rPr>
        <w:t xml:space="preserve">63 -- </w:t>
      </w:r>
      <w:r>
        <w:rPr>
          <w:b/>
          <w:sz w:val="18"/>
        </w:rPr>
        <w:t>헌팅 제거</w:t>
      </w:r>
      <w:r>
        <w:rPr>
          <w:sz w:val="18"/>
        </w:rPr>
        <w:t>: 원료 FT 신호 직후 Lag 필터 τ=</w:t>
      </w:r>
      <w:r>
        <w:rPr>
          <w:b/>
          <w:sz w:val="18"/>
        </w:rPr>
        <w:t>300초(3~5분)</w:t>
      </w:r>
      <w:r>
        <w:rPr>
          <w:sz w:val="18"/>
        </w:rPr>
        <w:t xml:space="preserve"> 1개 (원본 §4.1 "1순위 대책")</w:t>
      </w:r>
    </w:p>
    <w:p>
      <w:pPr>
        <w:spacing w:before="0" w:after="20"/>
      </w:pPr>
      <w:r>
        <w:rPr>
          <w:sz w:val="18"/>
        </w:rPr>
        <w:t>50 +### 1.3 따라서 LLM이 실제로 하는 일</w:t>
      </w:r>
    </w:p>
    <w:p>
      <w:pPr>
        <w:spacing w:before="0" w:after="20"/>
      </w:pPr>
      <w:r>
        <w:rPr>
          <w:sz w:val="18"/>
        </w:rPr>
        <w:t xml:space="preserve">51 +&gt; </w:t>
      </w:r>
      <w:r>
        <w:rPr>
          <w:b/>
          <w:sz w:val="18"/>
        </w:rPr>
        <w:t>LLM의 가치는 물리모델 품질에 반비례.</w:t>
      </w:r>
      <w:r>
        <w:rPr>
          <w:sz w:val="18"/>
        </w:rPr>
        <w:t xml:space="preserve"> 물리를 잘 잡을수록 LLM은 제어 산수에서 빠지고 가장자리로 이동.</w:t>
      </w:r>
    </w:p>
    <w:p>
      <w:pPr>
        <w:spacing w:before="0" w:after="20"/>
      </w:pPr>
      <w:r>
        <w:rPr>
          <w:sz w:val="18"/>
        </w:rPr>
        <w:t>52</w:t>
      </w:r>
    </w:p>
    <w:p>
      <w:pPr>
        <w:spacing w:before="0" w:after="20"/>
      </w:pPr>
      <w:r>
        <w:rPr>
          <w:sz w:val="18"/>
        </w:rPr>
        <w:t>65 -| MV | 제어 대상 | τ / 데드타임 | 목적 |</w:t>
      </w:r>
    </w:p>
    <w:p>
      <w:pPr>
        <w:spacing w:before="0" w:after="20"/>
      </w:pPr>
      <w:r>
        <w:rPr>
          <w:sz w:val="18"/>
        </w:rPr>
        <w:t>66 -|----|----------|-------------|------|</w:t>
      </w:r>
    </w:p>
    <w:p>
      <w:pPr>
        <w:spacing w:before="0" w:after="20"/>
      </w:pPr>
      <w:r>
        <w:rPr>
          <w:sz w:val="18"/>
        </w:rPr>
        <w:t>67 -| B | 하부 제거량 | 1~2분 | 탑 넘침(Flooding) 즉시 방지 |</w:t>
      </w:r>
    </w:p>
    <w:p>
      <w:pPr>
        <w:spacing w:before="0" w:after="20"/>
      </w:pPr>
      <w:r>
        <w:rPr>
          <w:sz w:val="18"/>
        </w:rPr>
        <w:t>68 -| D/R | 상부 제거량/환류 | 5분 | 압력/조성 안정화 |</w:t>
      </w:r>
    </w:p>
    <w:p>
      <w:pPr>
        <w:spacing w:before="0" w:after="20"/>
      </w:pPr>
      <w:r>
        <w:rPr>
          <w:sz w:val="18"/>
        </w:rPr>
        <w:t>69 -| P | 측류 제품 추출 | 15~20분 | 초고순도 PGMEA 품질 보호 (가장 보수적) |</w:t>
      </w:r>
    </w:p>
    <w:p>
      <w:pPr>
        <w:spacing w:before="0" w:after="20"/>
      </w:pPr>
      <w:r>
        <w:rPr>
          <w:sz w:val="18"/>
        </w:rPr>
        <w:t>70 -| S | 리보일러 스팀 | 가장 빠름(수초~수분) | 하부 온도 직결 |</w:t>
      </w:r>
    </w:p>
    <w:p>
      <w:pPr>
        <w:spacing w:before="0" w:after="20"/>
      </w:pPr>
      <w:r>
        <w:rPr>
          <w:sz w:val="18"/>
        </w:rPr>
        <w:t>53 +| LLM 역할 | 구체 | 가치 |</w:t>
      </w:r>
    </w:p>
    <w:p>
      <w:pPr>
        <w:spacing w:before="0" w:after="20"/>
      </w:pPr>
      <w:r>
        <w:rPr>
          <w:sz w:val="18"/>
        </w:rPr>
        <w:t>54 +|---------|------|------|</w:t>
      </w:r>
    </w:p>
    <w:p>
      <w:pPr>
        <w:spacing w:before="0" w:after="20"/>
      </w:pPr>
      <w:r>
        <w:rPr>
          <w:sz w:val="18"/>
        </w:rPr>
        <w:t>55 +| ① 커미셔닝 보조 | 밸브 데이터시트·Cv 커브·배관 스펙 파싱 → 엔진 config/코드로 조립, 정합성 점검 | ★★ |</w:t>
      </w:r>
    </w:p>
    <w:p>
      <w:pPr>
        <w:spacing w:before="0" w:after="20"/>
      </w:pPr>
      <w:r>
        <w:rPr>
          <w:sz w:val="18"/>
        </w:rPr>
        <w:t>56 +| ② 드리프트 진단((나)) | 물리예측 vs 실측 잔차는 수학, *"이 OP·ΔP에서 8% 미달 → 밸브 파울링/마모 의심"* 해석·재교정 트리</w:t>
      </w:r>
    </w:p>
    <w:p>
      <w:pPr>
        <w:spacing w:before="0" w:after="20"/>
      </w:pPr>
      <w:r>
        <w:rPr>
          <w:sz w:val="18"/>
        </w:rPr>
        <w:t>+거는 LLM | ★★ |</w:t>
      </w:r>
    </w:p>
    <w:p>
      <w:pPr>
        <w:spacing w:before="0" w:after="20"/>
      </w:pPr>
      <w:r>
        <w:rPr>
          <w:sz w:val="18"/>
        </w:rPr>
        <w:t>57 +| ③ 소프트센서 보조((가)) | 측정 안 되는 조성을 온도(TI-6111B/C)로 추론, 분석기 결측 보간 | ★ |</w:t>
      </w:r>
    </w:p>
    <w:p>
      <w:pPr>
        <w:spacing w:before="0" w:after="20"/>
      </w:pPr>
      <w:r>
        <w:rPr>
          <w:sz w:val="18"/>
        </w:rPr>
        <w:t>58 +| ④ 감독형 예외 처리((다)) | 엔진이 프로그램 안 된 상황(기동·등급변경·상류 업셋·계기고장) 판단·완화 | ★★★ |</w:t>
      </w:r>
    </w:p>
    <w:p>
      <w:pPr>
        <w:spacing w:before="0" w:after="20"/>
      </w:pPr>
      <w:r>
        <w:rPr>
          <w:sz w:val="18"/>
        </w:rPr>
        <w:t>59 +| ⑤ 운전원 인터페이스 | 의도/경제목표 → SV·제약 번역, "왜 이렇게 도는지" 설명 | ★★★ |</w:t>
      </w:r>
    </w:p>
    <w:p>
      <w:pPr>
        <w:spacing w:before="0" w:after="20"/>
      </w:pPr>
      <w:r>
        <w:rPr>
          <w:sz w:val="18"/>
        </w:rPr>
        <w:t>60 +| ⑥ 교차 데이터 융합 | 알람+이벤트+랩분석+정비이력+물리잔차 엮어 진단 (기존 MCP 도구) | ★★★ |</w:t>
      </w:r>
    </w:p>
    <w:p>
      <w:pPr>
        <w:spacing w:before="0" w:after="20"/>
      </w:pPr>
      <w:r>
        <w:rPr>
          <w:sz w:val="18"/>
        </w:rPr>
        <w:t>61 +| ⑦ 헌팅 원인 진단 | 튜닝 vs stiction vs 외란 판별 → 4단계(OP 개입) 적용 여부 게이트 (§4.3) | ★★★ |</w:t>
      </w:r>
    </w:p>
    <w:p>
      <w:pPr>
        <w:spacing w:before="0" w:after="20"/>
      </w:pPr>
      <w:r>
        <w:rPr>
          <w:sz w:val="18"/>
        </w:rPr>
        <w:t>62</w:t>
      </w:r>
    </w:p>
    <w:p>
      <w:pPr>
        <w:spacing w:before="0" w:after="20"/>
      </w:pPr>
      <w:r>
        <w:rPr>
          <w:sz w:val="18"/>
        </w:rPr>
        <w:t xml:space="preserve">72 -추가 안전요소(원본 §4.2/§4.3): 각 PID 블록 </w:t>
      </w:r>
      <w:r>
        <w:rPr>
          <w:b/>
          <w:sz w:val="18"/>
        </w:rPr>
        <w:t>dead band 0.5~1.0%</w:t>
      </w:r>
      <w:r>
        <w:rPr>
          <w:sz w:val="18"/>
        </w:rPr>
        <w:t xml:space="preserve">, 원료탱크 </w:t>
      </w:r>
      <w:r>
        <w:rPr>
          <w:b/>
          <w:sz w:val="18"/>
        </w:rPr>
        <w:t>Surge Control</w:t>
      </w:r>
      <w:r>
        <w:rPr>
          <w:sz w:val="18"/>
        </w:rPr>
        <w:t>(P-Gain↓ I-Time↑).</w:t>
      </w:r>
    </w:p>
    <w:p>
      <w:pPr>
        <w:spacing w:before="0" w:after="20"/>
      </w:pPr>
      <w:r>
        <w:rPr>
          <w:sz w:val="18"/>
        </w:rPr>
        <w:t>73 -</w:t>
      </w:r>
    </w:p>
    <w:p>
      <w:pPr>
        <w:spacing w:before="0" w:after="20"/>
      </w:pPr>
      <w:r>
        <w:rPr>
          <w:sz w:val="18"/>
        </w:rPr>
        <w:t>63  ---</w:t>
      </w:r>
    </w:p>
    <w:p>
      <w:pPr>
        <w:spacing w:before="0" w:after="20"/>
      </w:pPr>
      <w:r>
        <w:rPr>
          <w:sz w:val="18"/>
        </w:rPr>
        <w:t>64</w:t>
      </w:r>
    </w:p>
    <w:p>
      <w:pPr>
        <w:spacing w:before="0" w:after="20"/>
      </w:pPr>
      <w:r>
        <w:rPr>
          <w:sz w:val="18"/>
        </w:rPr>
        <w:t>76 -## 3. 현 시스템에서 확인된 능력 (재사용 자산)</w:t>
      </w:r>
    </w:p>
    <w:p>
      <w:pPr>
        <w:spacing w:before="0" w:after="20"/>
      </w:pPr>
      <w:r>
        <w:rPr>
          <w:sz w:val="18"/>
        </w:rPr>
        <w:t>65 +## 2. 감독제어 아키텍처 — 운전원이 권한을 쥔다</w:t>
      </w:r>
    </w:p>
    <w:p>
      <w:pPr>
        <w:spacing w:before="0" w:after="20"/>
      </w:pPr>
      <w:r>
        <w:rPr>
          <w:sz w:val="18"/>
        </w:rPr>
        <w:t>66</w:t>
      </w:r>
    </w:p>
    <w:p>
      <w:pPr>
        <w:spacing w:before="0" w:after="20"/>
      </w:pPr>
      <w:r>
        <w:rPr>
          <w:sz w:val="18"/>
        </w:rPr>
        <w:t>78 -### 3.1 쓰기 (이미 구현됨)</w:t>
      </w:r>
    </w:p>
    <w:p>
      <w:pPr>
        <w:spacing w:before="0" w:after="20"/>
      </w:pPr>
      <w:r>
        <w:rPr>
          <w:sz w:val="18"/>
        </w:rPr>
        <w:t>79 -| 기능 | 구현 | 엔드포인트 |</w:t>
      </w:r>
    </w:p>
    <w:p>
      <w:pPr>
        <w:spacing w:before="0" w:after="20"/>
      </w:pPr>
      <w:r>
        <w:rPr>
          <w:sz w:val="18"/>
        </w:rPr>
        <w:t>80 -|------|------|-----------|</w:t>
      </w:r>
    </w:p>
    <w:p>
      <w:pPr>
        <w:spacing w:before="0" w:after="20"/>
      </w:pPr>
      <w:r>
        <w:rPr>
          <w:sz w:val="18"/>
        </w:rPr>
        <w:t>81 -| SP/OP 직접 쓰기 | `ExperionOpcWriteClient.WriteTagAsync(cfg, nodeId, value)` | `POST /api/experion/write` |</w:t>
      </w:r>
    </w:p>
    <w:p>
      <w:pPr>
        <w:spacing w:before="0" w:after="20"/>
      </w:pPr>
      <w:r>
        <w:rPr>
          <w:sz w:val="18"/>
        </w:rPr>
        <w:t>82 -| MAN/AUTO 모드 | `SetModeAsync(cfg, nodeId, "MAN"\|"AUTO")` | `POST /api/experion/mode` |</w:t>
      </w:r>
    </w:p>
    <w:p>
      <w:pPr>
        <w:spacing w:before="0" w:after="20"/>
      </w:pPr>
      <w:r>
        <w:rPr>
          <w:sz w:val="18"/>
        </w:rPr>
        <w:t>83 -| 통합 제어 (MD→MAN → OP쓰기 → AUTO복귀) | `ControlOp(TagName, OpValue, RestoreAuto)` | `POST /api/experion/control` |</w:t>
      </w:r>
    </w:p>
    <w:p>
      <w:pPr>
        <w:spacing w:before="0" w:after="20"/>
      </w:pPr>
      <w:r>
        <w:rPr>
          <w:sz w:val="18"/>
        </w:rPr>
        <w:t>84 -| UI | "OPC UA Write" 탭 (#15) | `index.html #pane-write` |</w:t>
      </w:r>
    </w:p>
    <w:p>
      <w:pPr>
        <w:spacing w:before="0" w:after="20"/>
      </w:pPr>
      <w:r>
        <w:rPr>
          <w:sz w:val="18"/>
        </w:rPr>
        <w:t xml:space="preserve">67 +핵심 설계 사상: </w:t>
      </w:r>
      <w:r>
        <w:rPr>
          <w:b/>
          <w:sz w:val="18"/>
        </w:rPr>
        <w:t>엔진은 PID 루프의 SP/OP 레지스터를 직접 덮어쓰지 않는다.</w:t>
      </w:r>
      <w:r>
        <w:rPr>
          <w:sz w:val="18"/>
        </w:rPr>
        <w:t xml:space="preserve"> 별도 감독변수에 쓰고,</w:t>
      </w:r>
    </w:p>
    <w:p>
      <w:pPr>
        <w:spacing w:before="0" w:after="20"/>
      </w:pPr>
      <w:r>
        <w:rPr>
          <w:sz w:val="18"/>
        </w:rPr>
        <w:t>68 +</w:t>
      </w:r>
      <w:r>
        <w:rPr>
          <w:b/>
          <w:sz w:val="18"/>
        </w:rPr>
        <w:t>운전원이 스위치로 채택</w:t>
      </w:r>
      <w:r>
        <w:rPr>
          <w:sz w:val="18"/>
        </w:rPr>
        <w:t>한다. 권한 손잡이는 항상 운전원에게 있다. SP 경로와 OP 경로가 대칭이다.</w:t>
      </w:r>
    </w:p>
    <w:p>
      <w:pPr>
        <w:spacing w:before="0" w:after="20"/>
      </w:pPr>
      <w:r>
        <w:rPr>
          <w:sz w:val="18"/>
        </w:rPr>
        <w:t>69</w:t>
      </w:r>
    </w:p>
    <w:p>
      <w:pPr>
        <w:spacing w:before="0" w:after="20"/>
      </w:pPr>
      <w:r>
        <w:rPr>
          <w:sz w:val="18"/>
        </w:rPr>
        <w:t>86 -### 3.2 읽기</w:t>
      </w:r>
    </w:p>
    <w:p>
      <w:pPr>
        <w:spacing w:before="0" w:after="20"/>
      </w:pPr>
      <w:r>
        <w:rPr>
          <w:sz w:val="18"/>
        </w:rPr>
        <w:t>87 -- `ExperionRealtimeService` — 실시간 PV 구독 (`AddMonitoredItemAsync`), `IHostedService`</w:t>
      </w:r>
    </w:p>
    <w:p>
      <w:pPr>
        <w:spacing w:before="0" w:after="20"/>
      </w:pPr>
      <w:r>
        <w:rPr>
          <w:sz w:val="18"/>
        </w:rPr>
        <w:t>88 -- `query_pv_history` (MCP) / `ExperionHistoryController` — Step Test용 시계열</w:t>
      </w:r>
    </w:p>
    <w:p>
      <w:pPr>
        <w:spacing w:before="0" w:after="20"/>
      </w:pPr>
      <w:r>
        <w:rPr>
          <w:sz w:val="18"/>
        </w:rPr>
        <w:t>70 +| | SP 경로 (평상시) | OP 경로 (헌팅 시) |</w:t>
      </w:r>
    </w:p>
    <w:p>
      <w:pPr>
        <w:spacing w:before="0" w:after="20"/>
      </w:pPr>
      <w:r>
        <w:rPr>
          <w:sz w:val="18"/>
        </w:rPr>
        <w:t>71 +|---|------------------|-------------------|</w:t>
      </w:r>
    </w:p>
    <w:p>
      <w:pPr>
        <w:spacing w:before="0" w:after="20"/>
      </w:pPr>
      <w:r>
        <w:rPr>
          <w:sz w:val="18"/>
        </w:rPr>
        <w:t>72 +| 엔진이 쓰는 곳 | RSP 소스 포인트 (별도 변수) | `.op` (PID MAN 상태에서) |</w:t>
      </w:r>
    </w:p>
    <w:p>
      <w:pPr>
        <w:spacing w:before="0" w:after="20"/>
      </w:pPr>
      <w:r>
        <w:rPr>
          <w:sz w:val="18"/>
        </w:rPr>
        <w:t xml:space="preserve">73 +| 운전원 스위치 | </w:t>
      </w:r>
      <w:r>
        <w:rPr>
          <w:b/>
          <w:sz w:val="18"/>
        </w:rPr>
        <w:t>LSP ↔ RSP</w:t>
      </w:r>
      <w:r>
        <w:rPr>
          <w:sz w:val="18"/>
        </w:rPr>
        <w:t xml:space="preserve"> (Local ↔ Remote SP = AUTO↔CAS) | </w:t>
      </w:r>
      <w:r>
        <w:rPr>
          <w:b/>
          <w:sz w:val="18"/>
        </w:rPr>
        <w:t>PID MODE: AUTO ↔ MAN</w:t>
      </w:r>
      <w:r>
        <w:rPr>
          <w:sz w:val="18"/>
        </w:rPr>
        <w:t xml:space="preserve"> |</w:t>
      </w:r>
    </w:p>
    <w:p>
      <w:pPr>
        <w:spacing w:before="0" w:after="20"/>
      </w:pPr>
      <w:r>
        <w:rPr>
          <w:sz w:val="18"/>
        </w:rPr>
        <w:t>74 +| 빠른 규제 담당 | DCS PID (그대로 둠) | 엔진(소프트웨어 컨트롤러) |</w:t>
      </w:r>
    </w:p>
    <w:p>
      <w:pPr>
        <w:spacing w:before="0" w:after="20"/>
      </w:pPr>
      <w:r>
        <w:rPr>
          <w:sz w:val="18"/>
        </w:rPr>
        <w:t>75 +| 폴백(엔진 사망) | 운전원이 LSP로 토글 | 데드맨 → MAN→AUTO (bumpless) |</w:t>
      </w:r>
    </w:p>
    <w:p>
      <w:pPr>
        <w:spacing w:before="0" w:after="20"/>
      </w:pPr>
      <w:r>
        <w:rPr>
          <w:sz w:val="18"/>
        </w:rPr>
        <w:t>76 +| 적용 | 1~3단계 (신뢰 이양) | 4단계 (튜닝발 헌팅 한정) |</w:t>
      </w:r>
    </w:p>
    <w:p>
      <w:pPr>
        <w:spacing w:before="0" w:after="20"/>
      </w:pPr>
      <w:r>
        <w:rPr>
          <w:sz w:val="18"/>
        </w:rPr>
        <w:t>77</w:t>
      </w:r>
    </w:p>
    <w:p>
      <w:pPr>
        <w:spacing w:before="0" w:after="20"/>
      </w:pPr>
      <w:r>
        <w:rPr>
          <w:sz w:val="18"/>
        </w:rPr>
        <w:t>90 -### 3.3 백그라운드 서비스 패턴</w:t>
      </w:r>
    </w:p>
    <w:p>
      <w:pPr>
        <w:spacing w:before="0" w:after="20"/>
      </w:pPr>
      <w:r>
        <w:rPr>
          <w:sz w:val="18"/>
        </w:rPr>
        <w:t>91 -- `IHostedService`/`AddHostedService` 이미 Realtime·History·OpcServer·Mcp에서 사용 중</w:t>
      </w:r>
    </w:p>
    <w:p>
      <w:pPr>
        <w:spacing w:before="0" w:after="20"/>
      </w:pPr>
      <w:r>
        <w:rPr>
          <w:sz w:val="18"/>
        </w:rPr>
        <w:t>92 -  → 신규 `AutoRunService : BackgroundService`가 기존 패턴에 그대로 들어감</w:t>
      </w:r>
    </w:p>
    <w:p>
      <w:pPr>
        <w:spacing w:before="0" w:after="20"/>
      </w:pPr>
      <w:r>
        <w:rPr>
          <w:sz w:val="18"/>
        </w:rPr>
        <w:t>78 +### 2.1 SP 경로 — RSP(Remote Setpoint)</w:t>
      </w:r>
    </w:p>
    <w:p>
      <w:pPr>
        <w:spacing w:before="0" w:after="20"/>
      </w:pPr>
      <w:r>
        <w:rPr>
          <w:sz w:val="18"/>
        </w:rPr>
        <w:t xml:space="preserve">79 +- 엔진은 </w:t>
      </w:r>
      <w:r>
        <w:rPr>
          <w:b/>
          <w:sz w:val="18"/>
        </w:rPr>
        <w:t>루프 SP를 절대 안 건드림.</w:t>
      </w:r>
      <w:r>
        <w:rPr>
          <w:sz w:val="18"/>
        </w:rPr>
        <w:t xml:space="preserve"> 자기 감독소스 포인트에만 OPC write → 그 포인트가 PID의 RSP/X 입력에 control connec</w:t>
      </w:r>
    </w:p>
    <w:p>
      <w:pPr>
        <w:spacing w:before="0" w:after="20"/>
      </w:pPr>
      <w:r>
        <w:rPr>
          <w:sz w:val="18"/>
        </w:rPr>
        <w:t>+tion.</w:t>
      </w:r>
    </w:p>
    <w:p>
      <w:pPr>
        <w:spacing w:before="0" w:after="20"/>
      </w:pPr>
      <w:r>
        <w:rPr>
          <w:sz w:val="18"/>
        </w:rPr>
        <w:t xml:space="preserve">80 +- 운전원의 </w:t>
      </w:r>
      <w:r>
        <w:rPr>
          <w:b/>
          <w:sz w:val="18"/>
        </w:rPr>
        <w:t>LSP/RSP 토글이 유일한 권한 손잡이.</w:t>
      </w:r>
      <w:r>
        <w:rPr>
          <w:sz w:val="18"/>
        </w:rPr>
        <w:t xml:space="preserve"> RSP면 엔진 SP 추종, LSP면 운전원 수동 — 언제든 가역.</w:t>
      </w:r>
    </w:p>
    <w:p>
      <w:pPr>
        <w:spacing w:before="0" w:after="20"/>
      </w:pPr>
      <w:r>
        <w:rPr>
          <w:sz w:val="18"/>
        </w:rPr>
        <w:t xml:space="preserve">81 +- </w:t>
      </w:r>
      <w:r>
        <w:rPr>
          <w:b/>
          <w:sz w:val="18"/>
        </w:rPr>
        <w:t>bumpless 요건(중요)</w:t>
      </w:r>
      <w:r>
        <w:rPr>
          <w:sz w:val="18"/>
        </w:rPr>
        <w:t>: OPC 외부 감독은 DCS의 back-calculation 핸드셰이크를 못 받음.</w:t>
      </w:r>
    </w:p>
    <w:p>
      <w:pPr>
        <w:spacing w:before="0" w:after="20"/>
      </w:pPr>
      <w:r>
        <w:rPr>
          <w:sz w:val="18"/>
        </w:rPr>
        <w:t xml:space="preserve">82 +  → 루프가 LSP(미선택)일 때 엔진이 </w:t>
      </w:r>
      <w:r>
        <w:rPr>
          <w:b/>
          <w:sz w:val="18"/>
        </w:rPr>
        <w:t>현재 실작동 SP를 읽어 자기 출력=현재 SP로 추종</w:t>
      </w:r>
      <w:r>
        <w:rPr>
          <w:sz w:val="18"/>
        </w:rPr>
        <w:t>시켜야 함.</w:t>
      </w:r>
    </w:p>
    <w:p>
      <w:pPr>
        <w:spacing w:before="0" w:after="20"/>
      </w:pPr>
      <w:r>
        <w:rPr>
          <w:sz w:val="18"/>
        </w:rPr>
        <w:t>83 +  그래야 운전원이 RSP로 토글하는 순간 충격 없음.</w:t>
      </w:r>
    </w:p>
    <w:p>
      <w:pPr>
        <w:spacing w:before="0" w:after="20"/>
      </w:pPr>
      <w:r>
        <w:rPr>
          <w:sz w:val="18"/>
        </w:rPr>
        <w:t xml:space="preserve">84 +- </w:t>
      </w:r>
      <w:r>
        <w:rPr>
          <w:b/>
          <w:sz w:val="18"/>
        </w:rPr>
        <w:t>공짜 안전망</w:t>
      </w:r>
      <w:r>
        <w:rPr>
          <w:sz w:val="18"/>
        </w:rPr>
        <w:t>: DCS RSP 한계(SPHILM/SPLOLM, RSP rate)가 엔진과 독립으로 한 겹 더.</w:t>
      </w:r>
    </w:p>
    <w:p>
      <w:pPr>
        <w:spacing w:before="0" w:after="20"/>
      </w:pPr>
      <w:r>
        <w:rPr>
          <w:sz w:val="18"/>
        </w:rPr>
        <w:t xml:space="preserve">85 +- </w:t>
      </w:r>
      <w:r>
        <w:rPr>
          <w:b/>
          <w:sz w:val="18"/>
        </w:rPr>
        <w:t>장점</w:t>
      </w:r>
      <w:r>
        <w:rPr>
          <w:sz w:val="18"/>
        </w:rPr>
        <w:t xml:space="preserve">: 1~2단계(제안 표시)는 페이스플레이트가 RSP 후보값을 네이티브로 보여줌 → </w:t>
      </w:r>
      <w:r>
        <w:rPr>
          <w:b/>
          <w:sz w:val="18"/>
        </w:rPr>
        <w:t>별도 화면 개발 불필요.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86</w:t>
      </w:r>
    </w:p>
    <w:p>
      <w:pPr>
        <w:spacing w:before="0" w:after="20"/>
      </w:pPr>
      <w:r>
        <w:rPr>
          <w:sz w:val="18"/>
        </w:rPr>
        <w:t>94 -### 3.4 LLM 감독용 MCP 도구 (기존)</w:t>
      </w:r>
    </w:p>
    <w:p>
      <w:pPr>
        <w:spacing w:before="0" w:after="20"/>
      </w:pPr>
      <w:r>
        <w:rPr>
          <w:sz w:val="18"/>
        </w:rPr>
        <w:t>95 -- `query_pv_history`, `find_tags`, `trace_connections`, `active_alarms`, `query_events`,</w:t>
      </w:r>
    </w:p>
    <w:p>
      <w:pPr>
        <w:spacing w:before="0" w:after="20"/>
      </w:pPr>
      <w:r>
        <w:rPr>
          <w:sz w:val="18"/>
        </w:rPr>
        <w:t>96 -  `summarize_events`, `generate_status_report`, ReAct 에이전트 모드(구현됨)</w:t>
      </w:r>
    </w:p>
    <w:p>
      <w:pPr>
        <w:spacing w:before="0" w:after="20"/>
      </w:pPr>
      <w:r>
        <w:rPr>
          <w:sz w:val="18"/>
        </w:rPr>
        <w:t>87 +### 2.2 OP 경로 — MAN + OP 쓰기 (튜닝발 헌팅 전용)</w:t>
      </w:r>
    </w:p>
    <w:p>
      <w:pPr>
        <w:spacing w:before="0" w:after="20"/>
      </w:pPr>
      <w:r>
        <w:rPr>
          <w:sz w:val="18"/>
        </w:rPr>
        <w:t xml:space="preserve">88 +- 평상시 RSP로는 </w:t>
      </w:r>
      <w:r>
        <w:rPr>
          <w:b/>
          <w:sz w:val="18"/>
        </w:rPr>
        <w:t>튜닝발 헌팅이 안 잡힘</w:t>
      </w:r>
      <w:r>
        <w:rPr>
          <w:sz w:val="18"/>
        </w:rPr>
        <w:t>(PID가 루프에 그대로). 그래서 헌팅 루프에 한해 OP를 직접 잡는다.</w:t>
      </w:r>
    </w:p>
    <w:p>
      <w:pPr>
        <w:spacing w:before="0" w:after="20"/>
      </w:pPr>
      <w:r>
        <w:rPr>
          <w:sz w:val="18"/>
        </w:rPr>
        <w:t xml:space="preserve">89 +- 방식: PID를 </w:t>
      </w:r>
      <w:r>
        <w:rPr>
          <w:b/>
          <w:sz w:val="18"/>
        </w:rPr>
        <w:t>MAN</w:t>
      </w:r>
      <w:r>
        <w:rPr>
          <w:sz w:val="18"/>
        </w:rPr>
        <w:t xml:space="preserve">으로 → 엔진이 `.op`에 직접 write. </w:t>
      </w:r>
      <w:r>
        <w:rPr>
          <w:b/>
          <w:sz w:val="18"/>
        </w:rPr>
        <w:t>MAN이라 적분이 멈춰 windup 없음, OP 쓰기는 본질적 bumpless.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90 +  기존 `ControlOp`(MD→MAN→OP쓰기) / `WriteTagAsync(.op)` 그대로 사용 → </w:t>
      </w:r>
      <w:r>
        <w:rPr>
          <w:b/>
          <w:sz w:val="18"/>
        </w:rPr>
        <w:t>신규 DCS 구성 불필요, 저MoC.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91 +- </w:t>
      </w:r>
      <w:r>
        <w:rPr>
          <w:b/>
          <w:sz w:val="18"/>
        </w:rPr>
        <w:t>운전원 회수</w:t>
      </w:r>
      <w:r>
        <w:rPr>
          <w:sz w:val="18"/>
        </w:rPr>
        <w:t>: MAN의 OP는 엔진이 쓴 마지막 값 → 운전원이 그 값에서 이어 조정, 또는 AUTO로 올림.</w:t>
      </w:r>
    </w:p>
    <w:p>
      <w:pPr>
        <w:spacing w:before="0" w:after="20"/>
      </w:pPr>
      <w:r>
        <w:rPr>
          <w:sz w:val="18"/>
        </w:rPr>
        <w:t xml:space="preserve">92 +- </w:t>
      </w:r>
      <w:r>
        <w:rPr>
          <w:b/>
          <w:sz w:val="18"/>
        </w:rPr>
        <w:t>폴백(엔진 사망)</w:t>
      </w:r>
      <w:r>
        <w:rPr>
          <w:sz w:val="18"/>
        </w:rPr>
        <w:t xml:space="preserve">: 엔진 워치독 + </w:t>
      </w:r>
      <w:r>
        <w:rPr>
          <w:b/>
          <w:sz w:val="18"/>
        </w:rPr>
        <w:t>DCS 컨트롤러 로직이 stale(N초 갱신 없음) 감지 → MAN→AUTO 강제 복귀.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93 +  PID가 bumpless output 설정이라 </w:t>
      </w:r>
      <w:r>
        <w:rPr>
          <w:b/>
          <w:sz w:val="18"/>
        </w:rPr>
        <w:t>현재 OP(=마지막 LLM_OP)에서 적분 임펄스 없이 규제 재개.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94 +  - *정직한 단서*: 폴백은 "헌팅하던 그 PID"로 돌아감 → 안전(규제됨, SIS가 극단 차단)하나 </w:t>
      </w:r>
      <w:r>
        <w:rPr>
          <w:b/>
          <w:sz w:val="18"/>
        </w:rPr>
        <w:t>엔진 복구 전까지 헌팅 재개.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+위험 아님, 차선.</w:t>
      </w:r>
    </w:p>
    <w:p>
      <w:pPr>
        <w:spacing w:before="0" w:after="20"/>
      </w:pPr>
      <w:r>
        <w:rPr>
          <w:sz w:val="18"/>
        </w:rPr>
        <w:t>95 +  - 설정 확인: MAN 중 SP 추종/홀드 → 폴백 후 어떤 LSP로 규제할지 결정.</w:t>
      </w:r>
    </w:p>
    <w:p>
      <w:pPr>
        <w:spacing w:before="0" w:after="20"/>
      </w:pPr>
      <w:r>
        <w:rPr>
          <w:sz w:val="18"/>
        </w:rPr>
        <w:t xml:space="preserve">96 +- </w:t>
      </w:r>
      <w:r>
        <w:rPr>
          <w:b/>
          <w:sz w:val="18"/>
        </w:rPr>
        <w:t>상위 옵션(임계 루프 한정)</w:t>
      </w:r>
      <w:r>
        <w:rPr>
          <w:sz w:val="18"/>
        </w:rPr>
        <w:t>: *순간 규제 공백도 불가*한 빠른 루프는 선택+back-calc(PID는 AUTO 추종 유지, 무충격 즉시</w:t>
      </w:r>
    </w:p>
    <w:p>
      <w:pPr>
        <w:spacing w:before="0" w:after="20"/>
      </w:pPr>
      <w:r>
        <w:rPr>
          <w:sz w:val="18"/>
        </w:rPr>
        <w:t>+폴백)을 쓰되, 밸브 출력경로를 변형하므로 MoC가 더 엄격. 기본값은 위 MAN 방식.</w:t>
      </w:r>
    </w:p>
    <w:p>
      <w:pPr>
        <w:spacing w:before="0" w:after="20"/>
      </w:pPr>
      <w:r>
        <w:rPr>
          <w:sz w:val="18"/>
        </w:rPr>
        <w:t>97</w:t>
      </w:r>
    </w:p>
    <w:p>
      <w:pPr>
        <w:spacing w:before="0" w:after="20"/>
      </w:pPr>
      <w:r>
        <w:rPr>
          <w:sz w:val="18"/>
        </w:rPr>
        <w:t>98  ---</w:t>
      </w:r>
    </w:p>
    <w:p>
      <w:pPr>
        <w:spacing w:before="0" w:after="20"/>
      </w:pPr>
      <w:r>
        <w:rPr>
          <w:sz w:val="18"/>
        </w:rPr>
        <w:t>99</w:t>
      </w:r>
    </w:p>
    <w:p>
      <w:pPr>
        <w:spacing w:before="0" w:after="20"/>
      </w:pPr>
      <w:r>
        <w:rPr>
          <w:sz w:val="18"/>
        </w:rPr>
        <w:t>100 -## 4. ⚠️ 안전 관련 발견 사항 (자동운전 전 반드시 처리)</w:t>
      </w:r>
    </w:p>
    <w:p>
      <w:pPr>
        <w:spacing w:before="0" w:after="20"/>
      </w:pPr>
      <w:r>
        <w:rPr>
          <w:sz w:val="18"/>
        </w:rPr>
        <w:t>100 +## 3. LLM-OP 모드의 제어법 — FF + 느린 PI (rate 제한)</w:t>
      </w:r>
    </w:p>
    <w:p>
      <w:pPr>
        <w:spacing w:before="0" w:after="20"/>
      </w:pPr>
      <w:r>
        <w:rPr>
          <w:sz w:val="18"/>
        </w:rPr>
        <w:t>101</w:t>
      </w:r>
    </w:p>
    <w:p>
      <w:pPr>
        <w:spacing w:before="0" w:after="20"/>
      </w:pPr>
      <w:r>
        <w:rPr>
          <w:sz w:val="18"/>
        </w:rPr>
        <w:t xml:space="preserve">102 -1. </w:t>
      </w:r>
      <w:r>
        <w:rPr>
          <w:b/>
          <w:sz w:val="18"/>
        </w:rPr>
        <w:t>쓰기 경로에 안전 가드가 0건.</w:t>
      </w:r>
      <w:r>
        <w:rPr>
          <w:sz w:val="18"/>
        </w:rPr>
        <w:t xml:space="preserve"> `WriteTagAsync`는 들어온 double을 그대로 쓴다 —</w:t>
      </w:r>
    </w:p>
    <w:p>
      <w:pPr>
        <w:spacing w:before="0" w:after="20"/>
      </w:pPr>
      <w:r>
        <w:rPr>
          <w:sz w:val="18"/>
        </w:rPr>
        <w:t>103 -   min/max 클램프·rate limit·범위 검증·변화율 제한 전무. 사람이 UI에서 손으로 쓸 땐 운전원이</w:t>
      </w:r>
    </w:p>
    <w:p>
      <w:pPr>
        <w:spacing w:before="0" w:after="20"/>
      </w:pPr>
      <w:r>
        <w:rPr>
          <w:sz w:val="18"/>
        </w:rPr>
        <w:t xml:space="preserve">104 -   최종 안전망이지만, </w:t>
      </w:r>
      <w:r>
        <w:rPr>
          <w:b/>
          <w:sz w:val="18"/>
        </w:rPr>
        <w:t>엔진이 자동으로 쓰는 순간 안전망이 사라진다.</w:t>
      </w:r>
      <w:r>
        <w:rPr>
          <w:sz w:val="18"/>
        </w:rPr>
        <w:t xml:space="preserve"> → </w:t>
      </w:r>
      <w:r>
        <w:rPr>
          <w:b/>
          <w:sz w:val="18"/>
        </w:rPr>
        <w:t>0순위: 가드 레이어.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105 -2. </w:t>
      </w:r>
      <w:r>
        <w:rPr>
          <w:b/>
          <w:sz w:val="18"/>
        </w:rPr>
        <w:t>현재 LLM(MCP)에는 쓰기 도구가 없다.</w:t>
      </w:r>
      <w:r>
        <w:rPr>
          <w:sz w:val="18"/>
        </w:rPr>
        <w:t xml:space="preserve"> 쓰기는 Web UI/HTTP 전용 → 지금은 "사람만 쓸 수 있는"</w:t>
      </w:r>
    </w:p>
    <w:p>
      <w:pPr>
        <w:spacing w:before="0" w:after="20"/>
      </w:pPr>
      <w:r>
        <w:rPr>
          <w:sz w:val="18"/>
        </w:rPr>
        <w:t>106 -   상태가 유일한 안전 경계. 자동운전을 붙이면 이 경계를 넘게 됨 → 신중한 권한 설계 필요.</w:t>
      </w:r>
    </w:p>
    <w:p>
      <w:pPr>
        <w:spacing w:before="0" w:after="20"/>
      </w:pPr>
      <w:r>
        <w:rPr>
          <w:sz w:val="18"/>
        </w:rPr>
        <w:t xml:space="preserve">107 -3. </w:t>
      </w:r>
      <w:r>
        <w:rPr>
          <w:b/>
          <w:sz w:val="18"/>
        </w:rPr>
        <w:t>`ask_iiot_llm`(vLLM 직접 질의) MCP 도구가 빈 응답.</w:t>
      </w:r>
      <w:r>
        <w:rPr>
          <w:sz w:val="18"/>
        </w:rPr>
        <w:t xml:space="preserve"> 2회 시도 모두 `(응답 없음)`.</w:t>
      </w:r>
    </w:p>
    <w:p>
      <w:pPr>
        <w:spacing w:before="0" w:after="20"/>
      </w:pPr>
      <w:r>
        <w:rPr>
          <w:sz w:val="18"/>
        </w:rPr>
        <w:t>108 -   vLLM 엔드포인트 상태/연결 점검 필요. (단 `find_tags`/`trace_connections`는 정상 동작.)</w:t>
      </w:r>
    </w:p>
    <w:p>
      <w:pPr>
        <w:spacing w:before="0" w:after="20"/>
      </w:pPr>
      <w:r>
        <w:rPr>
          <w:sz w:val="18"/>
        </w:rPr>
        <w:t xml:space="preserve">102 +OP 경로로 개입한 동안 엔진이 매 순간 OP에 무엇을 쓰는가. </w:t>
      </w:r>
      <w:r>
        <w:rPr>
          <w:b/>
          <w:sz w:val="18"/>
        </w:rPr>
        <w:t>크루즈컨트롤과 동일 구조</w:t>
      </w:r>
      <w:r>
        <w:rPr>
          <w:sz w:val="18"/>
        </w:rPr>
        <w:t>: 미리 예측(FF) + 잔차 청소(PI).</w:t>
      </w:r>
    </w:p>
    <w:p>
      <w:pPr>
        <w:spacing w:before="0" w:after="20"/>
      </w:pPr>
      <w:r>
        <w:rPr>
          <w:sz w:val="18"/>
        </w:rPr>
        <w:t>103</w:t>
      </w:r>
    </w:p>
    <w:p>
      <w:pPr>
        <w:spacing w:before="0" w:after="20"/>
      </w:pPr>
      <w:r>
        <w:rPr>
          <w:sz w:val="18"/>
        </w:rPr>
        <w:t>104 +```</w:t>
      </w:r>
    </w:p>
    <w:p>
      <w:pPr>
        <w:spacing w:before="0" w:after="20"/>
      </w:pPr>
      <w:r>
        <w:rPr>
          <w:sz w:val="18"/>
        </w:rPr>
        <w:t>108 +```</w:t>
      </w:r>
    </w:p>
    <w:p>
      <w:pPr>
        <w:spacing w:before="0" w:after="20"/>
      </w:pPr>
      <w:r>
        <w:rPr>
          <w:sz w:val="18"/>
        </w:rPr>
        <w:t>109 +</w:t>
      </w:r>
    </w:p>
    <w:p>
      <w:pPr>
        <w:spacing w:before="0" w:after="20"/>
      </w:pPr>
      <w:r>
        <w:rPr>
          <w:sz w:val="18"/>
        </w:rPr>
        <w:t xml:space="preserve">110 +- </w:t>
      </w:r>
      <w:r>
        <w:rPr>
          <w:b/>
          <w:sz w:val="18"/>
        </w:rPr>
        <w:t>FF (피드포워드)</w:t>
      </w:r>
      <w:r>
        <w:rPr>
          <w:sz w:val="18"/>
        </w:rPr>
        <w:t>: 물리로 *미리* 정답 개도 계산. `개도% = Cv⁻¹( Q / √(ΔP/SG) )`.</w:t>
      </w:r>
    </w:p>
    <w:p>
      <w:pPr>
        <w:spacing w:before="0" w:after="20"/>
      </w:pPr>
      <w:r>
        <w:rPr>
          <w:sz w:val="18"/>
        </w:rPr>
        <w:t>111 +  필터링된 F_clean로 목표유량(B/D/P)을 물질수지로 구하고 → Cv 커브로 OP 계산 → §5 시간상수로 부드럽게 이동.</w:t>
      </w:r>
    </w:p>
    <w:p>
      <w:pPr>
        <w:spacing w:before="0" w:after="20"/>
      </w:pPr>
      <w:r>
        <w:rPr>
          <w:sz w:val="18"/>
        </w:rPr>
        <w:t xml:space="preserve">112 +  </w:t>
      </w:r>
      <w:r>
        <w:rPr>
          <w:b/>
          <w:sz w:val="18"/>
        </w:rPr>
        <w:t>외란발 헌팅을 잡는 주역</w:t>
      </w:r>
      <w:r>
        <w:rPr>
          <w:sz w:val="18"/>
        </w:rPr>
        <w:t>(반응이 아니라 예측이라 밸브가 안 채인다).</w:t>
      </w:r>
    </w:p>
    <w:p>
      <w:pPr>
        <w:spacing w:before="0" w:after="20"/>
      </w:pPr>
      <w:r>
        <w:rPr>
          <w:sz w:val="18"/>
        </w:rPr>
        <w:t xml:space="preserve">113 +- </w:t>
      </w:r>
      <w:r>
        <w:rPr>
          <w:b/>
          <w:sz w:val="18"/>
        </w:rPr>
        <w:t>PI (느린 피드백)</w:t>
      </w:r>
      <w:r>
        <w:rPr>
          <w:sz w:val="18"/>
        </w:rPr>
        <w:t>: Cv 커브는 신품값이라 마모·파울링·ΔP 부정확으로 살짝 빗나감. 잔차(SP−PV)를</w:t>
      </w:r>
    </w:p>
    <w:p>
      <w:pPr>
        <w:spacing w:before="0" w:after="20"/>
      </w:pPr>
      <w:r>
        <w:rPr>
          <w:sz w:val="18"/>
        </w:rPr>
        <w:t xml:space="preserve">114 +  </w:t>
      </w:r>
      <w:r>
        <w:rPr>
          <w:b/>
          <w:sz w:val="18"/>
        </w:rPr>
        <w:t>느리게/약하게</w:t>
      </w:r>
      <w:r>
        <w:rPr>
          <w:sz w:val="18"/>
        </w:rPr>
        <w:t xml:space="preserve"> 보정. 약한 이유: ①헌팅 재유발 방지 ②큰 일은 FF가 이미 함.</w:t>
      </w:r>
    </w:p>
    <w:p>
      <w:pPr>
        <w:spacing w:before="0" w:after="20"/>
      </w:pPr>
      <w:r>
        <w:rPr>
          <w:sz w:val="18"/>
        </w:rPr>
        <w:t xml:space="preserve">115 +- </w:t>
      </w:r>
      <w:r>
        <w:rPr>
          <w:b/>
          <w:sz w:val="18"/>
        </w:rPr>
        <w:t>rate 제한</w:t>
      </w:r>
      <w:r>
        <w:rPr>
          <w:sz w:val="18"/>
        </w:rPr>
        <w:t>: OP 변화율 제한으로 밸브 부드럽게.</w:t>
      </w:r>
    </w:p>
    <w:p>
      <w:pPr>
        <w:spacing w:before="0" w:after="20"/>
      </w:pPr>
      <w:r>
        <w:rPr>
          <w:sz w:val="18"/>
        </w:rPr>
        <w:t xml:space="preserve">116 +- </w:t>
      </w:r>
      <w:r>
        <w:rPr>
          <w:b/>
          <w:sz w:val="18"/>
        </w:rPr>
        <w:t>비채택: "고정+간헐 보정"</w:t>
      </w:r>
      <w:r>
        <w:rPr>
          <w:sz w:val="18"/>
        </w:rPr>
        <w:t xml:space="preserve"> — 보정 사이 능동 규제 0 → 외란 시 PV 드리프트(피드백 상실). 사용 안 함.</w:t>
      </w:r>
    </w:p>
    <w:p>
      <w:pPr>
        <w:spacing w:before="0" w:after="20"/>
      </w:pPr>
      <w:r>
        <w:rPr>
          <w:sz w:val="18"/>
        </w:rPr>
        <w:t xml:space="preserve">117 +- </w:t>
      </w:r>
      <w:r>
        <w:rPr>
          <w:b/>
          <w:sz w:val="18"/>
        </w:rPr>
        <w:t>연결</w:t>
      </w:r>
      <w:r>
        <w:rPr>
          <w:sz w:val="18"/>
        </w:rPr>
        <w:t>: FF = §5 결정론 보상 엔진 그대로 + 그 위에 작은 PI 트림 하나.</w:t>
      </w:r>
    </w:p>
    <w:p>
      <w:pPr>
        <w:spacing w:before="0" w:after="20"/>
      </w:pPr>
      <w:r>
        <w:rPr>
          <w:sz w:val="18"/>
        </w:rPr>
        <w:t>118 +</w:t>
      </w:r>
    </w:p>
    <w:p>
      <w:pPr>
        <w:spacing w:before="0" w:after="20"/>
      </w:pPr>
      <w:r>
        <w:rPr>
          <w:sz w:val="18"/>
        </w:rPr>
        <w:t>119  ---</w:t>
      </w:r>
    </w:p>
    <w:p>
      <w:pPr>
        <w:spacing w:before="0" w:after="20"/>
      </w:pPr>
      <w:r>
        <w:rPr>
          <w:sz w:val="18"/>
        </w:rPr>
        <w:t>120</w:t>
      </w:r>
    </w:p>
    <w:p>
      <w:pPr>
        <w:spacing w:before="0" w:after="20"/>
      </w:pPr>
      <w:r>
        <w:rPr>
          <w:sz w:val="18"/>
        </w:rPr>
        <w:t>112 -## 5. 태그/노드 매핑 (실측 — `find_tags`·`trace_connections` 기반)</w:t>
      </w:r>
    </w:p>
    <w:p>
      <w:pPr>
        <w:spacing w:before="0" w:after="20"/>
      </w:pPr>
      <w:r>
        <w:rPr>
          <w:sz w:val="18"/>
        </w:rPr>
        <w:t>121 +## 4. 헌팅 검출 &amp; 원인 진단 — 4단계의 게이트</w:t>
      </w:r>
    </w:p>
    <w:p>
      <w:pPr>
        <w:spacing w:before="0" w:after="20"/>
      </w:pPr>
      <w:r>
        <w:rPr>
          <w:sz w:val="18"/>
        </w:rPr>
        <w:t>122</w:t>
      </w:r>
    </w:p>
    <w:p>
      <w:pPr>
        <w:spacing w:before="0" w:after="20"/>
      </w:pPr>
      <w:r>
        <w:rPr>
          <w:sz w:val="18"/>
        </w:rPr>
        <w:t>114 -`trace_connections`가 돌려준 원료 경로:</w:t>
      </w:r>
    </w:p>
    <w:p>
      <w:pPr>
        <w:spacing w:before="0" w:after="20"/>
      </w:pPr>
      <w:r>
        <w:rPr>
          <w:sz w:val="18"/>
        </w:rPr>
        <w:t>115 -```</w:t>
      </w:r>
    </w:p>
    <w:p>
      <w:pPr>
        <w:spacing w:before="0" w:after="20"/>
      </w:pPr>
      <w:r>
        <w:rPr>
          <w:sz w:val="18"/>
        </w:rPr>
        <w:t>116 -P-6101(원료펌프) → FT-6101 → FICQ-6101 → FCV-6101 → E-6103(예열) → C-6111 원료 스프레이 분배기</w:t>
      </w:r>
    </w:p>
    <w:p>
      <w:pPr>
        <w:spacing w:before="0" w:after="20"/>
      </w:pPr>
      <w:r>
        <w:rPr>
          <w:sz w:val="18"/>
        </w:rPr>
        <w:t>117 -```</w:t>
      </w:r>
    </w:p>
    <w:p>
      <w:pPr>
        <w:spacing w:before="0" w:after="20"/>
      </w:pPr>
      <w:r>
        <w:rPr>
          <w:sz w:val="18"/>
        </w:rPr>
        <w:t>123 +### 4.1 검출 (결정론)</w:t>
      </w:r>
    </w:p>
    <w:p>
      <w:pPr>
        <w:spacing w:before="0" w:after="20"/>
      </w:pPr>
      <w:r>
        <w:rPr>
          <w:sz w:val="18"/>
        </w:rPr>
        <w:t>124 +- 오실레이션 인덱스: 진폭·주기·지속성. 임계 초과(예: 진폭 &gt; 범위의 X%, 주기 안정, N분 지속) 시 트립.</w:t>
      </w:r>
    </w:p>
    <w:p>
      <w:pPr>
        <w:spacing w:before="0" w:after="20"/>
      </w:pPr>
      <w:r>
        <w:rPr>
          <w:sz w:val="18"/>
        </w:rPr>
        <w:t xml:space="preserve">125 +- </w:t>
      </w:r>
      <w:r>
        <w:rPr>
          <w:b/>
          <w:sz w:val="18"/>
        </w:rPr>
        <w:t>MAN 전환 트립은 결정론</w:t>
      </w:r>
      <w:r>
        <w:rPr>
          <w:sz w:val="18"/>
        </w:rPr>
        <w:t>(LLM 지연 불가). LLM은 트립을 설명만.</w:t>
      </w:r>
    </w:p>
    <w:p>
      <w:pPr>
        <w:spacing w:before="0" w:after="20"/>
      </w:pPr>
      <w:r>
        <w:rPr>
          <w:sz w:val="18"/>
        </w:rPr>
        <w:t>126</w:t>
      </w:r>
    </w:p>
    <w:p>
      <w:pPr>
        <w:spacing w:before="0" w:after="20"/>
      </w:pPr>
      <w:r>
        <w:rPr>
          <w:sz w:val="18"/>
        </w:rPr>
        <w:t>119 -| # | 경로 | 조작변수(MV)/제어 | 유량 | 온도 | 수위/압력 | τ |</w:t>
      </w:r>
    </w:p>
    <w:p>
      <w:pPr>
        <w:spacing w:before="0" w:after="20"/>
      </w:pPr>
      <w:r>
        <w:rPr>
          <w:sz w:val="18"/>
        </w:rPr>
        <w:t>120 -|---|------|------------------|------|------|----------|---|</w:t>
      </w:r>
    </w:p>
    <w:p>
      <w:pPr>
        <w:spacing w:before="0" w:after="20"/>
      </w:pPr>
      <w:r>
        <w:rPr>
          <w:sz w:val="18"/>
        </w:rPr>
        <w:t xml:space="preserve">121 -| </w:t>
      </w:r>
      <w:r>
        <w:rPr>
          <w:b/>
          <w:sz w:val="18"/>
        </w:rPr>
        <w:t>F</w:t>
      </w:r>
      <w:r>
        <w:rPr>
          <w:sz w:val="18"/>
        </w:rPr>
        <w:t xml:space="preserve"> | 원료 투입 | </w:t>
      </w:r>
      <w:r>
        <w:rPr>
          <w:b/>
          <w:sz w:val="18"/>
        </w:rPr>
        <w:t>FICQ-6101</w:t>
      </w:r>
      <w:r>
        <w:rPr>
          <w:sz w:val="18"/>
        </w:rPr>
        <w:t>(SP/OP)→FCV-6101 | FT-6101 | (E-6103 예열) | — | 입력신호(Lag 300s) |</w:t>
      </w:r>
    </w:p>
    <w:p>
      <w:pPr>
        <w:spacing w:before="0" w:after="20"/>
      </w:pPr>
      <w:r>
        <w:rPr>
          <w:sz w:val="18"/>
        </w:rPr>
        <w:t xml:space="preserve">122 -| </w:t>
      </w:r>
      <w:r>
        <w:rPr>
          <w:b/>
          <w:sz w:val="18"/>
        </w:rPr>
        <w:t>S</w:t>
      </w:r>
      <w:r>
        <w:rPr>
          <w:sz w:val="18"/>
        </w:rPr>
        <w:t xml:space="preserve"> | 리보일러 스팀 | 스팀밸브(리보일러 듀티) | </w:t>
      </w:r>
      <w:r>
        <w:rPr>
          <w:b/>
          <w:sz w:val="18"/>
        </w:rPr>
        <w:t>FI-6115</w:t>
      </w:r>
      <w:r>
        <w:rPr>
          <w:sz w:val="18"/>
        </w:rPr>
        <w:t xml:space="preserve"> | TI-6111A(BOT), TICA-6111A | PI-6700(스팀압) | 가장 빠름</w:t>
      </w:r>
    </w:p>
    <w:p>
      <w:pPr>
        <w:spacing w:before="0" w:after="20"/>
      </w:pPr>
      <w:r>
        <w:rPr>
          <w:sz w:val="18"/>
        </w:rPr>
        <w:t>- |</w:t>
      </w:r>
    </w:p>
    <w:p>
      <w:pPr>
        <w:spacing w:before="0" w:after="20"/>
      </w:pPr>
      <w:r>
        <w:rPr>
          <w:sz w:val="18"/>
        </w:rPr>
        <w:t xml:space="preserve">123 -| </w:t>
      </w:r>
      <w:r>
        <w:rPr>
          <w:b/>
          <w:sz w:val="18"/>
        </w:rPr>
        <w:t>B</w:t>
      </w:r>
      <w:r>
        <w:rPr>
          <w:sz w:val="18"/>
        </w:rPr>
        <w:t xml:space="preserve"> | 하부 제거 | 하부 발출 밸브 *(밸브태그 미확인)* | (미확인) | TI-6111A(BOT) | </w:t>
      </w:r>
      <w:r>
        <w:rPr>
          <w:b/>
          <w:sz w:val="18"/>
        </w:rPr>
        <w:t>LI-6111</w:t>
      </w:r>
      <w:r>
        <w:rPr>
          <w:sz w:val="18"/>
        </w:rPr>
        <w:t>(하부수위) | 1~2분 |</w:t>
      </w:r>
    </w:p>
    <w:p>
      <w:pPr>
        <w:spacing w:before="0" w:after="20"/>
      </w:pPr>
      <w:r>
        <w:rPr>
          <w:sz w:val="18"/>
        </w:rPr>
        <w:t xml:space="preserve">124 -| </w:t>
      </w:r>
      <w:r>
        <w:rPr>
          <w:b/>
          <w:sz w:val="18"/>
        </w:rPr>
        <w:t>D/R</w:t>
      </w:r>
      <w:r>
        <w:rPr>
          <w:sz w:val="18"/>
        </w:rPr>
        <w:t xml:space="preserve"> | 상부/환류 | </w:t>
      </w:r>
      <w:r>
        <w:rPr>
          <w:b/>
          <w:sz w:val="18"/>
        </w:rPr>
        <w:t>FICQ-6113</w:t>
      </w:r>
      <w:r>
        <w:rPr>
          <w:sz w:val="18"/>
        </w:rPr>
        <w:t xml:space="preserve">(PV29.9/SP36.4) | FI-6113 | TI-6111D(TOP) | </w:t>
      </w:r>
      <w:r>
        <w:rPr>
          <w:b/>
          <w:sz w:val="18"/>
        </w:rPr>
        <w:t>LI-6113</w:t>
      </w:r>
      <w:r>
        <w:rPr>
          <w:sz w:val="18"/>
        </w:rPr>
        <w:t>(D-6113 환류드럼), LICA-6113,</w:t>
      </w:r>
    </w:p>
    <w:p>
      <w:pPr>
        <w:spacing w:before="0" w:after="20"/>
      </w:pPr>
      <w:r>
        <w:rPr>
          <w:sz w:val="18"/>
        </w:rPr>
        <w:t>- PI-6111(진공), PICA-6111 | 5분 |</w:t>
      </w:r>
    </w:p>
    <w:p>
      <w:pPr>
        <w:spacing w:before="0" w:after="20"/>
      </w:pPr>
      <w:r>
        <w:rPr>
          <w:sz w:val="18"/>
        </w:rPr>
        <w:t xml:space="preserve">125 -| </w:t>
      </w:r>
      <w:r>
        <w:rPr>
          <w:b/>
          <w:sz w:val="18"/>
        </w:rPr>
        <w:t>P</w:t>
      </w:r>
      <w:r>
        <w:rPr>
          <w:sz w:val="18"/>
        </w:rPr>
        <w:t xml:space="preserve"> | 측류 제품 | </w:t>
      </w:r>
      <w:r>
        <w:rPr>
          <w:b/>
          <w:sz w:val="18"/>
        </w:rPr>
        <w:t>🔲 사용자 매핑 예정</w:t>
      </w:r>
      <w:r>
        <w:rPr>
          <w:sz w:val="18"/>
        </w:rPr>
        <w:t xml:space="preserve"> | FI-6120(PGMEA) | TI-6111B/C(MID) | LI-6121/6122/6123(제품탱크) | 15~20분</w:t>
      </w:r>
    </w:p>
    <w:p>
      <w:pPr>
        <w:spacing w:before="0" w:after="20"/>
      </w:pPr>
      <w:r>
        <w:rPr>
          <w:sz w:val="18"/>
        </w:rPr>
        <w:t>-|</w:t>
      </w:r>
    </w:p>
    <w:p>
      <w:pPr>
        <w:spacing w:before="0" w:after="20"/>
      </w:pPr>
      <w:r>
        <w:rPr>
          <w:sz w:val="18"/>
        </w:rPr>
        <w:t>127 +### 4.2 원인 분류 (LLM + 데이터 융합) — §1.3-⑦</w:t>
      </w:r>
    </w:p>
    <w:p>
      <w:pPr>
        <w:spacing w:before="0" w:after="20"/>
      </w:pPr>
      <w:r>
        <w:rPr>
          <w:sz w:val="18"/>
        </w:rPr>
        <w:t>128 +| 원인 | 4단계(MAN+OP)로 잡히나 | 조치 |</w:t>
      </w:r>
    </w:p>
    <w:p>
      <w:pPr>
        <w:spacing w:before="0" w:after="20"/>
      </w:pPr>
      <w:r>
        <w:rPr>
          <w:sz w:val="18"/>
        </w:rPr>
        <w:t>129 +|------|----------------------|------|</w:t>
      </w:r>
    </w:p>
    <w:p>
      <w:pPr>
        <w:spacing w:before="0" w:after="20"/>
      </w:pPr>
      <w:r>
        <w:rPr>
          <w:sz w:val="18"/>
        </w:rPr>
        <w:t>130 +| 튜닝 과민 | ✅ 즉시 | MAN 전환 → FF+PI로 OP 핸드홀딩 |</w:t>
      </w:r>
    </w:p>
    <w:p>
      <w:pPr>
        <w:spacing w:before="0" w:after="20"/>
      </w:pPr>
      <w:r>
        <w:rPr>
          <w:sz w:val="18"/>
        </w:rPr>
        <w:t>131 +| 상류 외란 | ✅ 잘 잡힘 | 동일(FF가 주역) |</w:t>
      </w:r>
    </w:p>
    <w:p>
      <w:pPr>
        <w:spacing w:before="0" w:after="20"/>
      </w:pPr>
      <w:r>
        <w:rPr>
          <w:sz w:val="18"/>
        </w:rPr>
        <w:t>132 +| 루프 간섭 | ⚠️ 부분 | 시차 조절로 완화 |</w:t>
      </w:r>
    </w:p>
    <w:p>
      <w:pPr>
        <w:spacing w:before="0" w:after="20"/>
      </w:pPr>
      <w:r>
        <w:rPr>
          <w:sz w:val="18"/>
        </w:rPr>
        <w:t xml:space="preserve">133 +| </w:t>
      </w:r>
      <w:r>
        <w:rPr>
          <w:b/>
          <w:sz w:val="18"/>
        </w:rPr>
        <w:t>밸브 stiction</w:t>
      </w:r>
      <w:r>
        <w:rPr>
          <w:sz w:val="18"/>
        </w:rPr>
        <w:t xml:space="preserve"> | ❌ 악화 | </w:t>
      </w:r>
      <w:r>
        <w:rPr>
          <w:b/>
          <w:sz w:val="18"/>
        </w:rPr>
        <w:t>정비 플래그.</w:t>
      </w:r>
      <w:r>
        <w:rPr>
          <w:sz w:val="18"/>
        </w:rPr>
        <w:t xml:space="preserve"> OP 핸드홀딩 금지(마모만 늘어남) |</w:t>
      </w:r>
    </w:p>
    <w:p>
      <w:pPr>
        <w:spacing w:before="0" w:after="20"/>
      </w:pPr>
      <w:r>
        <w:rPr>
          <w:sz w:val="18"/>
        </w:rPr>
        <w:t>134</w:t>
      </w:r>
    </w:p>
    <w:p>
      <w:pPr>
        <w:spacing w:before="0" w:after="20"/>
      </w:pPr>
      <w:r>
        <w:rPr>
          <w:sz w:val="18"/>
        </w:rPr>
        <w:t>127 -- OPC Node 형식: `ns=1;s=sinamserver:ficq-6101.sp` / `.op` / `.md`(MAN=0/AUTO=1)</w:t>
      </w:r>
    </w:p>
    <w:p>
      <w:pPr>
        <w:spacing w:before="0" w:after="20"/>
      </w:pPr>
      <w:r>
        <w:rPr>
          <w:sz w:val="18"/>
        </w:rPr>
        <w:t>128 -- 현재 운전 데이터 흔적: FICQ-6113 PV 29.9 / SP 36.4 추종 중, 진공압 PICA-6111 30.4 → 탑 가동 중으로 추정</w:t>
      </w:r>
    </w:p>
    <w:p>
      <w:pPr>
        <w:spacing w:before="0" w:after="20"/>
      </w:pPr>
      <w:r>
        <w:rPr>
          <w:sz w:val="18"/>
        </w:rPr>
        <w:t>135 +→ LLM이 OP-PV 위상·한계주기 파형·상류 신호·정비이력을 엮어 *"이건 stiction → 4단계 말고 정비"* vs</w:t>
      </w:r>
    </w:p>
    <w:p>
      <w:pPr>
        <w:spacing w:before="0" w:after="20"/>
      </w:pPr>
      <w:r>
        <w:rPr>
          <w:sz w:val="18"/>
        </w:rPr>
        <w:t xml:space="preserve">136 +*"외란 → 4단계 유효"* 판정. </w:t>
      </w:r>
      <w:r>
        <w:rPr>
          <w:b/>
          <w:sz w:val="18"/>
        </w:rPr>
        <w:t>초기엔 LLM 진단 → 운전원 확인 권장.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137</w:t>
      </w:r>
    </w:p>
    <w:p>
      <w:pPr>
        <w:spacing w:before="0" w:after="20"/>
      </w:pPr>
      <w:r>
        <w:rPr>
          <w:sz w:val="18"/>
        </w:rPr>
        <w:t>130 -### 5.1 미완료 매핑 (담당 구분)</w:t>
      </w:r>
    </w:p>
    <w:p>
      <w:pPr>
        <w:spacing w:before="0" w:after="20"/>
      </w:pPr>
      <w:r>
        <w:rPr>
          <w:sz w:val="18"/>
        </w:rPr>
        <w:t xml:space="preserve">131 -- </w:t>
      </w:r>
      <w:r>
        <w:rPr>
          <w:b/>
          <w:sz w:val="18"/>
        </w:rPr>
        <w:t>P(측류 제품 추출) 경로 매핑 — 사용자가 직접 진행 예정</w:t>
      </w:r>
      <w:r>
        <w:rPr>
          <w:sz w:val="18"/>
        </w:rPr>
        <w:t xml:space="preserve"> (본 플랜에서는 보류)</w:t>
      </w:r>
    </w:p>
    <w:p>
      <w:pPr>
        <w:spacing w:before="0" w:after="20"/>
      </w:pPr>
      <w:r>
        <w:rPr>
          <w:sz w:val="18"/>
        </w:rPr>
        <w:t>132 -- B(하부 제거) 발출 유량계·밸브 태그 — `find_tags`(6112/6114/6116번대) 또는</w:t>
      </w:r>
    </w:p>
    <w:p>
      <w:pPr>
        <w:spacing w:before="0" w:after="20"/>
      </w:pPr>
      <w:r>
        <w:rPr>
          <w:sz w:val="18"/>
        </w:rPr>
        <w:t>133 -  C-6111 `trace_connections downstream`로 보강 가능 (착수 시 확정)</w:t>
      </w:r>
    </w:p>
    <w:p>
      <w:pPr>
        <w:spacing w:before="0" w:after="20"/>
      </w:pPr>
      <w:r>
        <w:rPr>
          <w:sz w:val="18"/>
        </w:rPr>
        <w:t>138 +---</w:t>
      </w:r>
    </w:p>
    <w:p>
      <w:pPr>
        <w:spacing w:before="0" w:after="20"/>
      </w:pPr>
      <w:r>
        <w:rPr>
          <w:sz w:val="18"/>
        </w:rPr>
        <w:t>139</w:t>
      </w:r>
    </w:p>
    <w:p>
      <w:pPr>
        <w:spacing w:before="0" w:after="20"/>
      </w:pPr>
      <w:r>
        <w:rPr>
          <w:sz w:val="18"/>
        </w:rPr>
        <w:t>140 +## 5. 보상 제어 수식 (결정론, FF의 본체)</w:t>
      </w:r>
    </w:p>
    <w:p>
      <w:pPr>
        <w:spacing w:before="0" w:after="20"/>
      </w:pPr>
      <w:r>
        <w:rPr>
          <w:sz w:val="18"/>
        </w:rPr>
        <w:t>141 +</w:t>
      </w:r>
    </w:p>
    <w:p>
      <w:pPr>
        <w:spacing w:before="0" w:after="20"/>
      </w:pPr>
      <w:r>
        <w:rPr>
          <w:sz w:val="18"/>
        </w:rPr>
        <w:t>142 +원본 문서 §2·§4 기준.</w:t>
      </w:r>
    </w:p>
    <w:p>
      <w:pPr>
        <w:spacing w:before="0" w:after="20"/>
      </w:pPr>
      <w:r>
        <w:rPr>
          <w:sz w:val="18"/>
        </w:rPr>
        <w:t xml:space="preserve">143 +- </w:t>
      </w:r>
      <w:r>
        <w:rPr>
          <w:b/>
          <w:sz w:val="18"/>
        </w:rPr>
        <w:t>1차 지연(Lag) 필터</w:t>
      </w:r>
      <w:r>
        <w:rPr>
          <w:sz w:val="18"/>
        </w:rPr>
        <w:t xml:space="preserve"> (이산): `y[k] = y[k-1] + (Δt/τ) · (x[k] − y[k-1])`</w:t>
      </w:r>
    </w:p>
    <w:p>
      <w:pPr>
        <w:spacing w:before="0" w:after="20"/>
      </w:pPr>
      <w:r>
        <w:rPr>
          <w:sz w:val="18"/>
        </w:rPr>
        <w:t xml:space="preserve">144 +- </w:t>
      </w:r>
      <w:r>
        <w:rPr>
          <w:b/>
          <w:sz w:val="18"/>
        </w:rPr>
        <w:t>데드타임</w:t>
      </w:r>
      <w:r>
        <w:rPr>
          <w:sz w:val="18"/>
        </w:rPr>
        <w:t>: 링버퍼로 N틱 지연</w:t>
      </w:r>
    </w:p>
    <w:p>
      <w:pPr>
        <w:spacing w:before="0" w:after="20"/>
      </w:pPr>
      <w:r>
        <w:rPr>
          <w:sz w:val="18"/>
        </w:rPr>
        <w:t xml:space="preserve">145 +- </w:t>
      </w:r>
      <w:r>
        <w:rPr>
          <w:b/>
          <w:sz w:val="18"/>
        </w:rPr>
        <w:t>헌팅 제거</w:t>
      </w:r>
      <w:r>
        <w:rPr>
          <w:sz w:val="18"/>
        </w:rPr>
        <w:t>: 원료 FT 신호 직후 Lag 필터 τ=</w:t>
      </w:r>
      <w:r>
        <w:rPr>
          <w:b/>
          <w:sz w:val="18"/>
        </w:rPr>
        <w:t>300초(3~5분)</w:t>
      </w:r>
      <w:r>
        <w:rPr>
          <w:sz w:val="18"/>
        </w:rPr>
        <w:t xml:space="preserve"> (원본 §4.1)</w:t>
      </w:r>
    </w:p>
    <w:p>
      <w:pPr>
        <w:spacing w:before="0" w:after="20"/>
      </w:pPr>
      <w:r>
        <w:rPr>
          <w:sz w:val="18"/>
        </w:rPr>
        <w:t>146 +</w:t>
      </w:r>
    </w:p>
    <w:p>
      <w:pPr>
        <w:spacing w:before="0" w:after="20"/>
      </w:pPr>
      <w:r>
        <w:rPr>
          <w:sz w:val="18"/>
        </w:rPr>
        <w:t>147 +| MV | 제어 대상 | τ / 데드타임 | 근거 | 목적 |</w:t>
      </w:r>
    </w:p>
    <w:p>
      <w:pPr>
        <w:spacing w:before="0" w:after="20"/>
      </w:pPr>
      <w:r>
        <w:rPr>
          <w:sz w:val="18"/>
        </w:rPr>
        <w:t>148 +|----|----------|-------------|------|------|</w:t>
      </w:r>
    </w:p>
    <w:p>
      <w:pPr>
        <w:spacing w:before="0" w:after="20"/>
      </w:pPr>
      <w:r>
        <w:rPr>
          <w:sz w:val="18"/>
        </w:rPr>
        <w:t>149 +| B | 하부 제거량 | 1~2분 | 하이드롤릭 홀드업(물리 계산) | 탑 넘침(Flooding) 즉시 방지 |</w:t>
      </w:r>
    </w:p>
    <w:p>
      <w:pPr>
        <w:spacing w:before="0" w:after="20"/>
      </w:pPr>
      <w:r>
        <w:rPr>
          <w:sz w:val="18"/>
        </w:rPr>
        <w:t>150 +| D/R | 상부 제거량/환류 | 5분 | D-6113 드럼 체류시간(물리 계산) | 압력/조성 안정화 |</w:t>
      </w:r>
    </w:p>
    <w:p>
      <w:pPr>
        <w:spacing w:before="0" w:after="20"/>
      </w:pPr>
      <w:r>
        <w:rPr>
          <w:sz w:val="18"/>
        </w:rPr>
        <w:t xml:space="preserve">151 +| P | 측류 제품 추출 | 15~20분 | </w:t>
      </w:r>
      <w:r>
        <w:rPr>
          <w:b/>
          <w:sz w:val="18"/>
        </w:rPr>
        <w:t>분리/조성 동특성(§1.2-가, 별도 모델)</w:t>
      </w:r>
      <w:r>
        <w:rPr>
          <w:sz w:val="18"/>
        </w:rPr>
        <w:t xml:space="preserve"> | 초고순도 PGMEA 품질 보호 |</w:t>
      </w:r>
    </w:p>
    <w:p>
      <w:pPr>
        <w:spacing w:before="0" w:after="20"/>
      </w:pPr>
      <w:r>
        <w:rPr>
          <w:sz w:val="18"/>
        </w:rPr>
        <w:t>152 +| S | 리보일러 스팀 | 가장 빠름 | 압력 즉시 전달 | 하부 온도 직결 |</w:t>
      </w:r>
    </w:p>
    <w:p>
      <w:pPr>
        <w:spacing w:before="0" w:after="20"/>
      </w:pPr>
      <w:r>
        <w:rPr>
          <w:sz w:val="18"/>
        </w:rPr>
        <w:t>153 +</w:t>
      </w:r>
    </w:p>
    <w:p>
      <w:pPr>
        <w:spacing w:before="0" w:after="20"/>
      </w:pPr>
      <w:r>
        <w:rPr>
          <w:sz w:val="18"/>
        </w:rPr>
        <w:t xml:space="preserve">154 +추가(원본 §4.2/§4.3): PID 블록 </w:t>
      </w:r>
      <w:r>
        <w:rPr>
          <w:b/>
          <w:sz w:val="18"/>
        </w:rPr>
        <w:t>dead band 0.5~1.0%</w:t>
      </w:r>
      <w:r>
        <w:rPr>
          <w:sz w:val="18"/>
        </w:rPr>
        <w:t xml:space="preserve">, 원료탱크 </w:t>
      </w:r>
      <w:r>
        <w:rPr>
          <w:b/>
          <w:sz w:val="18"/>
        </w:rPr>
        <w:t>Surge Control</w:t>
      </w:r>
      <w:r>
        <w:rPr>
          <w:sz w:val="18"/>
        </w:rPr>
        <w:t>(P-Gain↓ I-Time↑).</w:t>
      </w:r>
    </w:p>
    <w:p>
      <w:pPr>
        <w:spacing w:before="0" w:after="20"/>
      </w:pPr>
      <w:r>
        <w:rPr>
          <w:sz w:val="18"/>
        </w:rPr>
        <w:t>155 +</w:t>
      </w:r>
    </w:p>
    <w:p>
      <w:pPr>
        <w:spacing w:before="0" w:after="20"/>
      </w:pPr>
      <w:r>
        <w:rPr>
          <w:sz w:val="18"/>
        </w:rPr>
        <w:t>156  ---</w:t>
      </w:r>
    </w:p>
    <w:p>
      <w:pPr>
        <w:spacing w:before="0" w:after="20"/>
      </w:pPr>
      <w:r>
        <w:rPr>
          <w:sz w:val="18"/>
        </w:rPr>
        <w:t>157</w:t>
      </w:r>
    </w:p>
    <w:p>
      <w:pPr>
        <w:spacing w:before="0" w:after="20"/>
      </w:pPr>
      <w:r>
        <w:rPr>
          <w:sz w:val="18"/>
        </w:rPr>
        <w:t>137 -## 6. 선택사항 (의사결정 대기)</w:t>
      </w:r>
    </w:p>
    <w:p>
      <w:pPr>
        <w:spacing w:before="0" w:after="20"/>
      </w:pPr>
      <w:r>
        <w:rPr>
          <w:sz w:val="18"/>
        </w:rPr>
        <w:t>158 +## 6. 안전 봉투 (Safety Envelope)</w:t>
      </w:r>
    </w:p>
    <w:p>
      <w:pPr>
        <w:spacing w:before="0" w:after="20"/>
      </w:pPr>
      <w:r>
        <w:rPr>
          <w:sz w:val="18"/>
        </w:rPr>
        <w:t>159</w:t>
      </w:r>
    </w:p>
    <w:p>
      <w:pPr>
        <w:spacing w:before="0" w:after="20"/>
      </w:pPr>
      <w:r>
        <w:rPr>
          <w:sz w:val="18"/>
        </w:rPr>
        <w:t>139 -### 6.1 시작 지점 — "무엇부터 구현하나"</w:t>
      </w:r>
    </w:p>
    <w:p>
      <w:pPr>
        <w:spacing w:before="0" w:after="20"/>
      </w:pPr>
      <w:r>
        <w:rPr>
          <w:sz w:val="18"/>
        </w:rPr>
        <w:t>140 -| 옵션 | 내용 | 비고 |</w:t>
      </w:r>
    </w:p>
    <w:p>
      <w:pPr>
        <w:spacing w:before="0" w:after="20"/>
      </w:pPr>
      <w:r>
        <w:rPr>
          <w:sz w:val="18"/>
        </w:rPr>
        <w:t>141 -|------|------|------|</w:t>
      </w:r>
    </w:p>
    <w:p>
      <w:pPr>
        <w:spacing w:before="0" w:after="20"/>
      </w:pPr>
      <w:r>
        <w:rPr>
          <w:sz w:val="18"/>
        </w:rPr>
        <w:t xml:space="preserve">142 -| </w:t>
      </w:r>
      <w:r>
        <w:rPr>
          <w:b/>
          <w:sz w:val="18"/>
        </w:rPr>
        <w:t>A. 안전 가드 레이어 먼저</w:t>
      </w:r>
      <w:r>
        <w:rPr>
          <w:sz w:val="18"/>
        </w:rPr>
        <w:t xml:space="preserve"> | 쓰기 경로에 클램프·변화율·dead band·화이트리스트·감사로그 추가 | </w:t>
      </w:r>
      <w:r>
        <w:rPr>
          <w:b/>
          <w:sz w:val="18"/>
        </w:rPr>
        <w:t>권장</w:t>
      </w:r>
      <w:r>
        <w:rPr>
          <w:sz w:val="18"/>
        </w:rPr>
        <w:t>. 자동운전 전제</w:t>
      </w:r>
    </w:p>
    <w:p>
      <w:pPr>
        <w:spacing w:before="0" w:after="20"/>
      </w:pPr>
      <w:r>
        <w:rPr>
          <w:sz w:val="18"/>
        </w:rPr>
        <w:t>-조건이며 수동 쓰기도 즉시 안전해짐 |</w:t>
      </w:r>
    </w:p>
    <w:p>
      <w:pPr>
        <w:spacing w:before="0" w:after="20"/>
      </w:pPr>
      <w:r>
        <w:rPr>
          <w:sz w:val="18"/>
        </w:rPr>
        <w:t>143 -| B. 결정론 보상 엔진(폐루프) | `AutoRunService`: F구독→Lag/데드타임→B/D/P SV 계산→가드 경유 쓰기 | 실제 자동운전 핵심 |</w:t>
      </w:r>
    </w:p>
    <w:p>
      <w:pPr>
        <w:spacing w:before="0" w:after="20"/>
      </w:pPr>
      <w:r>
        <w:rPr>
          <w:sz w:val="18"/>
        </w:rPr>
        <w:t>144 -| C. 조언형(개루프)부터 | 엔진은 권고 SV만 계산·표시, 쓰기는 운전원이 클릭 승인 | 로직 안전검증 후 폐루프 전환 |</w:t>
      </w:r>
    </w:p>
    <w:p>
      <w:pPr>
        <w:spacing w:before="0" w:after="20"/>
      </w:pPr>
      <w:r>
        <w:rPr>
          <w:sz w:val="18"/>
        </w:rPr>
        <w:t>145 -| D. 시뮬레이터 먼저 | FOPDT 증류탑 디지털 트윈으로 실플랜트 전 검증 | 현 브랜치 `sim/...` 와 자연스러움 |</w:t>
      </w:r>
    </w:p>
    <w:p>
      <w:pPr>
        <w:spacing w:before="0" w:after="20"/>
      </w:pPr>
      <w:r>
        <w:rPr>
          <w:sz w:val="18"/>
        </w:rPr>
        <w:t>160 +엔진의 모든 쓰기는 아래를 강제 통과한다(다층 독립 방어):</w:t>
      </w:r>
    </w:p>
    <w:p>
      <w:pPr>
        <w:spacing w:before="0" w:after="20"/>
      </w:pPr>
      <w:r>
        <w:rPr>
          <w:sz w:val="18"/>
        </w:rPr>
        <w:t>161</w:t>
      </w:r>
    </w:p>
    <w:p>
      <w:pPr>
        <w:spacing w:before="0" w:after="20"/>
      </w:pPr>
      <w:r>
        <w:rPr>
          <w:sz w:val="18"/>
        </w:rPr>
        <w:t>147 -### 6.2 LLM 개입 수준 — "LLM 권한 어디까지"</w:t>
      </w:r>
    </w:p>
    <w:p>
      <w:pPr>
        <w:spacing w:before="0" w:after="20"/>
      </w:pPr>
      <w:r>
        <w:rPr>
          <w:sz w:val="18"/>
        </w:rPr>
        <w:t>148 -| 옵션 | 내용 | 비고 |</w:t>
      </w:r>
    </w:p>
    <w:p>
      <w:pPr>
        <w:spacing w:before="0" w:after="20"/>
      </w:pPr>
      <w:r>
        <w:rPr>
          <w:sz w:val="18"/>
        </w:rPr>
        <w:t>149 -|------|------|------|</w:t>
      </w:r>
    </w:p>
    <w:p>
      <w:pPr>
        <w:spacing w:before="0" w:after="20"/>
      </w:pPr>
      <w:r>
        <w:rPr>
          <w:sz w:val="18"/>
        </w:rPr>
        <w:t xml:space="preserve">150 -| </w:t>
      </w:r>
      <w:r>
        <w:rPr>
          <w:b/>
          <w:sz w:val="18"/>
        </w:rPr>
        <w:t>가. 감독·조언만</w:t>
      </w:r>
      <w:r>
        <w:rPr>
          <w:sz w:val="18"/>
        </w:rPr>
        <w:t xml:space="preserve"> | Step Test 분석·이상 설명·파라미터 제안만. 밸브/쓰기 절대 안 함 | </w:t>
      </w:r>
      <w:r>
        <w:rPr>
          <w:b/>
          <w:sz w:val="18"/>
        </w:rPr>
        <w:t>권장</w:t>
      </w:r>
      <w:r>
        <w:rPr>
          <w:sz w:val="18"/>
        </w:rPr>
        <w:t>. 가장 안전 |</w:t>
      </w:r>
    </w:p>
    <w:p>
      <w:pPr>
        <w:spacing w:before="0" w:after="20"/>
      </w:pPr>
      <w:r>
        <w:rPr>
          <w:sz w:val="18"/>
        </w:rPr>
        <w:t>151 -| 나. 파라미터 쓰기(승인 게이트) | LLM이 K·τ 등 엔진 파라미터 변경 제안 → 운전원 승인 후 반영. 밸브 직접 제어는 여전히 엔</w:t>
      </w:r>
    </w:p>
    <w:p>
      <w:pPr>
        <w:spacing w:before="0" w:after="20"/>
      </w:pPr>
      <w:r>
        <w:rPr>
          <w:sz w:val="18"/>
        </w:rPr>
        <w:t>-진만 | 적응 튜닝 가능 |</w:t>
      </w:r>
    </w:p>
    <w:p>
      <w:pPr>
        <w:spacing w:before="0" w:after="20"/>
      </w:pPr>
      <w:r>
        <w:rPr>
          <w:sz w:val="18"/>
        </w:rPr>
        <w:t>152 -| 다. MCP 쓰기 도구 추가 | LLM이 MCP로 직접 SV/모드 쓰기(가드 경유) | 유연하나 위험 큼 — 신중 적용 |</w:t>
      </w:r>
    </w:p>
    <w:p>
      <w:pPr>
        <w:spacing w:before="0" w:after="20"/>
      </w:pPr>
      <w:r>
        <w:rPr>
          <w:sz w:val="18"/>
        </w:rPr>
        <w:t xml:space="preserve">162 +1. </w:t>
      </w:r>
      <w:r>
        <w:rPr>
          <w:b/>
          <w:sz w:val="18"/>
        </w:rPr>
        <w:t>엔진 가드</w:t>
      </w:r>
      <w:r>
        <w:rPr>
          <w:sz w:val="18"/>
        </w:rPr>
        <w:t xml:space="preserve">: rate 제한 · 절대 min/max · </w:t>
      </w:r>
      <w:r>
        <w:rPr>
          <w:b/>
          <w:sz w:val="18"/>
        </w:rPr>
        <w:t>현재 유량범위 대비 밸브 변동폭 제한</w:t>
      </w:r>
      <w:r>
        <w:rPr>
          <w:sz w:val="18"/>
        </w:rPr>
        <w:t xml:space="preserve"> · 태그 화이트리스트 · 전 쓰기 감사로</w:t>
      </w:r>
    </w:p>
    <w:p>
      <w:pPr>
        <w:spacing w:before="0" w:after="20"/>
      </w:pPr>
      <w:r>
        <w:rPr>
          <w:sz w:val="18"/>
        </w:rPr>
        <w:t>+그</w:t>
      </w:r>
    </w:p>
    <w:p>
      <w:pPr>
        <w:spacing w:before="0" w:after="20"/>
      </w:pPr>
      <w:r>
        <w:rPr>
          <w:sz w:val="18"/>
        </w:rPr>
        <w:t xml:space="preserve">163 +2. </w:t>
      </w:r>
      <w:r>
        <w:rPr>
          <w:b/>
          <w:sz w:val="18"/>
        </w:rPr>
        <w:t>DCS 측 한계</w:t>
      </w:r>
      <w:r>
        <w:rPr>
          <w:sz w:val="18"/>
        </w:rPr>
        <w:t>: RSP 한계(SPHILM/SPLOLM), 출력 한계(OPHILM/OPLOLM) — 엔진과 독립</w:t>
      </w:r>
    </w:p>
    <w:p>
      <w:pPr>
        <w:spacing w:before="0" w:after="20"/>
      </w:pPr>
      <w:r>
        <w:rPr>
          <w:sz w:val="18"/>
        </w:rPr>
        <w:t xml:space="preserve">164 +3. </w:t>
      </w:r>
      <w:r>
        <w:rPr>
          <w:b/>
          <w:sz w:val="18"/>
        </w:rPr>
        <w:t>운전원 스위치</w:t>
      </w:r>
      <w:r>
        <w:rPr>
          <w:sz w:val="18"/>
        </w:rPr>
        <w:t>: LSP/RSP, AUTO/MAN — 언제든 즉시 회수 (최우선)</w:t>
      </w:r>
    </w:p>
    <w:p>
      <w:pPr>
        <w:spacing w:before="0" w:after="20"/>
      </w:pPr>
      <w:r>
        <w:rPr>
          <w:sz w:val="18"/>
        </w:rPr>
        <w:t xml:space="preserve">165 +4. </w:t>
      </w:r>
      <w:r>
        <w:rPr>
          <w:b/>
          <w:sz w:val="18"/>
        </w:rPr>
        <w:t>데드맨/워치독</w:t>
      </w:r>
      <w:r>
        <w:rPr>
          <w:sz w:val="18"/>
        </w:rPr>
        <w:t>: 엔진 stale → SP경로는 운전원 LSP 회수, OP경로는 DCS 로직이 MAN→AUTO(bumpless) 폴백</w:t>
      </w:r>
    </w:p>
    <w:p>
      <w:pPr>
        <w:spacing w:before="0" w:after="20"/>
      </w:pPr>
      <w:r>
        <w:rPr>
          <w:sz w:val="18"/>
        </w:rPr>
        <w:t xml:space="preserve">166 +5. </w:t>
      </w:r>
      <w:r>
        <w:rPr>
          <w:b/>
          <w:sz w:val="18"/>
        </w:rPr>
        <w:t>ESD/IL/SIS 독립</w:t>
      </w:r>
      <w:r>
        <w:rPr>
          <w:sz w:val="18"/>
        </w:rPr>
        <w:t>: BPCS 루프의 MAN/AUTO·LSP/RSP와 무관하게 최종요소에 독립 동작 → 실험을 봉인된 안전 범위에 묶음</w:t>
      </w:r>
    </w:p>
    <w:p>
      <w:pPr>
        <w:spacing w:before="0" w:after="20"/>
      </w:pPr>
      <w:r>
        <w:rPr>
          <w:sz w:val="18"/>
        </w:rPr>
        <w:t xml:space="preserve">167 +6. </w:t>
      </w:r>
      <w:r>
        <w:rPr>
          <w:b/>
          <w:sz w:val="18"/>
        </w:rPr>
        <w:t>한 번에 한 루프</w:t>
      </w:r>
      <w:r>
        <w:rPr>
          <w:sz w:val="18"/>
        </w:rPr>
        <w:t>: 간섭 루프 동시 MAN 금지</w:t>
      </w:r>
    </w:p>
    <w:p>
      <w:pPr>
        <w:spacing w:before="0" w:after="20"/>
      </w:pPr>
      <w:r>
        <w:rPr>
          <w:sz w:val="18"/>
        </w:rPr>
        <w:t xml:space="preserve">168 +7. </w:t>
      </w:r>
      <w:r>
        <w:rPr>
          <w:b/>
          <w:sz w:val="18"/>
        </w:rPr>
        <w:t>양방향 bumpless</w:t>
      </w:r>
      <w:r>
        <w:rPr>
          <w:sz w:val="18"/>
        </w:rPr>
        <w:t>: 모든 전환에서 충격 없음(PID bumpless output + 엔진 추종)</w:t>
      </w:r>
    </w:p>
    <w:p>
      <w:pPr>
        <w:spacing w:before="0" w:after="20"/>
      </w:pPr>
      <w:r>
        <w:rPr>
          <w:sz w:val="18"/>
        </w:rPr>
        <w:t>169</w:t>
      </w:r>
    </w:p>
    <w:p>
      <w:pPr>
        <w:spacing w:before="0" w:after="20"/>
      </w:pPr>
      <w:r>
        <w:rPr>
          <w:sz w:val="18"/>
        </w:rPr>
        <w:t xml:space="preserve">154 -&gt; 현재 권장 조합: </w:t>
      </w:r>
      <w:r>
        <w:rPr>
          <w:b/>
          <w:sz w:val="18"/>
        </w:rPr>
        <w:t>6.1-A (가드 먼저) + 6.2-가 (LLM 감독만)</w:t>
      </w:r>
      <w:r>
        <w:rPr>
          <w:sz w:val="18"/>
        </w:rPr>
        <w:t xml:space="preserve"> 로 시작 → 검증 후 단계적 확장.</w:t>
      </w:r>
    </w:p>
    <w:p>
      <w:pPr>
        <w:spacing w:before="0" w:after="20"/>
      </w:pPr>
      <w:r>
        <w:rPr>
          <w:sz w:val="18"/>
        </w:rPr>
        <w:t xml:space="preserve">170 +&gt; ⚠️ </w:t>
      </w:r>
      <w:r>
        <w:rPr>
          <w:b/>
          <w:sz w:val="18"/>
        </w:rPr>
        <w:t>MoC/문화</w:t>
      </w:r>
      <w:r>
        <w:rPr>
          <w:sz w:val="18"/>
        </w:rPr>
        <w:t>: 자동 시스템이 SP/OP를 조작하는 것은 현장에서 APC로 간주 → 변경관리·운전원 수용 절차 필요(기술 외 항목)</w:t>
      </w:r>
    </w:p>
    <w:p>
      <w:pPr>
        <w:spacing w:before="0" w:after="20"/>
      </w:pPr>
      <w:r>
        <w:rPr>
          <w:sz w:val="18"/>
        </w:rPr>
        <w:t>+.</w:t>
      </w:r>
    </w:p>
    <w:p>
      <w:pPr>
        <w:spacing w:before="0" w:after="20"/>
      </w:pPr>
      <w:r>
        <w:rPr>
          <w:sz w:val="18"/>
        </w:rPr>
        <w:t>171</w:t>
      </w:r>
    </w:p>
    <w:p>
      <w:pPr>
        <w:spacing w:before="0" w:after="20"/>
      </w:pPr>
      <w:r>
        <w:rPr>
          <w:sz w:val="18"/>
        </w:rPr>
        <w:t>172  ---</w:t>
      </w:r>
    </w:p>
    <w:p>
      <w:pPr>
        <w:spacing w:before="0" w:after="20"/>
      </w:pPr>
      <w:r>
        <w:rPr>
          <w:sz w:val="18"/>
        </w:rPr>
        <w:t>173</w:t>
      </w:r>
    </w:p>
    <w:p>
      <w:pPr>
        <w:spacing w:before="0" w:after="20"/>
      </w:pPr>
      <w:r>
        <w:rPr>
          <w:sz w:val="18"/>
        </w:rPr>
        <w:t>158 -## 7. 단계별 로드맵</w:t>
      </w:r>
    </w:p>
    <w:p>
      <w:pPr>
        <w:spacing w:before="0" w:after="20"/>
      </w:pPr>
      <w:r>
        <w:rPr>
          <w:sz w:val="18"/>
        </w:rPr>
        <w:t>174 +## 7. 단계별 신뢰 이양 로드맵 (운전원 비전)</w:t>
      </w:r>
    </w:p>
    <w:p>
      <w:pPr>
        <w:spacing w:before="0" w:after="20"/>
      </w:pPr>
      <w:r>
        <w:rPr>
          <w:sz w:val="18"/>
        </w:rPr>
        <w:t>175</w:t>
      </w:r>
    </w:p>
    <w:p>
      <w:pPr>
        <w:spacing w:before="0" w:after="20"/>
      </w:pPr>
      <w:r>
        <w:rPr>
          <w:sz w:val="18"/>
        </w:rPr>
        <w:t xml:space="preserve">160 -- </w:t>
      </w:r>
      <w:r>
        <w:rPr>
          <w:b/>
          <w:sz w:val="18"/>
        </w:rPr>
        <w:t>Phase 0 — 안전 가드 레이어</w:t>
      </w:r>
      <w:r>
        <w:rPr>
          <w:sz w:val="18"/>
        </w:rPr>
        <w:t>: 쓰기 경로 클램프/rate/dead band/화이트리스트/폴백/감사로그. (전제조건)</w:t>
      </w:r>
    </w:p>
    <w:p>
      <w:pPr>
        <w:spacing w:before="0" w:after="20"/>
      </w:pPr>
      <w:r>
        <w:rPr>
          <w:sz w:val="18"/>
        </w:rPr>
        <w:t xml:space="preserve">161 -- </w:t>
      </w:r>
      <w:r>
        <w:rPr>
          <w:b/>
          <w:sz w:val="18"/>
        </w:rPr>
        <w:t>Phase A — 조언형(개루프)</w:t>
      </w:r>
      <w:r>
        <w:rPr>
          <w:sz w:val="18"/>
        </w:rPr>
        <w:t>: 보상 엔진이 권고 SV 계산·대시보드 표시 + LLM Step Test 분석기.</w:t>
      </w:r>
    </w:p>
    <w:p>
      <w:pPr>
        <w:spacing w:before="0" w:after="20"/>
      </w:pPr>
      <w:r>
        <w:rPr>
          <w:sz w:val="18"/>
        </w:rPr>
        <w:t>162 -  DCS 쓰기는 운전원 수동 승인. 위험 최소.</w:t>
      </w:r>
    </w:p>
    <w:p>
      <w:pPr>
        <w:spacing w:before="0" w:after="20"/>
      </w:pPr>
      <w:r>
        <w:rPr>
          <w:sz w:val="18"/>
        </w:rPr>
        <w:t xml:space="preserve">163 -- </w:t>
      </w:r>
      <w:r>
        <w:rPr>
          <w:b/>
          <w:sz w:val="18"/>
        </w:rPr>
        <w:t>Phase B — 감독형 폐루프</w:t>
      </w:r>
      <w:r>
        <w:rPr>
          <w:sz w:val="18"/>
        </w:rPr>
        <w:t>: `AutoRunService`가 가드 안에서 SV 자동 쓰기. LLM은 파라미터만 제안(승인 게이트).</w:t>
      </w:r>
    </w:p>
    <w:p>
      <w:pPr>
        <w:spacing w:before="0" w:after="20"/>
      </w:pPr>
      <w:r>
        <w:rPr>
          <w:sz w:val="18"/>
        </w:rPr>
        <w:t xml:space="preserve">164 -- </w:t>
      </w:r>
      <w:r>
        <w:rPr>
          <w:b/>
          <w:sz w:val="18"/>
        </w:rPr>
        <w:t>Phase C — 자가 튜닝</w:t>
      </w:r>
      <w:r>
        <w:rPr>
          <w:sz w:val="18"/>
        </w:rPr>
        <w:t>: LLM이 Step Test 시점 제안 → 자동 피팅 → 시뮬레이터 A/B 검증 후 반영.</w:t>
      </w:r>
    </w:p>
    <w:p>
      <w:pPr>
        <w:spacing w:before="0" w:after="20"/>
      </w:pPr>
      <w:r>
        <w:rPr>
          <w:sz w:val="18"/>
        </w:rPr>
        <w:t>176 +| 단계 | 내용 | 경로 | 권한 |</w:t>
      </w:r>
    </w:p>
    <w:p>
      <w:pPr>
        <w:spacing w:before="0" w:after="20"/>
      </w:pPr>
      <w:r>
        <w:rPr>
          <w:sz w:val="18"/>
        </w:rPr>
        <w:t>177 +|------|------|------|------|</w:t>
      </w:r>
    </w:p>
    <w:p>
      <w:pPr>
        <w:spacing w:before="0" w:after="20"/>
      </w:pPr>
      <w:r>
        <w:rPr>
          <w:sz w:val="18"/>
        </w:rPr>
        <w:t xml:space="preserve">178 +| </w:t>
      </w:r>
      <w:r>
        <w:rPr>
          <w:b/>
          <w:sz w:val="18"/>
        </w:rPr>
        <w:t>1. 제안 표시</w:t>
      </w:r>
      <w:r>
        <w:rPr>
          <w:sz w:val="18"/>
        </w:rPr>
        <w:t xml:space="preserve"> | 엔진이 RSP 소스 포인트에 계산값 write → 운전원이 페이스플레이트에서 "제안 SP"를 봄(LSP 유지) | SP/RS</w:t>
      </w:r>
    </w:p>
    <w:p>
      <w:pPr>
        <w:spacing w:before="0" w:after="20"/>
      </w:pPr>
      <w:r>
        <w:rPr>
          <w:sz w:val="18"/>
        </w:rPr>
        <w:t>+P | 운전원 100% |</w:t>
      </w:r>
    </w:p>
    <w:p>
      <w:pPr>
        <w:spacing w:before="0" w:after="20"/>
      </w:pPr>
      <w:r>
        <w:rPr>
          <w:sz w:val="18"/>
        </w:rPr>
        <w:t xml:space="preserve">179 +| </w:t>
      </w:r>
      <w:r>
        <w:rPr>
          <w:b/>
          <w:sz w:val="18"/>
        </w:rPr>
        <w:t>2. 관찰·신뢰 형성</w:t>
      </w:r>
      <w:r>
        <w:rPr>
          <w:sz w:val="18"/>
        </w:rPr>
        <w:t xml:space="preserve"> | 제안값이 합리적인지 운전원이 일정 기간 관찰 | SP/RSP | 운전원 100% |</w:t>
      </w:r>
    </w:p>
    <w:p>
      <w:pPr>
        <w:spacing w:before="0" w:after="20"/>
      </w:pPr>
      <w:r>
        <w:rPr>
          <w:sz w:val="18"/>
        </w:rPr>
        <w:t xml:space="preserve">180 +| </w:t>
      </w:r>
      <w:r>
        <w:rPr>
          <w:b/>
          <w:sz w:val="18"/>
        </w:rPr>
        <w:t>3. SP 주도권 이양</w:t>
      </w:r>
      <w:r>
        <w:rPr>
          <w:sz w:val="18"/>
        </w:rPr>
        <w:t xml:space="preserve"> | 신뢰 시 운전원이 </w:t>
      </w:r>
      <w:r>
        <w:rPr>
          <w:b/>
          <w:sz w:val="18"/>
        </w:rPr>
        <w:t>RSP로 토글</w:t>
      </w:r>
      <w:r>
        <w:rPr>
          <w:sz w:val="18"/>
        </w:rPr>
        <w:t xml:space="preserve"> → 엔진 SP 추종. 언제든 LSP 회수 | SP/RSP | 엔진(가역) |</w:t>
      </w:r>
    </w:p>
    <w:p>
      <w:pPr>
        <w:spacing w:before="0" w:after="20"/>
      </w:pPr>
      <w:r>
        <w:rPr>
          <w:sz w:val="18"/>
        </w:rPr>
        <w:t xml:space="preserve">181 +| </w:t>
      </w:r>
      <w:r>
        <w:rPr>
          <w:b/>
          <w:sz w:val="18"/>
        </w:rPr>
        <w:t>4. 헌팅 자동 안정화</w:t>
      </w:r>
      <w:r>
        <w:rPr>
          <w:sz w:val="18"/>
        </w:rPr>
        <w:t xml:space="preserve"> | 헌팅 임계 초과 + 원인=튜닝/외란 확인 시 PID MAN 전환 → FF+PI로 OP 핸드홀딩 → 안정 후 복귀 | O</w:t>
      </w:r>
    </w:p>
    <w:p>
      <w:pPr>
        <w:spacing w:before="0" w:after="20"/>
      </w:pPr>
      <w:r>
        <w:rPr>
          <w:sz w:val="18"/>
        </w:rPr>
        <w:t>+P/MAN | 엔진(데드맨 폴백) |</w:t>
      </w:r>
    </w:p>
    <w:p>
      <w:pPr>
        <w:spacing w:before="0" w:after="20"/>
      </w:pPr>
      <w:r>
        <w:rPr>
          <w:sz w:val="18"/>
        </w:rPr>
        <w:t>182</w:t>
      </w:r>
    </w:p>
    <w:p>
      <w:pPr>
        <w:spacing w:before="0" w:after="20"/>
      </w:pPr>
      <w:r>
        <w:rPr>
          <w:sz w:val="18"/>
        </w:rPr>
        <w:t>183 +</w:t>
      </w:r>
      <w:r>
        <w:rPr>
          <w:b/>
          <w:sz w:val="18"/>
        </w:rPr>
        <w:t>구현 선행조건(Phase 0)</w:t>
      </w:r>
      <w:r>
        <w:rPr>
          <w:sz w:val="18"/>
        </w:rPr>
        <w:t>: §6-1 엔진 가드 레이어 + 데드맨. *(현재 쓰기 경로에 가드 0건 — §10 참조.)*</w:t>
      </w:r>
    </w:p>
    <w:p>
      <w:pPr>
        <w:spacing w:before="0" w:after="20"/>
      </w:pPr>
      <w:r>
        <w:rPr>
          <w:sz w:val="18"/>
        </w:rPr>
        <w:t>184 +</w:t>
      </w:r>
    </w:p>
    <w:p>
      <w:pPr>
        <w:spacing w:before="0" w:after="20"/>
      </w:pPr>
      <w:r>
        <w:rPr>
          <w:sz w:val="18"/>
        </w:rPr>
        <w:t>185  ---</w:t>
      </w:r>
    </w:p>
    <w:p>
      <w:pPr>
        <w:spacing w:before="0" w:after="20"/>
      </w:pPr>
      <w:r>
        <w:rPr>
          <w:sz w:val="18"/>
        </w:rPr>
        <w:t>186</w:t>
      </w:r>
    </w:p>
    <w:p>
      <w:pPr>
        <w:spacing w:before="0" w:after="20"/>
      </w:pPr>
      <w:r>
        <w:rPr>
          <w:sz w:val="18"/>
        </w:rPr>
        <w:t>168 -## 8. LLM이 잘하는 4가지 역할 (Plane 2 상세)</w:t>
      </w:r>
    </w:p>
    <w:p>
      <w:pPr>
        <w:spacing w:before="0" w:after="20"/>
      </w:pPr>
      <w:r>
        <w:rPr>
          <w:sz w:val="18"/>
        </w:rPr>
        <w:t>187 +## 8. 태그/노드 매핑 (실측 — `find_tags`·`trace_connections`)</w:t>
      </w:r>
    </w:p>
    <w:p>
      <w:pPr>
        <w:spacing w:before="0" w:after="20"/>
      </w:pPr>
      <w:r>
        <w:rPr>
          <w:sz w:val="18"/>
        </w:rPr>
        <w:t>188</w:t>
      </w:r>
    </w:p>
    <w:p>
      <w:pPr>
        <w:spacing w:before="0" w:after="20"/>
      </w:pPr>
      <w:r>
        <w:rPr>
          <w:sz w:val="18"/>
        </w:rPr>
        <w:t xml:space="preserve">170 -1. </w:t>
      </w:r>
      <w:r>
        <w:rPr>
          <w:b/>
          <w:sz w:val="18"/>
        </w:rPr>
        <w:t>Step Test 분석 (강력 추천)</w:t>
      </w:r>
      <w:r>
        <w:rPr>
          <w:sz w:val="18"/>
        </w:rPr>
        <w:t xml:space="preserve"> — 원본 §3. 유량 스텝 후 하부/상부/환류드럼/측류 온도·Analyzer 곡선을</w:t>
      </w:r>
    </w:p>
    <w:p>
      <w:pPr>
        <w:spacing w:before="0" w:after="20"/>
      </w:pPr>
      <w:r>
        <w:rPr>
          <w:sz w:val="18"/>
        </w:rPr>
        <w:t>171 -   `query_pv_history`로 뽑아 LLM에 주면 구간별 데드타임 θ·시상수 τ를 읽어냄 (결정론 곡선피팅으로 교차검증)</w:t>
      </w:r>
    </w:p>
    <w:p>
      <w:pPr>
        <w:spacing w:before="0" w:after="20"/>
      </w:pPr>
      <w:r>
        <w:rPr>
          <w:sz w:val="18"/>
        </w:rPr>
        <w:t>172 -   → 그 값이 Plane 1 파라미터가 됨.</w:t>
      </w:r>
    </w:p>
    <w:p>
      <w:pPr>
        <w:spacing w:before="0" w:after="20"/>
      </w:pPr>
      <w:r>
        <w:rPr>
          <w:sz w:val="18"/>
        </w:rPr>
        <w:t xml:space="preserve">173 -2. </w:t>
      </w:r>
      <w:r>
        <w:rPr>
          <w:b/>
          <w:sz w:val="18"/>
        </w:rPr>
        <w:t>파라미터 튜닝 조언</w:t>
      </w:r>
      <w:r>
        <w:rPr>
          <w:sz w:val="18"/>
        </w:rPr>
        <w:t xml:space="preserve"> — 처리량·원료 조성 드리프트 시 K·τ 재조정 제안.</w:t>
      </w:r>
    </w:p>
    <w:p>
      <w:pPr>
        <w:spacing w:before="0" w:after="20"/>
      </w:pPr>
      <w:r>
        <w:rPr>
          <w:sz w:val="18"/>
        </w:rPr>
        <w:t xml:space="preserve">174 -3. </w:t>
      </w:r>
      <w:r>
        <w:rPr>
          <w:b/>
          <w:sz w:val="18"/>
        </w:rPr>
        <w:t>이상 상황 서술</w:t>
      </w:r>
      <w:r>
        <w:rPr>
          <w:sz w:val="18"/>
        </w:rPr>
        <w:t xml:space="preserve"> — "FT 헌팅 5분째 ±5% 지속, 필터 τ 300→420초 권장" 식 자연어 진단.</w:t>
      </w:r>
    </w:p>
    <w:p>
      <w:pPr>
        <w:spacing w:before="0" w:after="20"/>
      </w:pPr>
      <w:r>
        <w:rPr>
          <w:sz w:val="18"/>
        </w:rPr>
        <w:t xml:space="preserve">175 -4. </w:t>
      </w:r>
      <w:r>
        <w:rPr>
          <w:b/>
          <w:sz w:val="18"/>
        </w:rPr>
        <w:t>운전원 코칭</w:t>
      </w:r>
      <w:r>
        <w:rPr>
          <w:sz w:val="18"/>
        </w:rPr>
        <w:t xml:space="preserve"> — 신입에게 "왜 P는 15분 늦게 여는가"를 문서 근거로 설명.</w:t>
      </w:r>
    </w:p>
    <w:p>
      <w:pPr>
        <w:spacing w:before="0" w:after="20"/>
      </w:pPr>
      <w:r>
        <w:rPr>
          <w:sz w:val="18"/>
        </w:rPr>
        <w:t>189 +원료 경로(trace_connections):</w:t>
      </w:r>
    </w:p>
    <w:p>
      <w:pPr>
        <w:spacing w:before="0" w:after="20"/>
      </w:pPr>
      <w:r>
        <w:rPr>
          <w:sz w:val="18"/>
        </w:rPr>
        <w:t>190 +```</w:t>
      </w:r>
    </w:p>
    <w:p>
      <w:pPr>
        <w:spacing w:before="0" w:after="20"/>
      </w:pPr>
      <w:r>
        <w:rPr>
          <w:sz w:val="18"/>
        </w:rPr>
        <w:t>191 +P-6101(원료펌프) → FT-6101 → FICQ-6101 → FCV-6101 → E-6103(예열) → C-6111 원료 스프레이 분배기</w:t>
      </w:r>
    </w:p>
    <w:p>
      <w:pPr>
        <w:spacing w:before="0" w:after="20"/>
      </w:pPr>
      <w:r>
        <w:rPr>
          <w:sz w:val="18"/>
        </w:rPr>
        <w:t>192 +```</w:t>
      </w:r>
    </w:p>
    <w:p>
      <w:pPr>
        <w:spacing w:before="0" w:after="20"/>
      </w:pPr>
      <w:r>
        <w:rPr>
          <w:sz w:val="18"/>
        </w:rPr>
        <w:t>193</w:t>
      </w:r>
    </w:p>
    <w:p>
      <w:pPr>
        <w:spacing w:before="0" w:after="20"/>
      </w:pPr>
      <w:r>
        <w:rPr>
          <w:sz w:val="18"/>
        </w:rPr>
        <w:t>194 +| # | 경로 | MV/제어 | 유량 | 온도 | 수위/압력 | τ |</w:t>
      </w:r>
    </w:p>
    <w:p>
      <w:pPr>
        <w:spacing w:before="0" w:after="20"/>
      </w:pPr>
      <w:r>
        <w:rPr>
          <w:sz w:val="18"/>
        </w:rPr>
        <w:t>195 +|---|------|---------|------|------|----------|---|</w:t>
      </w:r>
    </w:p>
    <w:p>
      <w:pPr>
        <w:spacing w:before="0" w:after="20"/>
      </w:pPr>
      <w:r>
        <w:rPr>
          <w:sz w:val="18"/>
        </w:rPr>
        <w:t xml:space="preserve">196 +| </w:t>
      </w:r>
      <w:r>
        <w:rPr>
          <w:b/>
          <w:sz w:val="18"/>
        </w:rPr>
        <w:t>F</w:t>
      </w:r>
      <w:r>
        <w:rPr>
          <w:sz w:val="18"/>
        </w:rPr>
        <w:t xml:space="preserve"> | 원료 투입 | </w:t>
      </w:r>
      <w:r>
        <w:rPr>
          <w:b/>
          <w:sz w:val="18"/>
        </w:rPr>
        <w:t>FICQ-6101</w:t>
      </w:r>
      <w:r>
        <w:rPr>
          <w:sz w:val="18"/>
        </w:rPr>
        <w:t>→FCV-6101 | FT-6101 | (E-6103 예열) | — | 입력(Lag 300s) |</w:t>
      </w:r>
    </w:p>
    <w:p>
      <w:pPr>
        <w:spacing w:before="0" w:after="20"/>
      </w:pPr>
      <w:r>
        <w:rPr>
          <w:sz w:val="18"/>
        </w:rPr>
        <w:t xml:space="preserve">197 +| </w:t>
      </w:r>
      <w:r>
        <w:rPr>
          <w:b/>
          <w:sz w:val="18"/>
        </w:rPr>
        <w:t>S</w:t>
      </w:r>
      <w:r>
        <w:rPr>
          <w:sz w:val="18"/>
        </w:rPr>
        <w:t xml:space="preserve"> | 리보일러 스팀 | 스팀밸브 | </w:t>
      </w:r>
      <w:r>
        <w:rPr>
          <w:b/>
          <w:sz w:val="18"/>
        </w:rPr>
        <w:t>FI-6115</w:t>
      </w:r>
      <w:r>
        <w:rPr>
          <w:sz w:val="18"/>
        </w:rPr>
        <w:t xml:space="preserve"> | TI-6111A(BOT), TICA-6111A | PI-6700(스팀압) | 가장 빠름 |</w:t>
      </w:r>
    </w:p>
    <w:p>
      <w:pPr>
        <w:spacing w:before="0" w:after="20"/>
      </w:pPr>
      <w:r>
        <w:rPr>
          <w:sz w:val="18"/>
        </w:rPr>
        <w:t xml:space="preserve">198 +| </w:t>
      </w:r>
      <w:r>
        <w:rPr>
          <w:b/>
          <w:sz w:val="18"/>
        </w:rPr>
        <w:t>B</w:t>
      </w:r>
      <w:r>
        <w:rPr>
          <w:sz w:val="18"/>
        </w:rPr>
        <w:t xml:space="preserve"> | 하부 제거 | 하부 발출 밸브 *(밸브태그 미확인)* | (미확인) | TI-6111A(BOT) | </w:t>
      </w:r>
      <w:r>
        <w:rPr>
          <w:b/>
          <w:sz w:val="18"/>
        </w:rPr>
        <w:t>LI-6111</w:t>
      </w:r>
      <w:r>
        <w:rPr>
          <w:sz w:val="18"/>
        </w:rPr>
        <w:t>(하부수위) | 1~2분 |</w:t>
      </w:r>
    </w:p>
    <w:p>
      <w:pPr>
        <w:spacing w:before="0" w:after="20"/>
      </w:pPr>
      <w:r>
        <w:rPr>
          <w:sz w:val="18"/>
        </w:rPr>
        <w:t xml:space="preserve">199 +| </w:t>
      </w:r>
      <w:r>
        <w:rPr>
          <w:b/>
          <w:sz w:val="18"/>
        </w:rPr>
        <w:t>D/R</w:t>
      </w:r>
      <w:r>
        <w:rPr>
          <w:sz w:val="18"/>
        </w:rPr>
        <w:t xml:space="preserve"> | 상부/환류 | </w:t>
      </w:r>
      <w:r>
        <w:rPr>
          <w:b/>
          <w:sz w:val="18"/>
        </w:rPr>
        <w:t>FICQ-6113</w:t>
      </w:r>
      <w:r>
        <w:rPr>
          <w:sz w:val="18"/>
        </w:rPr>
        <w:t xml:space="preserve">(PV29.9/SP36.4) | FI-6113 | TI-6111D(TOP) | </w:t>
      </w:r>
      <w:r>
        <w:rPr>
          <w:b/>
          <w:sz w:val="18"/>
        </w:rPr>
        <w:t>LI-6113</w:t>
      </w:r>
      <w:r>
        <w:rPr>
          <w:sz w:val="18"/>
        </w:rPr>
        <w:t>(D-6113 환류드럼), LICA-6113,</w:t>
      </w:r>
    </w:p>
    <w:p>
      <w:pPr>
        <w:spacing w:before="0" w:after="20"/>
      </w:pPr>
      <w:r>
        <w:rPr>
          <w:sz w:val="18"/>
        </w:rPr>
        <w:t>+ PI-6111(진공), PICA-6111 | 5분 |</w:t>
      </w:r>
    </w:p>
    <w:p>
      <w:pPr>
        <w:spacing w:before="0" w:after="20"/>
      </w:pPr>
      <w:r>
        <w:rPr>
          <w:sz w:val="18"/>
        </w:rPr>
        <w:t xml:space="preserve">200 +| </w:t>
      </w:r>
      <w:r>
        <w:rPr>
          <w:b/>
          <w:sz w:val="18"/>
        </w:rPr>
        <w:t>P</w:t>
      </w:r>
      <w:r>
        <w:rPr>
          <w:sz w:val="18"/>
        </w:rPr>
        <w:t xml:space="preserve"> | 측류 제품 | </w:t>
      </w:r>
      <w:r>
        <w:rPr>
          <w:b/>
          <w:sz w:val="18"/>
        </w:rPr>
        <w:t>🔲 사용자 매핑 예정</w:t>
      </w:r>
      <w:r>
        <w:rPr>
          <w:sz w:val="18"/>
        </w:rPr>
        <w:t xml:space="preserve"> | FI-6120(PGMEA) | TI-6111B/C(MID) | LI-6121/6122/6123(제품탱크) | 15~20분</w:t>
      </w:r>
    </w:p>
    <w:p>
      <w:pPr>
        <w:spacing w:before="0" w:after="20"/>
      </w:pPr>
      <w:r>
        <w:rPr>
          <w:sz w:val="18"/>
        </w:rPr>
        <w:t>+|</w:t>
      </w:r>
    </w:p>
    <w:p>
      <w:pPr>
        <w:spacing w:before="0" w:after="20"/>
      </w:pPr>
      <w:r>
        <w:rPr>
          <w:sz w:val="18"/>
        </w:rPr>
        <w:t>201 +</w:t>
      </w:r>
    </w:p>
    <w:p>
      <w:pPr>
        <w:spacing w:before="0" w:after="20"/>
      </w:pPr>
      <w:r>
        <w:rPr>
          <w:sz w:val="18"/>
        </w:rPr>
        <w:t>202 +- OPC Node 형식: `ns=1;s=sinamserver:ficq-6101.sp` / `.op` / `.md`(MAN=0/AUTO=1).</w:t>
      </w:r>
    </w:p>
    <w:p>
      <w:pPr>
        <w:spacing w:before="0" w:after="20"/>
      </w:pPr>
      <w:r>
        <w:rPr>
          <w:sz w:val="18"/>
        </w:rPr>
        <w:t xml:space="preserve">203 +  ※ SP 경로 구현 시 write 타깃은 </w:t>
      </w:r>
      <w:r>
        <w:rPr>
          <w:b/>
          <w:sz w:val="18"/>
        </w:rPr>
        <w:t>루프 SP가 아니라 RSP 소스 포인트</w:t>
      </w:r>
      <w:r>
        <w:rPr>
          <w:sz w:val="18"/>
        </w:rPr>
        <w:t>로 바뀜(노드 ID만 교체, 쓰기 코드 동일).</w:t>
      </w:r>
    </w:p>
    <w:p>
      <w:pPr>
        <w:spacing w:before="0" w:after="20"/>
      </w:pPr>
      <w:r>
        <w:rPr>
          <w:sz w:val="18"/>
        </w:rPr>
        <w:t>204 +- 현재 운전 흔적: FICQ-6113 PV 29.9 / SP 36.4 추종, 진공압 PICA-6111 30.4 → 가동 중 추정.</w:t>
      </w:r>
    </w:p>
    <w:p>
      <w:pPr>
        <w:spacing w:before="0" w:after="20"/>
      </w:pPr>
      <w:r>
        <w:rPr>
          <w:sz w:val="18"/>
        </w:rPr>
        <w:t>205 +</w:t>
      </w:r>
    </w:p>
    <w:p>
      <w:pPr>
        <w:spacing w:before="0" w:after="20"/>
      </w:pPr>
      <w:r>
        <w:rPr>
          <w:sz w:val="18"/>
        </w:rPr>
        <w:t>206 +### 8.1 미완료 매핑 (담당 구분)</w:t>
      </w:r>
    </w:p>
    <w:p>
      <w:pPr>
        <w:spacing w:before="0" w:after="20"/>
      </w:pPr>
      <w:r>
        <w:rPr>
          <w:sz w:val="18"/>
        </w:rPr>
        <w:t xml:space="preserve">207 +- </w:t>
      </w:r>
      <w:r>
        <w:rPr>
          <w:b/>
          <w:sz w:val="18"/>
        </w:rPr>
        <w:t>P(측류 제품 추출) 경로 매핑 — 사용자 직접 진행 예정</w:t>
      </w:r>
      <w:r>
        <w:rPr>
          <w:sz w:val="18"/>
        </w:rPr>
        <w:t xml:space="preserve"> (본 플랜 보류)</w:t>
      </w:r>
    </w:p>
    <w:p>
      <w:pPr>
        <w:spacing w:before="0" w:after="20"/>
      </w:pPr>
      <w:r>
        <w:rPr>
          <w:sz w:val="18"/>
        </w:rPr>
        <w:t>208 +- B(하부) 발출 유량계·밸브 태그 — `find_tags`(6112/6114/6116번대) 또는 C-6111 `trace_connections downstream`로 보강</w:t>
      </w:r>
    </w:p>
    <w:p>
      <w:pPr>
        <w:spacing w:before="0" w:after="20"/>
      </w:pPr>
      <w:r>
        <w:rPr>
          <w:sz w:val="18"/>
        </w:rPr>
        <w:t>209 +</w:t>
      </w:r>
    </w:p>
    <w:p>
      <w:pPr>
        <w:spacing w:before="0" w:after="20"/>
      </w:pPr>
      <w:r>
        <w:rPr>
          <w:sz w:val="18"/>
        </w:rPr>
        <w:t>210  ---</w:t>
      </w:r>
    </w:p>
    <w:p>
      <w:pPr>
        <w:spacing w:before="0" w:after="20"/>
      </w:pPr>
      <w:r>
        <w:rPr>
          <w:sz w:val="18"/>
        </w:rPr>
        <w:t>211</w:t>
      </w:r>
    </w:p>
    <w:p>
      <w:pPr>
        <w:spacing w:before="0" w:after="20"/>
      </w:pPr>
      <w:r>
        <w:rPr>
          <w:sz w:val="18"/>
        </w:rPr>
        <w:t>179 -## 9. 미해결/확인 필요 항목</w:t>
      </w:r>
    </w:p>
    <w:p>
      <w:pPr>
        <w:spacing w:before="0" w:after="20"/>
      </w:pPr>
      <w:r>
        <w:rPr>
          <w:sz w:val="18"/>
        </w:rPr>
        <w:t>212 +## 9. 현 시스템 재사용 자산</w:t>
      </w:r>
    </w:p>
    <w:p>
      <w:pPr>
        <w:spacing w:before="0" w:after="20"/>
      </w:pPr>
      <w:r>
        <w:rPr>
          <w:sz w:val="18"/>
        </w:rPr>
        <w:t>213</w:t>
      </w:r>
    </w:p>
    <w:p>
      <w:pPr>
        <w:spacing w:before="0" w:after="20"/>
      </w:pPr>
      <w:r>
        <w:rPr>
          <w:sz w:val="18"/>
        </w:rPr>
        <w:t>214 +| 구분 | 자산 |</w:t>
      </w:r>
    </w:p>
    <w:p>
      <w:pPr>
        <w:spacing w:before="0" w:after="20"/>
      </w:pPr>
      <w:r>
        <w:rPr>
          <w:sz w:val="18"/>
        </w:rPr>
        <w:t>215 +|------|------|</w:t>
      </w:r>
    </w:p>
    <w:p>
      <w:pPr>
        <w:spacing w:before="0" w:after="20"/>
      </w:pPr>
      <w:r>
        <w:rPr>
          <w:sz w:val="18"/>
        </w:rPr>
        <w:t>216 +| 쓰기 | `ExperionOpcWriteClient.WriteTagAsync(.sp/.op)`, `SetModeAsync(MAN/AUTO)`, `ControlOp`(MD→MAN→OP→AUTO) / `POST /</w:t>
      </w:r>
    </w:p>
    <w:p>
      <w:pPr>
        <w:spacing w:before="0" w:after="20"/>
      </w:pPr>
      <w:r>
        <w:rPr>
          <w:sz w:val="18"/>
        </w:rPr>
        <w:t>+api/experion/{write,mode,control}` / UI "OPC UA Write" 탭 |</w:t>
      </w:r>
    </w:p>
    <w:p>
      <w:pPr>
        <w:spacing w:before="0" w:after="20"/>
      </w:pPr>
      <w:r>
        <w:rPr>
          <w:sz w:val="18"/>
        </w:rPr>
        <w:t>217 +| 읽기 | `ExperionRealtimeService`(실시간 PV 구독, IHostedService), `query_pv_history`(MCP)/`ExperionHistoryController` |</w:t>
      </w:r>
    </w:p>
    <w:p>
      <w:pPr>
        <w:spacing w:before="0" w:after="20"/>
      </w:pPr>
      <w:r>
        <w:rPr>
          <w:sz w:val="18"/>
        </w:rPr>
        <w:t>218 +| 백그라운드 | `IHostedService`/`AddHostedService` 패턴 기존 사용 → 신규 `AutoRunService : BackgroundService` 그대로 적용</w:t>
      </w:r>
    </w:p>
    <w:p>
      <w:pPr>
        <w:spacing w:before="0" w:after="20"/>
      </w:pPr>
      <w:r>
        <w:rPr>
          <w:sz w:val="18"/>
        </w:rPr>
        <w:t>+ |</w:t>
      </w:r>
    </w:p>
    <w:p>
      <w:pPr>
        <w:spacing w:before="0" w:after="20"/>
      </w:pPr>
      <w:r>
        <w:rPr>
          <w:sz w:val="18"/>
        </w:rPr>
        <w:t>219 +| LLM 감독 | `query_pv_history`, `find_tags`, `trace_connections`, `active_alarms`, `query_events`, `summarize_events`, `</w:t>
      </w:r>
    </w:p>
    <w:p>
      <w:pPr>
        <w:spacing w:before="0" w:after="20"/>
      </w:pPr>
      <w:r>
        <w:rPr>
          <w:sz w:val="18"/>
        </w:rPr>
        <w:t>+generate_status_report`, ReAct 에이전트 모드 |</w:t>
      </w:r>
    </w:p>
    <w:p>
      <w:pPr>
        <w:spacing w:before="0" w:after="20"/>
      </w:pPr>
      <w:r>
        <w:rPr>
          <w:sz w:val="18"/>
        </w:rPr>
        <w:t>220 +</w:t>
      </w:r>
    </w:p>
    <w:p>
      <w:pPr>
        <w:spacing w:before="0" w:after="20"/>
      </w:pPr>
      <w:r>
        <w:rPr>
          <w:sz w:val="18"/>
        </w:rPr>
        <w:t>221 +---</w:t>
      </w:r>
    </w:p>
    <w:p>
      <w:pPr>
        <w:spacing w:before="0" w:after="20"/>
      </w:pPr>
      <w:r>
        <w:rPr>
          <w:sz w:val="18"/>
        </w:rPr>
        <w:t>222 +</w:t>
      </w:r>
    </w:p>
    <w:p>
      <w:pPr>
        <w:spacing w:before="0" w:after="20"/>
      </w:pPr>
      <w:r>
        <w:rPr>
          <w:sz w:val="18"/>
        </w:rPr>
        <w:t>223 +## 10. 미해결/확인 필요 항목</w:t>
      </w:r>
    </w:p>
    <w:p>
      <w:pPr>
        <w:spacing w:before="0" w:after="20"/>
      </w:pPr>
      <w:r>
        <w:rPr>
          <w:sz w:val="18"/>
        </w:rPr>
        <w:t>224 +</w:t>
      </w:r>
    </w:p>
    <w:p>
      <w:pPr>
        <w:spacing w:before="0" w:after="20"/>
      </w:pPr>
      <w:r>
        <w:rPr>
          <w:sz w:val="18"/>
        </w:rPr>
        <w:t xml:space="preserve">225  - [ ] </w:t>
      </w:r>
      <w:r>
        <w:rPr>
          <w:b/>
          <w:sz w:val="18"/>
        </w:rPr>
        <w:t>P(측류 제품 추출) 경로 매핑</w:t>
      </w:r>
      <w:r>
        <w:rPr>
          <w:sz w:val="18"/>
        </w:rPr>
        <w:t xml:space="preserve"> — *사용자 직접 진행*</w:t>
      </w:r>
    </w:p>
    <w:p>
      <w:pPr>
        <w:spacing w:before="0" w:after="20"/>
      </w:pPr>
      <w:r>
        <w:rPr>
          <w:sz w:val="18"/>
        </w:rPr>
        <w:t>226  - [ ] B(하부) 발출 유량계·밸브 태그 확정</w:t>
      </w:r>
    </w:p>
    <w:p>
      <w:pPr>
        <w:spacing w:before="0" w:after="20"/>
      </w:pPr>
      <w:r>
        <w:rPr>
          <w:sz w:val="18"/>
        </w:rPr>
        <w:t>183 -- [ ] 6.1 / 6.2 선택 확정 (시작 지점 / LLM 권한)</w:t>
      </w:r>
    </w:p>
    <w:p>
      <w:pPr>
        <w:spacing w:before="0" w:after="20"/>
      </w:pPr>
      <w:r>
        <w:rPr>
          <w:sz w:val="18"/>
        </w:rPr>
        <w:t xml:space="preserve">227 +- [ ] </w:t>
      </w:r>
      <w:r>
        <w:rPr>
          <w:b/>
          <w:sz w:val="18"/>
        </w:rPr>
        <w:t>쓰기 경로 안전 가드(§6-1) 신규 구현</w:t>
      </w:r>
      <w:r>
        <w:rPr>
          <w:sz w:val="18"/>
        </w:rPr>
        <w:t xml:space="preserve"> — 현재 `WriteTagAsync`에 클램프/rate/변동폭 0건 (Phase 0 선행)</w:t>
      </w:r>
    </w:p>
    <w:p>
      <w:pPr>
        <w:spacing w:before="0" w:after="20"/>
      </w:pPr>
      <w:r>
        <w:rPr>
          <w:sz w:val="18"/>
        </w:rPr>
      </w:r>
    </w:p>
    <w:p>
      <w:pPr>
        <w:pBdr>
          <w:bottom w:val="single" w:sz="6" w:space="1" w:color="BBBBBB"/>
        </w:pBdr>
      </w:pPr>
    </w:p>
    <w:p>
      <w:pPr>
        <w:spacing w:before="0" w:after="20"/>
      </w:pPr>
      <w:r>
        <w:rPr>
          <w:sz w:val="18"/>
        </w:rPr>
        <w:t>정리하면: FF는 "물리로 미리 계산한 부드러운 큰 움직임"(헌팅 차단), PI는 "모델 오차만 천천히 청소하는 작은 피드백"(정확도 확보).</w:t>
      </w:r>
    </w:p>
    <w:p>
      <w:pPr>
        <w:spacing w:before="0" w:after="20"/>
      </w:pPr>
      <w:r>
        <w:rPr>
          <w:sz w:val="18"/>
        </w:rPr>
        <w:t>둘이 상호보완이고, 고정+간헐은 피드백을 버려서 PV가 드리프트하므로 안 씁니다.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이 설명으로 명확해지셨나요? 막히는 부분 있으면 더 풀어드리고, 괜찮으시면 이 제어법을 확정으로 플랜 문서에 반영하겠습니다.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Cooked for 57s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E3F2FD"/>
      </w:pPr>
      <w:r>
        <w:rPr>
          <w:b/>
          <w:sz w:val="19"/>
        </w:rPr>
        <w:t>❯ 이해됐어, 이제 플랜 문서에 반영해줘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전체 논의를 통합해 플랜 문서를 개정하겠습니다. 먼저 현재 내용을 확인합니다.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Read 1 file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전체 논의를 통합해 문서를 전면 개정하겠습니다.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Write(측류추출-자동운전-플랜.md)</w:t>
      </w:r>
    </w:p>
    <w:p>
      <w:pPr>
        <w:spacing w:before="0" w:after="20"/>
        <w:shd w:fill="F5F5F5"/>
      </w:pPr>
      <w:r>
        <w:rPr>
          <w:color w:val="888888"/>
          <w:sz w:val="16"/>
        </w:rPr>
        <w:t>⎿  Added 178 lines, removed 123 lines</w:t>
      </w:r>
    </w:p>
    <w:p>
      <w:pPr>
        <w:spacing w:before="0" w:after="20"/>
      </w:pPr>
      <w:r>
        <w:rPr>
          <w:sz w:val="18"/>
        </w:rPr>
        <w:t>1  # 측류 추출 증류탑(C-6111) — 로컬 LLM 기반 자동운전 플랜</w:t>
      </w:r>
    </w:p>
    <w:p>
      <w:pPr>
        <w:spacing w:before="0" w:after="20"/>
      </w:pPr>
      <w:r>
        <w:rPr>
          <w:sz w:val="18"/>
        </w:rPr>
        <w:t>2</w:t>
      </w:r>
    </w:p>
    <w:p>
      <w:pPr>
        <w:spacing w:before="0" w:after="20"/>
      </w:pPr>
      <w:r>
        <w:rPr>
          <w:sz w:val="18"/>
        </w:rPr>
        <w:t xml:space="preserve">3  &gt; </w:t>
      </w:r>
      <w:r>
        <w:rPr>
          <w:b/>
          <w:sz w:val="18"/>
        </w:rPr>
        <w:t>목적</w:t>
      </w:r>
      <w:r>
        <w:rPr>
          <w:sz w:val="18"/>
        </w:rPr>
        <w:t>: `측류추출-시간지연-적용방식.md`의 시간지연/시차 보상 제어를 ExperionCrawler 시스템 위에서</w:t>
      </w:r>
    </w:p>
    <w:p>
      <w:pPr>
        <w:spacing w:before="0" w:after="20"/>
      </w:pPr>
      <w:r>
        <w:rPr>
          <w:sz w:val="18"/>
        </w:rPr>
        <w:t xml:space="preserve">4 -&gt; </w:t>
      </w:r>
      <w:r>
        <w:rPr>
          <w:b/>
          <w:sz w:val="18"/>
        </w:rPr>
        <w:t>로컬 LLM(vLLM Qwen)</w:t>
      </w:r>
      <w:r>
        <w:rPr>
          <w:sz w:val="18"/>
        </w:rPr>
        <w:t xml:space="preserve"> 과 결합해 자동운전(Autopilot)으로 구현하기 위한 컨셉·아키텍처·선택사항 기록.</w:t>
      </w:r>
    </w:p>
    <w:p>
      <w:pPr>
        <w:spacing w:before="0" w:after="20"/>
      </w:pPr>
      <w:r>
        <w:rPr>
          <w:sz w:val="18"/>
        </w:rPr>
        <w:t xml:space="preserve">4 +&gt; 구현하되, </w:t>
      </w:r>
      <w:r>
        <w:rPr>
          <w:b/>
          <w:sz w:val="18"/>
        </w:rPr>
        <w:t>운전원이 단계적으로 신뢰를 쌓아 권한을 넘기는</w:t>
      </w:r>
      <w:r>
        <w:rPr>
          <w:sz w:val="18"/>
        </w:rPr>
        <w:t xml:space="preserve"> 감독제어(Supervisory Control) 형태의</w:t>
      </w:r>
    </w:p>
    <w:p>
      <w:pPr>
        <w:spacing w:before="0" w:after="20"/>
      </w:pPr>
      <w:r>
        <w:rPr>
          <w:sz w:val="18"/>
        </w:rPr>
        <w:t>5 +&gt; 자동운전을 설계한다. 결정론 엔진이 제어하고, 로컬 LLM(vLLM Qwen)은 그 위에서 진단·예외·인터페이스를 맡는다.</w:t>
      </w:r>
    </w:p>
    <w:p>
      <w:pPr>
        <w:spacing w:before="0" w:after="20"/>
      </w:pPr>
      <w:r>
        <w:rPr>
          <w:sz w:val="18"/>
        </w:rPr>
        <w:t>6  &gt;</w:t>
      </w:r>
    </w:p>
    <w:p>
      <w:pPr>
        <w:spacing w:before="0" w:after="20"/>
      </w:pPr>
      <w:r>
        <w:rPr>
          <w:sz w:val="18"/>
        </w:rPr>
        <w:t xml:space="preserve">6 -&gt;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합의용. 코드 미작성 상태.</w:t>
      </w:r>
    </w:p>
    <w:p>
      <w:pPr>
        <w:spacing w:before="0" w:after="20"/>
      </w:pPr>
      <w:r>
        <w:rPr>
          <w:sz w:val="18"/>
        </w:rPr>
        <w:t xml:space="preserve">7 +&gt; 문서 성격: </w:t>
      </w:r>
      <w:r>
        <w:rPr>
          <w:b/>
          <w:sz w:val="18"/>
        </w:rPr>
        <w:t>설계/의사결정 기록</w:t>
      </w:r>
      <w:r>
        <w:rPr>
          <w:sz w:val="18"/>
        </w:rPr>
        <w:t>. 구현 착수 전 합의 완료본. 코드 미작성 상태.</w:t>
      </w:r>
    </w:p>
    <w:p>
      <w:pPr>
        <w:spacing w:before="0" w:after="20"/>
      </w:pPr>
      <w:r>
        <w:rPr>
          <w:sz w:val="18"/>
        </w:rPr>
        <w:t>8</w:t>
      </w:r>
    </w:p>
    <w:p>
      <w:pPr>
        <w:spacing w:before="0" w:after="20"/>
      </w:pPr>
      <w:r>
        <w:rPr>
          <w:sz w:val="18"/>
        </w:rPr>
        <w:t>8 -*작성일: 2026-05-22 / 대상: C-6111 PGMEA 진공 측류추출 증류탑 (P6 영역)*</w:t>
      </w:r>
    </w:p>
    <w:p>
      <w:pPr>
        <w:spacing w:before="0" w:after="20"/>
      </w:pPr>
      <w:r>
        <w:rPr>
          <w:sz w:val="18"/>
        </w:rPr>
        <w:t>9 +*작성일: 2026-05-22 / 갱신: 2026-05-22 (논의 합의 반영) / 대상: C-6111 PGMEA 진공 측류추출 증류탑 (P6 영역)*</w:t>
      </w:r>
    </w:p>
    <w:p>
      <w:pPr>
        <w:spacing w:before="0" w:after="20"/>
      </w:pPr>
      <w:r>
        <w:rPr>
          <w:sz w:val="18"/>
        </w:rPr>
        <w:t>10</w:t>
      </w:r>
    </w:p>
    <w:p>
      <w:pPr>
        <w:spacing w:before="0" w:after="20"/>
      </w:pPr>
      <w:r>
        <w:rPr>
          <w:sz w:val="18"/>
        </w:rPr>
        <w:t>11  ---</w:t>
      </w:r>
    </w:p>
    <w:p>
      <w:pPr>
        <w:spacing w:before="0" w:after="20"/>
      </w:pPr>
      <w:r>
        <w:rPr>
          <w:sz w:val="18"/>
        </w:rPr>
        <w:t>12</w:t>
      </w:r>
    </w:p>
    <w:p>
      <w:pPr>
        <w:spacing w:before="0" w:after="20"/>
      </w:pPr>
      <w:r>
        <w:rPr>
          <w:sz w:val="18"/>
        </w:rPr>
        <w:t>12 -## 0. 핵심 원칙 (가장 중요)</w:t>
      </w:r>
    </w:p>
    <w:p>
      <w:pPr>
        <w:spacing w:before="0" w:after="20"/>
      </w:pPr>
      <w:r>
        <w:rPr>
          <w:sz w:val="18"/>
        </w:rPr>
        <w:t>13 +## 0. 핵심 원칙</w:t>
      </w:r>
    </w:p>
    <w:p>
      <w:pPr>
        <w:spacing w:before="0" w:after="20"/>
      </w:pPr>
      <w:r>
        <w:rPr>
          <w:sz w:val="18"/>
        </w:rPr>
        <w:t>14</w:t>
      </w:r>
    </w:p>
    <w:p>
      <w:pPr>
        <w:spacing w:before="0" w:after="20"/>
      </w:pPr>
      <w:r>
        <w:rPr>
          <w:sz w:val="18"/>
        </w:rPr>
        <w:t>14 -</w:t>
      </w:r>
      <w:r>
        <w:rPr>
          <w:b/>
          <w:sz w:val="18"/>
        </w:rPr>
        <w:t>LLM을 빠른 제어 루프에 넣지 않는다.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15 +</w:t>
      </w:r>
      <w:r>
        <w:rPr>
          <w:b/>
          <w:sz w:val="18"/>
        </w:rPr>
        <w:t>LLM을 빠른 제어 루프에 넣지 않는다.</w:t>
      </w:r>
      <w:r>
        <w:rPr>
          <w:sz w:val="18"/>
        </w:rPr>
        <w:t xml:space="preserve"> 빠른 보상은 결정론 엔진(코드)이, LLM은 분/이벤트 단위 진단·튜닝·인터페</w:t>
      </w:r>
    </w:p>
    <w:p>
      <w:pPr>
        <w:spacing w:before="0" w:after="20"/>
      </w:pPr>
      <w:r>
        <w:rPr>
          <w:sz w:val="18"/>
        </w:rPr>
        <w:t>+이스만.</w:t>
      </w:r>
    </w:p>
    <w:p>
      <w:pPr>
        <w:spacing w:before="0" w:after="20"/>
      </w:pPr>
      <w:r>
        <w:rPr>
          <w:sz w:val="18"/>
        </w:rPr>
        <w:t>16</w:t>
      </w:r>
    </w:p>
    <w:p>
      <w:pPr>
        <w:spacing w:before="0" w:after="20"/>
      </w:pPr>
      <w:r>
        <w:rPr>
          <w:sz w:val="18"/>
        </w:rPr>
        <w:t>16 -`측류추출-시간지연-적용방식.md`가 말하는 "1분/5분/15~20분 지연 보상"은 초 단위로 결정론적으로 돌아야</w:t>
      </w:r>
    </w:p>
    <w:p>
      <w:pPr>
        <w:spacing w:before="0" w:after="20"/>
      </w:pPr>
      <w:r>
        <w:rPr>
          <w:sz w:val="18"/>
        </w:rPr>
        <w:t>17 -하는 빠른 루프다. 여기에 LLM을 직접 넣으면:</w:t>
      </w:r>
    </w:p>
    <w:p>
      <w:pPr>
        <w:spacing w:before="0" w:after="20"/>
      </w:pPr>
      <w:r>
        <w:rPr>
          <w:sz w:val="18"/>
        </w:rPr>
        <w:t>18 -</w:t>
      </w:r>
    </w:p>
    <w:p>
      <w:pPr>
        <w:spacing w:before="0" w:after="20"/>
      </w:pPr>
      <w:r>
        <w:rPr>
          <w:sz w:val="18"/>
        </w:rPr>
        <w:t>17  | 문제 | 영향 |</w:t>
      </w:r>
    </w:p>
    <w:p>
      <w:pPr>
        <w:spacing w:before="0" w:after="20"/>
      </w:pPr>
      <w:r>
        <w:rPr>
          <w:sz w:val="18"/>
        </w:rPr>
        <w:t>18  |------|------|</w:t>
      </w:r>
    </w:p>
    <w:p>
      <w:pPr>
        <w:spacing w:before="0" w:after="20"/>
      </w:pPr>
      <w:r>
        <w:rPr>
          <w:sz w:val="18"/>
        </w:rPr>
        <w:t>19  | 비결정성 | 같은 입력에 다른 출력 → 밸브 제어에 치명적 |</w:t>
      </w:r>
    </w:p>
    <w:p>
      <w:pPr>
        <w:spacing w:before="0" w:after="20"/>
      </w:pPr>
      <w:r>
        <w:rPr>
          <w:sz w:val="18"/>
        </w:rPr>
        <w:t>20  | 지연(latency) | 토큰 생성 수 초 → Flooding 즉시 대응 불가 |</w:t>
      </w:r>
    </w:p>
    <w:p>
      <w:pPr>
        <w:spacing w:before="0" w:after="20"/>
      </w:pPr>
      <w:r>
        <w:rPr>
          <w:sz w:val="18"/>
        </w:rPr>
        <w:t>23 -| 환각 | 잘못된 SV 한 줄이 바로 밸브로 → 측류 순도 영역 파괴 |</w:t>
      </w:r>
    </w:p>
    <w:p>
      <w:pPr>
        <w:spacing w:before="0" w:after="20"/>
      </w:pPr>
      <w:r>
        <w:rPr>
          <w:sz w:val="18"/>
        </w:rPr>
        <w:t>21 +| 환각 | 잘못된 값 한 줄이 바로 밸브로 → 측류 순도 영역 파괴 |</w:t>
      </w:r>
    </w:p>
    <w:p>
      <w:pPr>
        <w:spacing w:before="0" w:after="20"/>
      </w:pPr>
      <w:r>
        <w:rPr>
          <w:sz w:val="18"/>
        </w:rPr>
        <w:t>22</w:t>
      </w:r>
    </w:p>
    <w:p>
      <w:pPr>
        <w:spacing w:before="0" w:after="20"/>
      </w:pPr>
      <w:r>
        <w:rPr>
          <w:sz w:val="18"/>
        </w:rPr>
        <w:t xml:space="preserve">25 -→ </w:t>
      </w:r>
      <w:r>
        <w:rPr>
          <w:b/>
          <w:sz w:val="18"/>
        </w:rPr>
        <w:t>결론</w:t>
      </w:r>
      <w:r>
        <w:rPr>
          <w:sz w:val="18"/>
        </w:rPr>
        <w:t xml:space="preserve">: 빠른 보상은 </w:t>
      </w:r>
      <w:r>
        <w:rPr>
          <w:b/>
          <w:sz w:val="18"/>
        </w:rPr>
        <w:t>결정론 엔진(코드)</w:t>
      </w:r>
      <w:r>
        <w:rPr>
          <w:sz w:val="18"/>
        </w:rPr>
        <w:t xml:space="preserve"> 이 담당하고, </w:t>
      </w:r>
      <w:r>
        <w:rPr>
          <w:b/>
          <w:sz w:val="18"/>
        </w:rPr>
        <w:t>LLM은 분 단위 감독·튜닝·조언만</w:t>
      </w:r>
      <w:r>
        <w:rPr>
          <w:sz w:val="18"/>
        </w:rPr>
        <w:t xml:space="preserve"> 한다.</w:t>
      </w:r>
    </w:p>
    <w:p>
      <w:pPr>
        <w:spacing w:before="0" w:after="20"/>
      </w:pPr>
      <w:r>
        <w:rPr>
          <w:sz w:val="18"/>
        </w:rPr>
        <w:t>26 -이것이 LLM을 실공정에 붙이는 유일하게 안전한 형태다.</w:t>
      </w:r>
    </w:p>
    <w:p>
      <w:pPr>
        <w:spacing w:before="0" w:after="20"/>
      </w:pPr>
      <w:r>
        <w:rPr>
          <w:sz w:val="18"/>
        </w:rPr>
        <w:t xml:space="preserve">23 +따름정리: </w:t>
      </w:r>
      <w:r>
        <w:rPr>
          <w:b/>
          <w:sz w:val="18"/>
        </w:rPr>
        <w:t>헌팅 검출·MAN 전환·OP 산출 등 안전·실시간 판단은 모두 결정론.</w:t>
      </w:r>
      <w:r>
        <w:rPr>
          <w:sz w:val="18"/>
        </w:rPr>
        <w:t xml:space="preserve"> LLM은 그 트립을 *설명*하고</w:t>
      </w:r>
    </w:p>
    <w:p>
      <w:pPr>
        <w:spacing w:before="0" w:after="20"/>
      </w:pPr>
      <w:r>
        <w:rPr>
          <w:sz w:val="18"/>
        </w:rPr>
        <w:t>24 +*원인을 진단*할 뿐, 직접 트립시키거나 OP를 쓰지 않는다.</w:t>
      </w:r>
    </w:p>
    <w:p>
      <w:pPr>
        <w:spacing w:before="0" w:after="20"/>
      </w:pPr>
      <w:r>
        <w:rPr>
          <w:sz w:val="18"/>
        </w:rPr>
        <w:t>25</w:t>
      </w:r>
    </w:p>
    <w:p>
      <w:pPr>
        <w:spacing w:before="0" w:after="20"/>
      </w:pPr>
      <w:r>
        <w:rPr>
          <w:sz w:val="18"/>
        </w:rPr>
        <w:t>26  ---</w:t>
      </w:r>
    </w:p>
    <w:p>
      <w:pPr>
        <w:spacing w:before="0" w:after="20"/>
      </w:pPr>
      <w:r>
        <w:rPr>
          <w:sz w:val="18"/>
        </w:rPr>
        <w:t>27</w:t>
      </w:r>
    </w:p>
    <w:p>
      <w:pPr>
        <w:spacing w:before="0" w:after="20"/>
      </w:pPr>
      <w:r>
        <w:rPr>
          <w:sz w:val="18"/>
        </w:rPr>
        <w:t>30 -## 1. 2-Plane 아키텍처</w:t>
      </w:r>
    </w:p>
    <w:p>
      <w:pPr>
        <w:spacing w:before="0" w:after="20"/>
      </w:pPr>
      <w:r>
        <w:rPr>
          <w:sz w:val="18"/>
        </w:rPr>
        <w:t>28 +## 1. 물리 결정론 vs LLM — 역할 경계 (이 플랜의 출발점)</w:t>
      </w:r>
    </w:p>
    <w:p>
      <w:pPr>
        <w:spacing w:before="0" w:after="20"/>
      </w:pPr>
      <w:r>
        <w:rPr>
          <w:sz w:val="18"/>
        </w:rPr>
        <w:t>29</w:t>
      </w:r>
    </w:p>
    <w:p>
      <w:pPr>
        <w:spacing w:before="0" w:after="20"/>
      </w:pPr>
      <w:r>
        <w:rPr>
          <w:sz w:val="18"/>
        </w:rPr>
        <w:t>32 -```</w:t>
      </w:r>
    </w:p>
    <w:p>
      <w:pPr>
        <w:spacing w:before="0" w:after="20"/>
      </w:pPr>
      <w:r>
        <w:rPr>
          <w:sz w:val="18"/>
        </w:rPr>
        <w:t>51 -            읽기: ExperionRealtimeService · query_pv_history</w:t>
      </w:r>
    </w:p>
    <w:p>
      <w:pPr>
        <w:spacing w:before="0" w:after="20"/>
      </w:pPr>
      <w:r>
        <w:rPr>
          <w:sz w:val="18"/>
        </w:rPr>
        <w:t>52 -            쓰기: IExperionOpcWriteClient (가드 레이어 경유 필수)</w:t>
      </w:r>
    </w:p>
    <w:p>
      <w:pPr>
        <w:spacing w:before="0" w:after="20"/>
      </w:pPr>
      <w:r>
        <w:rPr>
          <w:sz w:val="18"/>
        </w:rPr>
        <w:t>53 -```</w:t>
      </w:r>
    </w:p>
    <w:p>
      <w:pPr>
        <w:spacing w:before="0" w:after="20"/>
      </w:pPr>
      <w:r>
        <w:rPr>
          <w:sz w:val="18"/>
        </w:rPr>
        <w:t xml:space="preserve">30 +운영자가 </w:t>
      </w:r>
      <w:r>
        <w:rPr>
          <w:b/>
          <w:sz w:val="18"/>
        </w:rPr>
        <w:t>밸브 사이즈·배관 종류·컨트롤밸브 Cv 값/Cv 커브·플로우미터 유량범위</w:t>
      </w:r>
      <w:r>
        <w:rPr>
          <w:sz w:val="18"/>
        </w:rPr>
        <w:t xml:space="preserve"> 등 물리 데이터를</w:t>
      </w:r>
    </w:p>
    <w:p>
      <w:pPr>
        <w:spacing w:before="0" w:after="20"/>
      </w:pPr>
      <w:r>
        <w:rPr>
          <w:sz w:val="18"/>
        </w:rPr>
        <w:t>31 +보유하면, 제어 수학의 상당 부분이 *데이터 피팅 없이 계산*된다.</w:t>
      </w:r>
    </w:p>
    <w:p>
      <w:pPr>
        <w:spacing w:before="0" w:after="20"/>
      </w:pPr>
      <w:r>
        <w:rPr>
          <w:sz w:val="18"/>
        </w:rPr>
        <w:t>32</w:t>
      </w:r>
    </w:p>
    <w:p>
      <w:pPr>
        <w:spacing w:before="0" w:after="20"/>
      </w:pPr>
      <w:r>
        <w:rPr>
          <w:sz w:val="18"/>
        </w:rPr>
        <w:t>55 ----</w:t>
      </w:r>
    </w:p>
    <w:p>
      <w:pPr>
        <w:spacing w:before="0" w:after="20"/>
      </w:pPr>
      <w:r>
        <w:rPr>
          <w:sz w:val="18"/>
        </w:rPr>
        <w:t>33 +### 1.1 물리 데이터로 결정론화되는 것 (LLM 불필요)</w:t>
      </w:r>
    </w:p>
    <w:p>
      <w:pPr>
        <w:spacing w:before="0" w:after="20"/>
      </w:pPr>
      <w:r>
        <w:rPr>
          <w:sz w:val="18"/>
        </w:rPr>
        <w:t>34 +| 물리 데이터 | 계산되는 모델 |</w:t>
      </w:r>
    </w:p>
    <w:p>
      <w:pPr>
        <w:spacing w:before="0" w:after="20"/>
      </w:pPr>
      <w:r>
        <w:rPr>
          <w:sz w:val="18"/>
        </w:rPr>
        <w:t>35 +|------------|--------------|</w:t>
      </w:r>
    </w:p>
    <w:p>
      <w:pPr>
        <w:spacing w:before="0" w:after="20"/>
      </w:pPr>
      <w:r>
        <w:rPr>
          <w:sz w:val="18"/>
        </w:rPr>
        <w:t>36 +| Cv 커브(설치특성) | OP(%) → 유량 관계, 밸브 게인 dQ/dOP |</w:t>
      </w:r>
    </w:p>
    <w:p>
      <w:pPr>
        <w:spacing w:before="0" w:after="20"/>
      </w:pPr>
      <w:r>
        <w:rPr>
          <w:sz w:val="18"/>
        </w:rPr>
        <w:t>37 +| 배관 종류·구경·길이 | ΔP·마찰, 이송 데드타임 θ = 관내체적/유량 |</w:t>
      </w:r>
    </w:p>
    <w:p>
      <w:pPr>
        <w:spacing w:before="0" w:after="20"/>
      </w:pPr>
      <w:r>
        <w:rPr>
          <w:sz w:val="18"/>
        </w:rPr>
        <w:t>38 +| 드럼/트레이 홀드업 체적 | 체류시간 τ = 체적/유량 (D-6113 환류드럼 등) |</w:t>
      </w:r>
    </w:p>
    <w:p>
      <w:pPr>
        <w:spacing w:before="0" w:after="20"/>
      </w:pPr>
      <w:r>
        <w:rPr>
          <w:sz w:val="18"/>
        </w:rPr>
        <w:t>39 +| 플로우미터 레인지 | 스케일링·분해능·노이즈 플로어 |</w:t>
      </w:r>
    </w:p>
    <w:p>
      <w:pPr>
        <w:spacing w:before="0" w:after="20"/>
      </w:pPr>
      <w:r>
        <w:rPr>
          <w:sz w:val="18"/>
        </w:rPr>
        <w:t>40</w:t>
      </w:r>
    </w:p>
    <w:p>
      <w:pPr>
        <w:spacing w:before="0" w:after="20"/>
      </w:pPr>
      <w:r>
        <w:rPr>
          <w:sz w:val="18"/>
        </w:rPr>
        <w:t>57 -## 2. 보상 제어 수식 (Plane 1 — 결정론, LLM 아님)</w:t>
      </w:r>
    </w:p>
    <w:p>
      <w:pPr>
        <w:spacing w:before="0" w:after="20"/>
      </w:pPr>
      <w:r>
        <w:rPr>
          <w:sz w:val="18"/>
        </w:rPr>
        <w:t xml:space="preserve">41 +→ 자동운전의 </w:t>
      </w:r>
      <w:r>
        <w:rPr>
          <w:b/>
          <w:sz w:val="18"/>
        </w:rPr>
        <w:t>B(하부)·D/R(상부) 타이밍은 하이드롤릭 홀드업(=체적/유량)으로 직접 계산</w:t>
      </w:r>
      <w:r>
        <w:rPr>
          <w:sz w:val="18"/>
        </w:rPr>
        <w:t>된다.</w:t>
      </w:r>
    </w:p>
    <w:p>
      <w:pPr>
        <w:spacing w:before="0" w:after="20"/>
      </w:pPr>
      <w:r>
        <w:rPr>
          <w:sz w:val="18"/>
        </w:rPr>
        <w:t xml:space="preserve">42 +밸브 게인도 Cv 커브 미분으로 나온다. </w:t>
      </w:r>
      <w:r>
        <w:rPr>
          <w:b/>
          <w:sz w:val="18"/>
        </w:rPr>
        <w:t>이 부분은 그냥 프로그램한다.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43</w:t>
      </w:r>
    </w:p>
    <w:p>
      <w:pPr>
        <w:spacing w:before="0" w:after="20"/>
      </w:pPr>
      <w:r>
        <w:rPr>
          <w:sz w:val="18"/>
        </w:rPr>
        <w:t>59 -원본 문서 §2·§4 기준.</w:t>
      </w:r>
    </w:p>
    <w:p>
      <w:pPr>
        <w:spacing w:before="0" w:after="20"/>
      </w:pPr>
      <w:r>
        <w:rPr>
          <w:sz w:val="18"/>
        </w:rPr>
        <w:t>44 +### 1.2 물리 데이터가 못 주는 것</w:t>
      </w:r>
    </w:p>
    <w:p>
      <w:pPr>
        <w:spacing w:before="0" w:after="20"/>
      </w:pPr>
      <w:r>
        <w:rPr>
          <w:sz w:val="18"/>
        </w:rPr>
        <w:t xml:space="preserve">45 +- </w:t>
      </w:r>
      <w:r>
        <w:rPr>
          <w:b/>
          <w:sz w:val="18"/>
        </w:rPr>
        <w:t>(가) 분리/조성 동특성</w:t>
      </w:r>
      <w:r>
        <w:rPr>
          <w:sz w:val="18"/>
        </w:rPr>
        <w:t xml:space="preserve"> — P(측류)의 "15~20분" 지연은 배관 이송이 아니라 트레이 홀드업+기액평형(VLE)으로</w:t>
      </w:r>
    </w:p>
    <w:p>
      <w:pPr>
        <w:spacing w:before="0" w:after="20"/>
      </w:pPr>
      <w:r>
        <w:rPr>
          <w:sz w:val="18"/>
        </w:rPr>
        <w:t>46 +  새 조성이 자리잡는 시간. 상대휘발도·트레이 효율·VLE는 Cv 커브에 없음. → **B·D는 물리로 계산되지만 P는 별도 모</w:t>
      </w:r>
    </w:p>
    <w:p>
      <w:pPr>
        <w:spacing w:before="0" w:after="20"/>
      </w:pPr>
      <w:r>
        <w:rPr>
          <w:sz w:val="18"/>
        </w:rPr>
        <w:t>+델 필요.**</w:t>
      </w:r>
    </w:p>
    <w:p>
      <w:pPr>
        <w:spacing w:before="0" w:after="20"/>
      </w:pPr>
      <w:r>
        <w:rPr>
          <w:sz w:val="18"/>
        </w:rPr>
        <w:t xml:space="preserve">47 +- </w:t>
      </w:r>
      <w:r>
        <w:rPr>
          <w:b/>
          <w:sz w:val="18"/>
        </w:rPr>
        <w:t>(나) 모델-플랜트 불일치(드리프트)</w:t>
      </w:r>
      <w:r>
        <w:rPr>
          <w:sz w:val="18"/>
        </w:rPr>
        <w:t xml:space="preserve"> — Cv 커브는 신품 설계값. 밸브 stiction·마모, E-6103 파울링, 트레이 효율</w:t>
      </w:r>
    </w:p>
    <w:p>
      <w:pPr>
        <w:spacing w:before="0" w:after="20"/>
      </w:pPr>
      <w:r>
        <w:rPr>
          <w:sz w:val="18"/>
        </w:rPr>
        <w:t>+ 저하로 시간에 따라 어긋남.</w:t>
      </w:r>
    </w:p>
    <w:p>
      <w:pPr>
        <w:spacing w:before="0" w:after="20"/>
      </w:pPr>
      <w:r>
        <w:rPr>
          <w:sz w:val="18"/>
        </w:rPr>
        <w:t xml:space="preserve">48 +- </w:t>
      </w:r>
      <w:r>
        <w:rPr>
          <w:b/>
          <w:sz w:val="18"/>
        </w:rPr>
        <w:t>(다) 목적·맥락·예외</w:t>
      </w:r>
      <w:r>
        <w:rPr>
          <w:sz w:val="18"/>
        </w:rPr>
        <w:t xml:space="preserve"> — 회수율 최대 vs 에너지 최소 vs 순도 사수, 등급변경, 기동/정지, 계기고장, 상류 외란.</w:t>
      </w:r>
    </w:p>
    <w:p>
      <w:pPr>
        <w:spacing w:before="0" w:after="20"/>
      </w:pPr>
      <w:r>
        <w:rPr>
          <w:sz w:val="18"/>
        </w:rPr>
        <w:t>49</w:t>
      </w:r>
    </w:p>
    <w:p>
      <w:pPr>
        <w:spacing w:before="0" w:after="20"/>
      </w:pPr>
      <w:r>
        <w:rPr>
          <w:sz w:val="18"/>
        </w:rPr>
        <w:t xml:space="preserve">61 -- </w:t>
      </w:r>
      <w:r>
        <w:rPr>
          <w:b/>
          <w:sz w:val="18"/>
        </w:rPr>
        <w:t>1차 지연(Lag) 필터</w:t>
      </w:r>
      <w:r>
        <w:rPr>
          <w:sz w:val="18"/>
        </w:rPr>
        <w:t xml:space="preserve"> (이산): `y[k] = y[k-1] + (Δt/τ) · (x[k] − y[k-1])`</w:t>
      </w:r>
    </w:p>
    <w:p>
      <w:pPr>
        <w:spacing w:before="0" w:after="20"/>
      </w:pPr>
      <w:r>
        <w:rPr>
          <w:sz w:val="18"/>
        </w:rPr>
        <w:t xml:space="preserve">62 -- </w:t>
      </w:r>
      <w:r>
        <w:rPr>
          <w:b/>
          <w:sz w:val="18"/>
        </w:rPr>
        <w:t>데드타임(Dead Time)</w:t>
      </w:r>
      <w:r>
        <w:rPr>
          <w:sz w:val="18"/>
        </w:rPr>
        <w:t>: 링버퍼로 N틱 지연</w:t>
      </w:r>
    </w:p>
    <w:p>
      <w:pPr>
        <w:spacing w:before="0" w:after="20"/>
      </w:pPr>
      <w:r>
        <w:rPr>
          <w:sz w:val="18"/>
        </w:rPr>
        <w:t xml:space="preserve">63 -- </w:t>
      </w:r>
      <w:r>
        <w:rPr>
          <w:b/>
          <w:sz w:val="18"/>
        </w:rPr>
        <w:t>헌팅 제거</w:t>
      </w:r>
      <w:r>
        <w:rPr>
          <w:sz w:val="18"/>
        </w:rPr>
        <w:t>: 원료 FT 신호 직후 Lag 필터 τ=</w:t>
      </w:r>
      <w:r>
        <w:rPr>
          <w:b/>
          <w:sz w:val="18"/>
        </w:rPr>
        <w:t>300초(3~5분)</w:t>
      </w:r>
      <w:r>
        <w:rPr>
          <w:sz w:val="18"/>
        </w:rPr>
        <w:t xml:space="preserve"> 1개 (원본 §4.1 "1순위 대책")</w:t>
      </w:r>
    </w:p>
    <w:p>
      <w:pPr>
        <w:spacing w:before="0" w:after="20"/>
      </w:pPr>
      <w:r>
        <w:rPr>
          <w:sz w:val="18"/>
        </w:rPr>
        <w:t>50 +### 1.3 따라서 LLM이 실제로 하는 일</w:t>
      </w:r>
    </w:p>
    <w:p>
      <w:pPr>
        <w:spacing w:before="0" w:after="20"/>
      </w:pPr>
      <w:r>
        <w:rPr>
          <w:sz w:val="18"/>
        </w:rPr>
        <w:t xml:space="preserve">51 +&gt; </w:t>
      </w:r>
      <w:r>
        <w:rPr>
          <w:b/>
          <w:sz w:val="18"/>
        </w:rPr>
        <w:t>LLM의 가치는 물리모델 품질에 반비례.</w:t>
      </w:r>
      <w:r>
        <w:rPr>
          <w:sz w:val="18"/>
        </w:rPr>
        <w:t xml:space="preserve"> 물리를 잘 잡을수록 LLM은 제어 산수에서 빠지고 가장자리로 이동.</w:t>
      </w:r>
    </w:p>
    <w:p>
      <w:pPr>
        <w:spacing w:before="0" w:after="20"/>
      </w:pPr>
      <w:r>
        <w:rPr>
          <w:sz w:val="18"/>
        </w:rPr>
        <w:t>52</w:t>
      </w:r>
    </w:p>
    <w:p>
      <w:pPr>
        <w:spacing w:before="0" w:after="20"/>
      </w:pPr>
      <w:r>
        <w:rPr>
          <w:sz w:val="18"/>
        </w:rPr>
        <w:t>65 -| MV | 제어 대상 | τ / 데드타임 | 목적 |</w:t>
      </w:r>
    </w:p>
    <w:p>
      <w:pPr>
        <w:spacing w:before="0" w:after="20"/>
      </w:pPr>
      <w:r>
        <w:rPr>
          <w:sz w:val="18"/>
        </w:rPr>
        <w:t>66 -|----|----------|-------------|------|</w:t>
      </w:r>
    </w:p>
    <w:p>
      <w:pPr>
        <w:spacing w:before="0" w:after="20"/>
      </w:pPr>
      <w:r>
        <w:rPr>
          <w:sz w:val="18"/>
        </w:rPr>
        <w:t>67 -| B | 하부 제거량 | 1~2분 | 탑 넘침(Flooding) 즉시 방지 |</w:t>
      </w:r>
    </w:p>
    <w:p>
      <w:pPr>
        <w:spacing w:before="0" w:after="20"/>
      </w:pPr>
      <w:r>
        <w:rPr>
          <w:sz w:val="18"/>
        </w:rPr>
        <w:t>68 -| D/R | 상부 제거량/환류 | 5분 | 압력/조성 안정화 |</w:t>
      </w:r>
    </w:p>
    <w:p>
      <w:pPr>
        <w:spacing w:before="0" w:after="20"/>
      </w:pPr>
      <w:r>
        <w:rPr>
          <w:sz w:val="18"/>
        </w:rPr>
        <w:t>69 -| P | 측류 제품 추출 | 15~20분 | 초고순도 PGMEA 품질 보호 (가장 보수적) |</w:t>
      </w:r>
    </w:p>
    <w:p>
      <w:pPr>
        <w:spacing w:before="0" w:after="20"/>
      </w:pPr>
      <w:r>
        <w:rPr>
          <w:sz w:val="18"/>
        </w:rPr>
        <w:t>70 -| S | 리보일러 스팀 | 가장 빠름(수초~수분) | 하부 온도 직결 |</w:t>
      </w:r>
    </w:p>
    <w:p>
      <w:pPr>
        <w:spacing w:before="0" w:after="20"/>
      </w:pPr>
      <w:r>
        <w:rPr>
          <w:sz w:val="18"/>
        </w:rPr>
        <w:t>53 +| LLM 역할 | 구체 | 가치 |</w:t>
      </w:r>
    </w:p>
    <w:p>
      <w:pPr>
        <w:spacing w:before="0" w:after="20"/>
      </w:pPr>
      <w:r>
        <w:rPr>
          <w:sz w:val="18"/>
        </w:rPr>
        <w:t>54 +|---------|------|------|</w:t>
      </w:r>
    </w:p>
    <w:p>
      <w:pPr>
        <w:spacing w:before="0" w:after="20"/>
      </w:pPr>
      <w:r>
        <w:rPr>
          <w:sz w:val="18"/>
        </w:rPr>
        <w:t>55 +| ① 커미셔닝 보조 | 밸브 데이터시트·Cv 커브·배관 스펙 파싱 → 엔진 config/코드로 조립, 정합성 점검 | ★★ |</w:t>
      </w:r>
    </w:p>
    <w:p>
      <w:pPr>
        <w:spacing w:before="0" w:after="20"/>
      </w:pPr>
      <w:r>
        <w:rPr>
          <w:sz w:val="18"/>
        </w:rPr>
        <w:t>56 +| ② 드리프트 진단((나)) | 물리예측 vs 실측 잔차는 수학, *"이 OP·ΔP에서 8% 미달 → 밸브 파울링/마모 의심"* 해석·</w:t>
      </w:r>
    </w:p>
    <w:p>
      <w:pPr>
        <w:spacing w:before="0" w:after="20"/>
      </w:pPr>
      <w:r>
        <w:rPr>
          <w:sz w:val="18"/>
        </w:rPr>
        <w:t>+재교정 트리거는 LLM | ★★ |</w:t>
      </w:r>
    </w:p>
    <w:p>
      <w:pPr>
        <w:spacing w:before="0" w:after="20"/>
      </w:pPr>
      <w:r>
        <w:rPr>
          <w:sz w:val="18"/>
        </w:rPr>
        <w:t>57 +| ③ 소프트센서 보조((가)) | 측정 안 되는 조성을 온도(TI-6111B/C)로 추론, 분석기 결측 보간 | ★ |</w:t>
      </w:r>
    </w:p>
    <w:p>
      <w:pPr>
        <w:spacing w:before="0" w:after="20"/>
      </w:pPr>
      <w:r>
        <w:rPr>
          <w:sz w:val="18"/>
        </w:rPr>
        <w:t>58 +| ④ 감독형 예외 처리((다)) | 엔진이 프로그램 안 된 상황(기동·등급변경·상류 업셋·계기고장) 판단·완화 | ★★★ |</w:t>
      </w:r>
    </w:p>
    <w:p>
      <w:pPr>
        <w:spacing w:before="0" w:after="20"/>
      </w:pPr>
      <w:r>
        <w:rPr>
          <w:sz w:val="18"/>
        </w:rPr>
        <w:t>59 +| ⑤ 운전원 인터페이스 | 의도/경제목표 → SV·제약 번역, "왜 이렇게 도는지" 설명 | ★★★ |</w:t>
      </w:r>
    </w:p>
    <w:p>
      <w:pPr>
        <w:spacing w:before="0" w:after="20"/>
      </w:pPr>
      <w:r>
        <w:rPr>
          <w:sz w:val="18"/>
        </w:rPr>
        <w:t>60 +| ⑥ 교차 데이터 융합 | 알람+이벤트+랩분석+정비이력+물리잔차 엮어 진단 (기존 MCP 도구) | ★★★ |</w:t>
      </w:r>
    </w:p>
    <w:p>
      <w:pPr>
        <w:spacing w:before="0" w:after="20"/>
      </w:pPr>
      <w:r>
        <w:rPr>
          <w:sz w:val="18"/>
        </w:rPr>
        <w:t>61 +| ⑦ 헌팅 원인 진단 | 튜닝 vs stiction vs 외란 판별 → 4단계(OP 개입) 적용 여부 게이트 (§4.3) | ★★★ |</w:t>
      </w:r>
    </w:p>
    <w:p>
      <w:pPr>
        <w:spacing w:before="0" w:after="20"/>
      </w:pPr>
      <w:r>
        <w:rPr>
          <w:sz w:val="18"/>
        </w:rPr>
        <w:t>62</w:t>
      </w:r>
    </w:p>
    <w:p>
      <w:pPr>
        <w:spacing w:before="0" w:after="20"/>
      </w:pPr>
      <w:r>
        <w:rPr>
          <w:sz w:val="18"/>
        </w:rPr>
        <w:t xml:space="preserve">72 -추가 안전요소(원본 §4.2/§4.3): 각 PID 블록 </w:t>
      </w:r>
      <w:r>
        <w:rPr>
          <w:b/>
          <w:sz w:val="18"/>
        </w:rPr>
        <w:t>dead band 0.5~1.0%</w:t>
      </w:r>
      <w:r>
        <w:rPr>
          <w:sz w:val="18"/>
        </w:rPr>
        <w:t xml:space="preserve">, 원료탱크 </w:t>
      </w:r>
      <w:r>
        <w:rPr>
          <w:b/>
          <w:sz w:val="18"/>
        </w:rPr>
        <w:t>Surge Control</w:t>
      </w:r>
      <w:r>
        <w:rPr>
          <w:sz w:val="18"/>
        </w:rPr>
        <w:t>(P-Gain↓ I-Time↑).</w:t>
      </w:r>
    </w:p>
    <w:p>
      <w:pPr>
        <w:spacing w:before="0" w:after="20"/>
      </w:pPr>
      <w:r>
        <w:rPr>
          <w:sz w:val="18"/>
        </w:rPr>
        <w:t>73 -</w:t>
      </w:r>
    </w:p>
    <w:p>
      <w:pPr>
        <w:spacing w:before="0" w:after="20"/>
      </w:pPr>
      <w:r>
        <w:rPr>
          <w:sz w:val="18"/>
        </w:rPr>
        <w:t>63  ---</w:t>
      </w:r>
    </w:p>
    <w:p>
      <w:pPr>
        <w:spacing w:before="0" w:after="20"/>
      </w:pPr>
      <w:r>
        <w:rPr>
          <w:sz w:val="18"/>
        </w:rPr>
        <w:t>64</w:t>
      </w:r>
    </w:p>
    <w:p>
      <w:pPr>
        <w:spacing w:before="0" w:after="20"/>
      </w:pPr>
      <w:r>
        <w:rPr>
          <w:sz w:val="18"/>
        </w:rPr>
        <w:t>76 -## 3. 현 시스템에서 확인된 능력 (재사용 자산)</w:t>
      </w:r>
    </w:p>
    <w:p>
      <w:pPr>
        <w:spacing w:before="0" w:after="20"/>
      </w:pPr>
      <w:r>
        <w:rPr>
          <w:sz w:val="18"/>
        </w:rPr>
        <w:t>65 +## 2. 감독제어 아키텍처 — 운전원이 권한을 쥔다</w:t>
      </w:r>
    </w:p>
    <w:p>
      <w:pPr>
        <w:spacing w:before="0" w:after="20"/>
      </w:pPr>
      <w:r>
        <w:rPr>
          <w:sz w:val="18"/>
        </w:rPr>
        <w:t>66</w:t>
      </w:r>
    </w:p>
    <w:p>
      <w:pPr>
        <w:spacing w:before="0" w:after="20"/>
      </w:pPr>
      <w:r>
        <w:rPr>
          <w:sz w:val="18"/>
        </w:rPr>
        <w:t>78 -### 3.1 쓰기 (이미 구현됨)</w:t>
      </w:r>
    </w:p>
    <w:p>
      <w:pPr>
        <w:spacing w:before="0" w:after="20"/>
      </w:pPr>
      <w:r>
        <w:rPr>
          <w:sz w:val="18"/>
        </w:rPr>
        <w:t>79 -| 기능 | 구현 | 엔드포인트 |</w:t>
      </w:r>
    </w:p>
    <w:p>
      <w:pPr>
        <w:spacing w:before="0" w:after="20"/>
      </w:pPr>
      <w:r>
        <w:rPr>
          <w:sz w:val="18"/>
        </w:rPr>
        <w:t>80 -|------|------|-----------|</w:t>
      </w:r>
    </w:p>
    <w:p>
      <w:pPr>
        <w:spacing w:before="0" w:after="20"/>
      </w:pPr>
      <w:r>
        <w:rPr>
          <w:sz w:val="18"/>
        </w:rPr>
        <w:t>81 -| SP/OP 직접 쓰기 | `ExperionOpcWriteClient.WriteTagAsync(cfg, nodeId, value)` | `POST /api/experion/write` |</w:t>
      </w:r>
    </w:p>
    <w:p>
      <w:pPr>
        <w:spacing w:before="0" w:after="20"/>
      </w:pPr>
      <w:r>
        <w:rPr>
          <w:sz w:val="18"/>
        </w:rPr>
        <w:t>82 -| MAN/AUTO 모드 | `SetModeAsync(cfg, nodeId, "MAN"\|"AUTO")` | `POST /api/experion/mode` |</w:t>
      </w:r>
    </w:p>
    <w:p>
      <w:pPr>
        <w:spacing w:before="0" w:after="20"/>
      </w:pPr>
      <w:r>
        <w:rPr>
          <w:sz w:val="18"/>
        </w:rPr>
        <w:t>83 -| 통합 제어 (MD→MAN → OP쓰기 → AUTO복귀) | `ControlOp(TagName, OpValue, RestoreAuto)` | `POST /api/experion/con</w:t>
      </w:r>
    </w:p>
    <w:p>
      <w:pPr>
        <w:spacing w:before="0" w:after="20"/>
      </w:pPr>
      <w:r>
        <w:rPr>
          <w:sz w:val="18"/>
        </w:rPr>
        <w:t>-trol` |</w:t>
      </w:r>
    </w:p>
    <w:p>
      <w:pPr>
        <w:spacing w:before="0" w:after="20"/>
      </w:pPr>
      <w:r>
        <w:rPr>
          <w:sz w:val="18"/>
        </w:rPr>
        <w:t>84 -| UI | "OPC UA Write" 탭 (#15) | `index.html #pane-write` |</w:t>
      </w:r>
    </w:p>
    <w:p>
      <w:pPr>
        <w:spacing w:before="0" w:after="20"/>
      </w:pPr>
      <w:r>
        <w:rPr>
          <w:sz w:val="18"/>
        </w:rPr>
        <w:t xml:space="preserve">67 +핵심 설계 사상: </w:t>
      </w:r>
      <w:r>
        <w:rPr>
          <w:b/>
          <w:sz w:val="18"/>
        </w:rPr>
        <w:t>엔진은 PID 루프의 SP/OP 레지스터를 직접 덮어쓰지 않는다.</w:t>
      </w:r>
      <w:r>
        <w:rPr>
          <w:sz w:val="18"/>
        </w:rPr>
        <w:t xml:space="preserve"> 별도 감독변수에 쓰고,</w:t>
      </w:r>
    </w:p>
    <w:p>
      <w:pPr>
        <w:spacing w:before="0" w:after="20"/>
      </w:pPr>
      <w:r>
        <w:rPr>
          <w:sz w:val="18"/>
        </w:rPr>
        <w:t>68 +</w:t>
      </w:r>
      <w:r>
        <w:rPr>
          <w:b/>
          <w:sz w:val="18"/>
        </w:rPr>
        <w:t>운전원이 스위치로 채택</w:t>
      </w:r>
      <w:r>
        <w:rPr>
          <w:sz w:val="18"/>
        </w:rPr>
        <w:t>한다. 권한 손잡이는 항상 운전원에게 있다. SP 경로와 OP 경로가 대칭이다.</w:t>
      </w:r>
    </w:p>
    <w:p>
      <w:pPr>
        <w:spacing w:before="0" w:after="20"/>
      </w:pPr>
      <w:r>
        <w:rPr>
          <w:sz w:val="18"/>
        </w:rPr>
        <w:t>69</w:t>
      </w:r>
    </w:p>
    <w:p>
      <w:pPr>
        <w:spacing w:before="0" w:after="20"/>
      </w:pPr>
      <w:r>
        <w:rPr>
          <w:sz w:val="18"/>
        </w:rPr>
        <w:t>86 -### 3.2 읽기</w:t>
      </w:r>
    </w:p>
    <w:p>
      <w:pPr>
        <w:spacing w:before="0" w:after="20"/>
      </w:pPr>
      <w:r>
        <w:rPr>
          <w:sz w:val="18"/>
        </w:rPr>
        <w:t>87 -- `ExperionRealtimeService` — 실시간 PV 구독 (`AddMonitoredItemAsync`), `IHostedService`</w:t>
      </w:r>
    </w:p>
    <w:p>
      <w:pPr>
        <w:spacing w:before="0" w:after="20"/>
      </w:pPr>
      <w:r>
        <w:rPr>
          <w:sz w:val="18"/>
        </w:rPr>
        <w:t>88 -- `query_pv_history` (MCP) / `ExperionHistoryController` — Step Test용 시계열</w:t>
      </w:r>
    </w:p>
    <w:p>
      <w:pPr>
        <w:spacing w:before="0" w:after="20"/>
      </w:pPr>
      <w:r>
        <w:rPr>
          <w:sz w:val="18"/>
        </w:rPr>
        <w:t>70 +| | SP 경로 (평상시) | OP 경로 (헌팅 시) |</w:t>
      </w:r>
    </w:p>
    <w:p>
      <w:pPr>
        <w:spacing w:before="0" w:after="20"/>
      </w:pPr>
      <w:r>
        <w:rPr>
          <w:sz w:val="18"/>
        </w:rPr>
        <w:t>71 +|---|------------------|-------------------|</w:t>
      </w:r>
    </w:p>
    <w:p>
      <w:pPr>
        <w:spacing w:before="0" w:after="20"/>
      </w:pPr>
      <w:r>
        <w:rPr>
          <w:sz w:val="18"/>
        </w:rPr>
        <w:t>72 +| 엔진이 쓰는 곳 | RSP 소스 포인트 (별도 변수) | `.op` (PID MAN 상태에서) |</w:t>
      </w:r>
    </w:p>
    <w:p>
      <w:pPr>
        <w:spacing w:before="0" w:after="20"/>
      </w:pPr>
      <w:r>
        <w:rPr>
          <w:sz w:val="18"/>
        </w:rPr>
        <w:t xml:space="preserve">73 +| 운전원 스위치 | </w:t>
      </w:r>
      <w:r>
        <w:rPr>
          <w:b/>
          <w:sz w:val="18"/>
        </w:rPr>
        <w:t>LSP ↔ RSP</w:t>
      </w:r>
      <w:r>
        <w:rPr>
          <w:sz w:val="18"/>
        </w:rPr>
        <w:t xml:space="preserve"> (Local ↔ Remote SP = AUTO↔CAS) | </w:t>
      </w:r>
      <w:r>
        <w:rPr>
          <w:b/>
          <w:sz w:val="18"/>
        </w:rPr>
        <w:t>PID MODE: AUTO ↔ MAN</w:t>
      </w:r>
      <w:r>
        <w:rPr>
          <w:sz w:val="18"/>
        </w:rPr>
        <w:t xml:space="preserve"> |</w:t>
      </w:r>
    </w:p>
    <w:p>
      <w:pPr>
        <w:spacing w:before="0" w:after="20"/>
      </w:pPr>
      <w:r>
        <w:rPr>
          <w:sz w:val="18"/>
        </w:rPr>
        <w:t>74 +| 빠른 규제 담당 | DCS PID (그대로 둠) | 엔진(소프트웨어 컨트롤러) |</w:t>
      </w:r>
    </w:p>
    <w:p>
      <w:pPr>
        <w:spacing w:before="0" w:after="20"/>
      </w:pPr>
      <w:r>
        <w:rPr>
          <w:sz w:val="18"/>
        </w:rPr>
        <w:t>75 +| 폴백(엔진 사망) | 운전원이 LSP로 토글 | 데드맨 → MAN→AUTO (bumpless) |</w:t>
      </w:r>
    </w:p>
    <w:p>
      <w:pPr>
        <w:spacing w:before="0" w:after="20"/>
      </w:pPr>
      <w:r>
        <w:rPr>
          <w:sz w:val="18"/>
        </w:rPr>
        <w:t>76 +| 적용 | 1~3단계 (신뢰 이양) | 4단계 (튜닝발 헌팅 한정) |</w:t>
      </w:r>
    </w:p>
    <w:p>
      <w:pPr>
        <w:spacing w:before="0" w:after="20"/>
      </w:pPr>
      <w:r>
        <w:rPr>
          <w:sz w:val="18"/>
        </w:rPr>
        <w:t>77</w:t>
      </w:r>
    </w:p>
    <w:p>
      <w:pPr>
        <w:spacing w:before="0" w:after="20"/>
      </w:pPr>
      <w:r>
        <w:rPr>
          <w:sz w:val="18"/>
        </w:rPr>
        <w:t>90 -### 3.3 백그라운드 서비스 패턴</w:t>
      </w:r>
    </w:p>
    <w:p>
      <w:pPr>
        <w:spacing w:before="0" w:after="20"/>
      </w:pPr>
      <w:r>
        <w:rPr>
          <w:sz w:val="18"/>
        </w:rPr>
        <w:t>91 -- `IHostedService`/`AddHostedService` 이미 Realtime·History·OpcServer·Mcp에서 사용 중</w:t>
      </w:r>
    </w:p>
    <w:p>
      <w:pPr>
        <w:spacing w:before="0" w:after="20"/>
      </w:pPr>
      <w:r>
        <w:rPr>
          <w:sz w:val="18"/>
        </w:rPr>
        <w:t>92 -  → 신규 `AutoRunService : BackgroundService`가 기존 패턴에 그대로 들어감</w:t>
      </w:r>
    </w:p>
    <w:p>
      <w:pPr>
        <w:spacing w:before="0" w:after="20"/>
      </w:pPr>
      <w:r>
        <w:rPr>
          <w:sz w:val="18"/>
        </w:rPr>
        <w:t>78 +### 2.1 SP 경로 — RSP(Remote Setpoint)</w:t>
      </w:r>
    </w:p>
    <w:p>
      <w:pPr>
        <w:spacing w:before="0" w:after="20"/>
      </w:pPr>
      <w:r>
        <w:rPr>
          <w:sz w:val="18"/>
        </w:rPr>
        <w:t xml:space="preserve">79 +- 엔진은 </w:t>
      </w:r>
      <w:r>
        <w:rPr>
          <w:b/>
          <w:sz w:val="18"/>
        </w:rPr>
        <w:t>루프 SP를 절대 안 건드림.</w:t>
      </w:r>
      <w:r>
        <w:rPr>
          <w:sz w:val="18"/>
        </w:rPr>
        <w:t xml:space="preserve"> 자기 감독소스 포인트에만 OPC write → 그 포인트가 PID의 RSP/X 입력에 cont</w:t>
      </w:r>
    </w:p>
    <w:p>
      <w:pPr>
        <w:spacing w:before="0" w:after="20"/>
      </w:pPr>
      <w:r>
        <w:rPr>
          <w:sz w:val="18"/>
        </w:rPr>
        <w:t>+rol connection.</w:t>
      </w:r>
    </w:p>
    <w:p>
      <w:pPr>
        <w:spacing w:before="0" w:after="20"/>
      </w:pPr>
      <w:r>
        <w:rPr>
          <w:sz w:val="18"/>
        </w:rPr>
        <w:t xml:space="preserve">80 +- 운전원의 </w:t>
      </w:r>
      <w:r>
        <w:rPr>
          <w:b/>
          <w:sz w:val="18"/>
        </w:rPr>
        <w:t>LSP/RSP 토글이 유일한 권한 손잡이.</w:t>
      </w:r>
      <w:r>
        <w:rPr>
          <w:sz w:val="18"/>
        </w:rPr>
        <w:t xml:space="preserve"> RSP면 엔진 SP 추종, LSP면 운전원 수동 — 언제든 가역.</w:t>
      </w:r>
    </w:p>
    <w:p>
      <w:pPr>
        <w:spacing w:before="0" w:after="20"/>
      </w:pPr>
      <w:r>
        <w:rPr>
          <w:sz w:val="18"/>
        </w:rPr>
        <w:t xml:space="preserve">81 +- </w:t>
      </w:r>
      <w:r>
        <w:rPr>
          <w:b/>
          <w:sz w:val="18"/>
        </w:rPr>
        <w:t>bumpless 요건(중요)</w:t>
      </w:r>
      <w:r>
        <w:rPr>
          <w:sz w:val="18"/>
        </w:rPr>
        <w:t>: OPC 외부 감독은 DCS의 back-calculation 핸드셰이크를 못 받음.</w:t>
      </w:r>
    </w:p>
    <w:p>
      <w:pPr>
        <w:spacing w:before="0" w:after="20"/>
      </w:pPr>
      <w:r>
        <w:rPr>
          <w:sz w:val="18"/>
        </w:rPr>
        <w:t xml:space="preserve">82 +  → 루프가 LSP(미선택)일 때 엔진이 </w:t>
      </w:r>
      <w:r>
        <w:rPr>
          <w:b/>
          <w:sz w:val="18"/>
        </w:rPr>
        <w:t>현재 실작동 SP를 읽어 자기 출력=현재 SP로 추종</w:t>
      </w:r>
      <w:r>
        <w:rPr>
          <w:sz w:val="18"/>
        </w:rPr>
        <w:t>시켜야 함.</w:t>
      </w:r>
    </w:p>
    <w:p>
      <w:pPr>
        <w:spacing w:before="0" w:after="20"/>
      </w:pPr>
      <w:r>
        <w:rPr>
          <w:sz w:val="18"/>
        </w:rPr>
        <w:t>83 +  그래야 운전원이 RSP로 토글하는 순간 충격 없음.</w:t>
      </w:r>
    </w:p>
    <w:p>
      <w:pPr>
        <w:spacing w:before="0" w:after="20"/>
      </w:pPr>
      <w:r>
        <w:rPr>
          <w:sz w:val="18"/>
        </w:rPr>
        <w:t xml:space="preserve">84 +- </w:t>
      </w:r>
      <w:r>
        <w:rPr>
          <w:b/>
          <w:sz w:val="18"/>
        </w:rPr>
        <w:t>공짜 안전망</w:t>
      </w:r>
      <w:r>
        <w:rPr>
          <w:sz w:val="18"/>
        </w:rPr>
        <w:t>: DCS RSP 한계(SPHILM/SPLOLM, RSP rate)가 엔진과 독립으로 한 겹 더.</w:t>
      </w:r>
    </w:p>
    <w:p>
      <w:pPr>
        <w:spacing w:before="0" w:after="20"/>
      </w:pPr>
      <w:r>
        <w:rPr>
          <w:sz w:val="18"/>
        </w:rPr>
        <w:t xml:space="preserve">85 +- </w:t>
      </w:r>
      <w:r>
        <w:rPr>
          <w:b/>
          <w:sz w:val="18"/>
        </w:rPr>
        <w:t>장점</w:t>
      </w:r>
      <w:r>
        <w:rPr>
          <w:sz w:val="18"/>
        </w:rPr>
        <w:t xml:space="preserve">: 1~2단계(제안 표시)는 페이스플레이트가 RSP 후보값을 네이티브로 보여줌 → </w:t>
      </w:r>
      <w:r>
        <w:rPr>
          <w:b/>
          <w:sz w:val="18"/>
        </w:rPr>
        <w:t>별도 화면 개발 불필요.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86</w:t>
      </w:r>
    </w:p>
    <w:p>
      <w:pPr>
        <w:spacing w:before="0" w:after="20"/>
      </w:pPr>
      <w:r>
        <w:rPr>
          <w:sz w:val="18"/>
        </w:rPr>
        <w:t>94 -### 3.4 LLM 감독용 MCP 도구 (기존)</w:t>
      </w:r>
    </w:p>
    <w:p>
      <w:pPr>
        <w:spacing w:before="0" w:after="20"/>
      </w:pPr>
      <w:r>
        <w:rPr>
          <w:sz w:val="18"/>
        </w:rPr>
        <w:t>95 -- `query_pv_history`, `find_tags`, `trace_connections`, `active_alarms`, `query_events`,</w:t>
      </w:r>
    </w:p>
    <w:p>
      <w:pPr>
        <w:spacing w:before="0" w:after="20"/>
      </w:pPr>
      <w:r>
        <w:rPr>
          <w:sz w:val="18"/>
        </w:rPr>
        <w:t>96 -  `summarize_events`, `generate_status_report`, ReAct 에이전트 모드(구현됨)</w:t>
      </w:r>
    </w:p>
    <w:p>
      <w:pPr>
        <w:spacing w:before="0" w:after="20"/>
      </w:pPr>
      <w:r>
        <w:rPr>
          <w:sz w:val="18"/>
        </w:rPr>
        <w:t>87 +### 2.2 OP 경로 — MAN + OP 쓰기 (튜닝발 헌팅 전용)</w:t>
      </w:r>
    </w:p>
    <w:p>
      <w:pPr>
        <w:spacing w:before="0" w:after="20"/>
      </w:pPr>
      <w:r>
        <w:rPr>
          <w:sz w:val="18"/>
        </w:rPr>
        <w:t xml:space="preserve">88 +- 평상시 RSP로는 </w:t>
      </w:r>
      <w:r>
        <w:rPr>
          <w:b/>
          <w:sz w:val="18"/>
        </w:rPr>
        <w:t>튜닝발 헌팅이 안 잡힘</w:t>
      </w:r>
      <w:r>
        <w:rPr>
          <w:sz w:val="18"/>
        </w:rPr>
        <w:t>(PID가 루프에 그대로). 그래서 헌팅 루프에 한해 OP를 직접 잡는다.</w:t>
      </w:r>
    </w:p>
    <w:p>
      <w:pPr>
        <w:spacing w:before="0" w:after="20"/>
      </w:pPr>
      <w:r>
        <w:rPr>
          <w:sz w:val="18"/>
        </w:rPr>
        <w:t xml:space="preserve">89 +- 방식: PID를 </w:t>
      </w:r>
      <w:r>
        <w:rPr>
          <w:b/>
          <w:sz w:val="18"/>
        </w:rPr>
        <w:t>MAN</w:t>
      </w:r>
      <w:r>
        <w:rPr>
          <w:sz w:val="18"/>
        </w:rPr>
        <w:t>으로 → 엔진이 `.op`에 직접 write. **MAN이라 적분이 멈춰 windup 없음, OP 쓰기는 본질적 bump</w:t>
      </w:r>
    </w:p>
    <w:p>
      <w:pPr>
        <w:spacing w:before="0" w:after="20"/>
      </w:pPr>
      <w:r>
        <w:rPr>
          <w:sz w:val="18"/>
        </w:rPr>
        <w:t>+less.**</w:t>
      </w:r>
    </w:p>
    <w:p>
      <w:pPr>
        <w:spacing w:before="0" w:after="20"/>
      </w:pPr>
      <w:r>
        <w:rPr>
          <w:sz w:val="18"/>
        </w:rPr>
        <w:t xml:space="preserve">90 +  기존 `ControlOp`(MD→MAN→OP쓰기) / `WriteTagAsync(.op)` 그대로 사용 → </w:t>
      </w:r>
      <w:r>
        <w:rPr>
          <w:b/>
          <w:sz w:val="18"/>
        </w:rPr>
        <w:t>신규 DCS 구성 불필요, 저MoC.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91 +- </w:t>
      </w:r>
      <w:r>
        <w:rPr>
          <w:b/>
          <w:sz w:val="18"/>
        </w:rPr>
        <w:t>운전원 회수</w:t>
      </w:r>
      <w:r>
        <w:rPr>
          <w:sz w:val="18"/>
        </w:rPr>
        <w:t>: MAN의 OP는 엔진이 쓴 마지막 값 → 운전원이 그 값에서 이어 조정, 또는 AUTO로 올림.</w:t>
      </w:r>
    </w:p>
    <w:p>
      <w:pPr>
        <w:spacing w:before="0" w:after="20"/>
      </w:pPr>
      <w:r>
        <w:rPr>
          <w:sz w:val="18"/>
        </w:rPr>
        <w:t xml:space="preserve">92 +- </w:t>
      </w:r>
      <w:r>
        <w:rPr>
          <w:b/>
          <w:sz w:val="18"/>
        </w:rPr>
        <w:t>폴백(엔진 사망)</w:t>
      </w:r>
      <w:r>
        <w:rPr>
          <w:sz w:val="18"/>
        </w:rPr>
        <w:t xml:space="preserve">: 엔진 워치독 + </w:t>
      </w:r>
      <w:r>
        <w:rPr>
          <w:b/>
          <w:sz w:val="18"/>
        </w:rPr>
        <w:t>DCS 컨트롤러 로직이 stale(N초 갱신 없음) 감지 → MAN→AUTO 강제 복귀.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93 +  PID가 bumpless output 설정이라 </w:t>
      </w:r>
      <w:r>
        <w:rPr>
          <w:b/>
          <w:sz w:val="18"/>
        </w:rPr>
        <w:t>현재 OP(=마지막 LLM_OP)에서 적분 임펄스 없이 규제 재개.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94 +  - *정직한 단서*: 폴백은 "헌팅하던 그 PID"로 돌아감 → 안전(규제됨, SIS가 극단 차단)하나 **엔진 복구 전까지 헌</w:t>
      </w:r>
    </w:p>
    <w:p>
      <w:pPr>
        <w:spacing w:before="0" w:after="20"/>
      </w:pPr>
      <w:r>
        <w:rPr>
          <w:sz w:val="18"/>
        </w:rPr>
        <w:t>+팅 재개.** 위험 아님, 차선.</w:t>
      </w:r>
    </w:p>
    <w:p>
      <w:pPr>
        <w:spacing w:before="0" w:after="20"/>
      </w:pPr>
      <w:r>
        <w:rPr>
          <w:sz w:val="18"/>
        </w:rPr>
        <w:t>95 +  - 설정 확인: MAN 중 SP 추종/홀드 → 폴백 후 어떤 LSP로 규제할지 결정.</w:t>
      </w:r>
    </w:p>
    <w:p>
      <w:pPr>
        <w:spacing w:before="0" w:after="20"/>
      </w:pPr>
      <w:r>
        <w:rPr>
          <w:sz w:val="18"/>
        </w:rPr>
        <w:t xml:space="preserve">96 +- </w:t>
      </w:r>
      <w:r>
        <w:rPr>
          <w:b/>
          <w:sz w:val="18"/>
        </w:rPr>
        <w:t>상위 옵션(임계 루프 한정)</w:t>
      </w:r>
      <w:r>
        <w:rPr>
          <w:sz w:val="18"/>
        </w:rPr>
        <w:t>: *순간 규제 공백도 불가*한 빠른 루프는 선택+back-calc(PID는 AUTO 추종 유지, 무</w:t>
      </w:r>
    </w:p>
    <w:p>
      <w:pPr>
        <w:spacing w:before="0" w:after="20"/>
      </w:pPr>
      <w:r>
        <w:rPr>
          <w:sz w:val="18"/>
        </w:rPr>
        <w:t>+충격 즉시 폴백)을 쓰되, 밸브 출력경로를 변형하므로 MoC가 더 엄격. 기본값은 위 MAN 방식.</w:t>
      </w:r>
    </w:p>
    <w:p>
      <w:pPr>
        <w:spacing w:before="0" w:after="20"/>
      </w:pPr>
      <w:r>
        <w:rPr>
          <w:sz w:val="18"/>
        </w:rPr>
        <w:t>97</w:t>
      </w:r>
    </w:p>
    <w:p>
      <w:pPr>
        <w:spacing w:before="0" w:after="20"/>
      </w:pPr>
      <w:r>
        <w:rPr>
          <w:sz w:val="18"/>
        </w:rPr>
        <w:t>98  ---</w:t>
      </w:r>
    </w:p>
    <w:p>
      <w:pPr>
        <w:spacing w:before="0" w:after="20"/>
      </w:pPr>
      <w:r>
        <w:rPr>
          <w:sz w:val="18"/>
        </w:rPr>
        <w:t>99</w:t>
      </w:r>
    </w:p>
    <w:p>
      <w:pPr>
        <w:spacing w:before="0" w:after="20"/>
      </w:pPr>
      <w:r>
        <w:rPr>
          <w:sz w:val="18"/>
        </w:rPr>
        <w:t>100 -## 4. ⚠️ 안전 관련 발견 사항 (자동운전 전 반드시 처리)</w:t>
      </w:r>
    </w:p>
    <w:p>
      <w:pPr>
        <w:spacing w:before="0" w:after="20"/>
      </w:pPr>
      <w:r>
        <w:rPr>
          <w:sz w:val="18"/>
        </w:rPr>
        <w:t>100 +## 3. LLM-OP 모드의 제어법 — FF + 느린 PI (rate 제한)</w:t>
      </w:r>
    </w:p>
    <w:p>
      <w:pPr>
        <w:spacing w:before="0" w:after="20"/>
      </w:pPr>
      <w:r>
        <w:rPr>
          <w:sz w:val="18"/>
        </w:rPr>
        <w:t>101</w:t>
      </w:r>
    </w:p>
    <w:p>
      <w:pPr>
        <w:spacing w:before="0" w:after="20"/>
      </w:pPr>
      <w:r>
        <w:rPr>
          <w:sz w:val="18"/>
        </w:rPr>
        <w:t xml:space="preserve">102 -1. </w:t>
      </w:r>
      <w:r>
        <w:rPr>
          <w:b/>
          <w:sz w:val="18"/>
        </w:rPr>
        <w:t>쓰기 경로에 안전 가드가 0건.</w:t>
      </w:r>
      <w:r>
        <w:rPr>
          <w:sz w:val="18"/>
        </w:rPr>
        <w:t xml:space="preserve"> `WriteTagAsync`는 들어온 double을 그대로 쓴다 —</w:t>
      </w:r>
    </w:p>
    <w:p>
      <w:pPr>
        <w:spacing w:before="0" w:after="20"/>
      </w:pPr>
      <w:r>
        <w:rPr>
          <w:sz w:val="18"/>
        </w:rPr>
        <w:t>103 -   min/max 클램프·rate limit·범위 검증·변화율 제한 전무. 사람이 UI에서 손으로 쓸 땐 운전원이</w:t>
      </w:r>
    </w:p>
    <w:p>
      <w:pPr>
        <w:spacing w:before="0" w:after="20"/>
      </w:pPr>
      <w:r>
        <w:rPr>
          <w:sz w:val="18"/>
        </w:rPr>
        <w:t xml:space="preserve">104 -   최종 안전망이지만, </w:t>
      </w:r>
      <w:r>
        <w:rPr>
          <w:b/>
          <w:sz w:val="18"/>
        </w:rPr>
        <w:t>엔진이 자동으로 쓰는 순간 안전망이 사라진다.</w:t>
      </w:r>
      <w:r>
        <w:rPr>
          <w:sz w:val="18"/>
        </w:rPr>
        <w:t xml:space="preserve"> → </w:t>
      </w:r>
      <w:r>
        <w:rPr>
          <w:b/>
          <w:sz w:val="18"/>
        </w:rPr>
        <w:t>0순위: 가드 레이어.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 xml:space="preserve">105 -2. </w:t>
      </w:r>
      <w:r>
        <w:rPr>
          <w:b/>
          <w:sz w:val="18"/>
        </w:rPr>
        <w:t>현재 LLM(MCP)에는 쓰기 도구가 없다.</w:t>
      </w:r>
      <w:r>
        <w:rPr>
          <w:sz w:val="18"/>
        </w:rPr>
        <w:t xml:space="preserve"> 쓰기는 Web UI/HTTP 전용 → 지금은 "사람만 쓸 수 있는"</w:t>
      </w:r>
    </w:p>
    <w:p>
      <w:pPr>
        <w:spacing w:before="0" w:after="20"/>
      </w:pPr>
      <w:r>
        <w:rPr>
          <w:sz w:val="18"/>
        </w:rPr>
        <w:t>106 -   상태가 유일한 안전 경계. 자동운전을 붙이면 이 경계를 넘게 됨 → 신중한 권한 설계 필요.</w:t>
      </w:r>
    </w:p>
    <w:p>
      <w:pPr>
        <w:spacing w:before="0" w:after="20"/>
      </w:pPr>
      <w:r>
        <w:rPr>
          <w:sz w:val="18"/>
        </w:rPr>
        <w:t xml:space="preserve">107 -3. </w:t>
      </w:r>
      <w:r>
        <w:rPr>
          <w:b/>
          <w:sz w:val="18"/>
        </w:rPr>
        <w:t>`ask_iiot_llm`(vLLM 직접 질의) MCP 도구가 빈 응답.</w:t>
      </w:r>
      <w:r>
        <w:rPr>
          <w:sz w:val="18"/>
        </w:rPr>
        <w:t xml:space="preserve"> 2회 시도 모두 `(응답 없음)`.</w:t>
      </w:r>
    </w:p>
    <w:p>
      <w:pPr>
        <w:spacing w:before="0" w:after="20"/>
      </w:pPr>
      <w:r>
        <w:rPr>
          <w:sz w:val="18"/>
        </w:rPr>
        <w:t>108 -   vLLM 엔드포인트 상태/연결 점검 필요. (단 `find_tags`/`trace_connections`는 정상 동작.)</w:t>
      </w:r>
    </w:p>
    <w:p>
      <w:pPr>
        <w:spacing w:before="0" w:after="20"/>
      </w:pPr>
      <w:r>
        <w:rPr>
          <w:sz w:val="18"/>
        </w:rPr>
        <w:t xml:space="preserve">102 +OP 경로로 개입한 동안 엔진이 매 순간 OP에 무엇을 쓰는가. </w:t>
      </w:r>
      <w:r>
        <w:rPr>
          <w:b/>
          <w:sz w:val="18"/>
        </w:rPr>
        <w:t>크루즈컨트롤과 동일 구조</w:t>
      </w:r>
      <w:r>
        <w:rPr>
          <w:sz w:val="18"/>
        </w:rPr>
        <w:t>: 미리 예측(FF) + 잔차 청</w:t>
      </w:r>
    </w:p>
    <w:p>
      <w:pPr>
        <w:spacing w:before="0" w:after="20"/>
      </w:pPr>
      <w:r>
        <w:rPr>
          <w:sz w:val="18"/>
        </w:rPr>
        <w:t>+소(PI).</w:t>
      </w:r>
    </w:p>
    <w:p>
      <w:pPr>
        <w:spacing w:before="0" w:after="20"/>
      </w:pPr>
      <w:r>
        <w:rPr>
          <w:sz w:val="18"/>
        </w:rPr>
        <w:t>103</w:t>
      </w:r>
    </w:p>
    <w:p>
      <w:pPr>
        <w:spacing w:before="0" w:after="20"/>
      </w:pPr>
      <w:r>
        <w:rPr>
          <w:sz w:val="18"/>
        </w:rPr>
        <w:t>104 +```</w:t>
      </w:r>
    </w:p>
    <w:p>
      <w:pPr>
        <w:spacing w:before="0" w:after="20"/>
      </w:pPr>
      <w:r>
        <w:rPr>
          <w:sz w:val="18"/>
        </w:rPr>
        <w:t>108 +```</w:t>
      </w:r>
    </w:p>
    <w:p>
      <w:pPr>
        <w:spacing w:before="0" w:after="20"/>
      </w:pPr>
      <w:r>
        <w:rPr>
          <w:sz w:val="18"/>
        </w:rPr>
        <w:t>109 +</w:t>
      </w:r>
    </w:p>
    <w:p>
      <w:pPr>
        <w:spacing w:before="0" w:after="20"/>
      </w:pPr>
      <w:r>
        <w:rPr>
          <w:sz w:val="18"/>
        </w:rPr>
        <w:t xml:space="preserve">110 +- </w:t>
      </w:r>
      <w:r>
        <w:rPr>
          <w:b/>
          <w:sz w:val="18"/>
        </w:rPr>
        <w:t>FF (피드포워드)</w:t>
      </w:r>
      <w:r>
        <w:rPr>
          <w:sz w:val="18"/>
        </w:rPr>
        <w:t>: 물리로 *미리* 정답 개도 계산. `개도% = Cv⁻¹( Q / √(ΔP/SG) )`.</w:t>
      </w:r>
    </w:p>
    <w:p>
      <w:pPr>
        <w:spacing w:before="0" w:after="20"/>
      </w:pPr>
      <w:r>
        <w:rPr>
          <w:sz w:val="18"/>
        </w:rPr>
        <w:t>111 +  필터링된 F_clean로 목표유량(B/D/P)을 물질수지로 구하고 → Cv 커브로 OP 계산 → §5 시간상수로 부드럽게 이동.</w:t>
      </w:r>
    </w:p>
    <w:p>
      <w:pPr>
        <w:spacing w:before="0" w:after="20"/>
      </w:pPr>
      <w:r>
        <w:rPr>
          <w:sz w:val="18"/>
        </w:rPr>
        <w:t xml:space="preserve">112 +  </w:t>
      </w:r>
      <w:r>
        <w:rPr>
          <w:b/>
          <w:sz w:val="18"/>
        </w:rPr>
        <w:t>외란발 헌팅을 잡는 주역</w:t>
      </w:r>
      <w:r>
        <w:rPr>
          <w:sz w:val="18"/>
        </w:rPr>
        <w:t>(반응이 아니라 예측이라 밸브가 안 채인다).</w:t>
      </w:r>
    </w:p>
    <w:p>
      <w:pPr>
        <w:spacing w:before="0" w:after="20"/>
      </w:pPr>
      <w:r>
        <w:rPr>
          <w:sz w:val="18"/>
        </w:rPr>
        <w:t xml:space="preserve">113 +- </w:t>
      </w:r>
      <w:r>
        <w:rPr>
          <w:b/>
          <w:sz w:val="18"/>
        </w:rPr>
        <w:t>PI (느린 피드백)</w:t>
      </w:r>
      <w:r>
        <w:rPr>
          <w:sz w:val="18"/>
        </w:rPr>
        <w:t>: Cv 커브는 신품값이라 마모·파울링·ΔP 부정확으로 살짝 빗나감. 잔차(SP−PV)를</w:t>
      </w:r>
    </w:p>
    <w:p>
      <w:pPr>
        <w:spacing w:before="0" w:after="20"/>
      </w:pPr>
      <w:r>
        <w:rPr>
          <w:sz w:val="18"/>
        </w:rPr>
        <w:t xml:space="preserve">114 +  </w:t>
      </w:r>
      <w:r>
        <w:rPr>
          <w:b/>
          <w:sz w:val="18"/>
        </w:rPr>
        <w:t>느리게/약하게</w:t>
      </w:r>
      <w:r>
        <w:rPr>
          <w:sz w:val="18"/>
        </w:rPr>
        <w:t xml:space="preserve"> 보정. 약한 이유: ①헌팅 재유발 방지 ②큰 일은 FF가 이미 함.</w:t>
      </w:r>
    </w:p>
    <w:p>
      <w:pPr>
        <w:spacing w:before="0" w:after="20"/>
      </w:pPr>
      <w:r>
        <w:rPr>
          <w:sz w:val="18"/>
        </w:rPr>
        <w:t xml:space="preserve">115 +- </w:t>
      </w:r>
      <w:r>
        <w:rPr>
          <w:b/>
          <w:sz w:val="18"/>
        </w:rPr>
        <w:t>rate 제한</w:t>
      </w:r>
      <w:r>
        <w:rPr>
          <w:sz w:val="18"/>
        </w:rPr>
        <w:t>: OP 변화율 제한으로 밸브 부드럽게.</w:t>
      </w:r>
    </w:p>
    <w:p>
      <w:pPr>
        <w:spacing w:before="0" w:after="20"/>
      </w:pPr>
      <w:r>
        <w:rPr>
          <w:sz w:val="18"/>
        </w:rPr>
        <w:t xml:space="preserve">116 +- </w:t>
      </w:r>
      <w:r>
        <w:rPr>
          <w:b/>
          <w:sz w:val="18"/>
        </w:rPr>
        <w:t>비채택: "고정+간헐 보정"</w:t>
      </w:r>
      <w:r>
        <w:rPr>
          <w:sz w:val="18"/>
        </w:rPr>
        <w:t xml:space="preserve"> — 보정 사이 능동 규제 0 → 외란 시 PV 드리프트(피드백 상실). 사용 안 함.</w:t>
      </w:r>
    </w:p>
    <w:p>
      <w:pPr>
        <w:spacing w:before="0" w:after="20"/>
      </w:pPr>
      <w:r>
        <w:rPr>
          <w:sz w:val="18"/>
        </w:rPr>
        <w:t xml:space="preserve">117 +- </w:t>
      </w:r>
      <w:r>
        <w:rPr>
          <w:b/>
          <w:sz w:val="18"/>
        </w:rPr>
        <w:t>연결</w:t>
      </w:r>
      <w:r>
        <w:rPr>
          <w:sz w:val="18"/>
        </w:rPr>
        <w:t>: FF = §5 결정론 보상 엔진 그대로 + 그 위에 작은 PI 트림 하나.</w:t>
      </w:r>
    </w:p>
    <w:p>
      <w:pPr>
        <w:spacing w:before="0" w:after="20"/>
      </w:pPr>
      <w:r>
        <w:rPr>
          <w:sz w:val="18"/>
        </w:rPr>
        <w:t>118 +</w:t>
      </w:r>
    </w:p>
    <w:p>
      <w:pPr>
        <w:spacing w:before="0" w:after="20"/>
      </w:pPr>
      <w:r>
        <w:rPr>
          <w:sz w:val="18"/>
        </w:rPr>
        <w:t>119  ---</w:t>
      </w:r>
    </w:p>
    <w:p>
      <w:pPr>
        <w:spacing w:before="0" w:after="20"/>
      </w:pPr>
      <w:r>
        <w:rPr>
          <w:sz w:val="18"/>
        </w:rPr>
        <w:t>120</w:t>
      </w:r>
    </w:p>
    <w:p>
      <w:pPr>
        <w:spacing w:before="0" w:after="20"/>
      </w:pPr>
      <w:r>
        <w:rPr>
          <w:sz w:val="18"/>
        </w:rPr>
        <w:t>112 -## 5. 태그/노드 매핑 (실측 — `find_tags`·`trace_connections` 기반)</w:t>
      </w:r>
    </w:p>
    <w:p>
      <w:pPr>
        <w:spacing w:before="0" w:after="20"/>
      </w:pPr>
      <w:r>
        <w:rPr>
          <w:sz w:val="18"/>
        </w:rPr>
        <w:t>121 +## 4. 헌팅 검출 &amp; 원인 진단 — 4단계의 게이트</w:t>
      </w:r>
    </w:p>
    <w:p>
      <w:pPr>
        <w:spacing w:before="0" w:after="20"/>
      </w:pPr>
      <w:r>
        <w:rPr>
          <w:sz w:val="18"/>
        </w:rPr>
        <w:t>122</w:t>
      </w:r>
    </w:p>
    <w:p>
      <w:pPr>
        <w:spacing w:before="0" w:after="20"/>
      </w:pPr>
      <w:r>
        <w:rPr>
          <w:sz w:val="18"/>
        </w:rPr>
        <w:t>114 -`trace_connections`가 돌려준 원료 경로:</w:t>
      </w:r>
    </w:p>
    <w:p>
      <w:pPr>
        <w:spacing w:before="0" w:after="20"/>
      </w:pPr>
      <w:r>
        <w:rPr>
          <w:sz w:val="18"/>
        </w:rPr>
        <w:t>115 -```</w:t>
      </w:r>
    </w:p>
    <w:p>
      <w:pPr>
        <w:spacing w:before="0" w:after="20"/>
      </w:pPr>
      <w:r>
        <w:rPr>
          <w:sz w:val="18"/>
        </w:rPr>
        <w:t>116 -P-6101(원료펌프) → FT-6101 → FICQ-6101 → FCV-6101 → E-6103(예열) → C-6111 원료 스프레이 분배기</w:t>
      </w:r>
    </w:p>
    <w:p>
      <w:pPr>
        <w:spacing w:before="0" w:after="20"/>
      </w:pPr>
      <w:r>
        <w:rPr>
          <w:sz w:val="18"/>
        </w:rPr>
        <w:t>117 -```</w:t>
      </w:r>
    </w:p>
    <w:p>
      <w:pPr>
        <w:spacing w:before="0" w:after="20"/>
      </w:pPr>
      <w:r>
        <w:rPr>
          <w:sz w:val="18"/>
        </w:rPr>
        <w:t>123 +### 4.1 검출 (결정론)</w:t>
      </w:r>
    </w:p>
    <w:p>
      <w:pPr>
        <w:spacing w:before="0" w:after="20"/>
      </w:pPr>
      <w:r>
        <w:rPr>
          <w:sz w:val="18"/>
        </w:rPr>
        <w:t>124 +- 오실레이션 인덱스: 진폭·주기·지속성. 임계 초과(예: 진폭 &gt; 범위의 X%, 주기 안정, N분 지속) 시 트립.</w:t>
      </w:r>
    </w:p>
    <w:p>
      <w:pPr>
        <w:spacing w:before="0" w:after="20"/>
      </w:pPr>
      <w:r>
        <w:rPr>
          <w:sz w:val="18"/>
        </w:rPr>
        <w:t xml:space="preserve">125 +- </w:t>
      </w:r>
      <w:r>
        <w:rPr>
          <w:b/>
          <w:sz w:val="18"/>
        </w:rPr>
        <w:t>MAN 전환 트립은 결정론</w:t>
      </w:r>
      <w:r>
        <w:rPr>
          <w:sz w:val="18"/>
        </w:rPr>
        <w:t>(LLM 지연 불가). LLM은 트립을 설명만.</w:t>
      </w:r>
    </w:p>
    <w:p>
      <w:pPr>
        <w:spacing w:before="0" w:after="20"/>
      </w:pPr>
      <w:r>
        <w:rPr>
          <w:sz w:val="18"/>
        </w:rPr>
        <w:t>126</w:t>
      </w:r>
    </w:p>
    <w:p>
      <w:pPr>
        <w:spacing w:before="0" w:after="20"/>
      </w:pPr>
      <w:r>
        <w:rPr>
          <w:sz w:val="18"/>
        </w:rPr>
        <w:t>119 -| # | 경로 | 조작변수(MV)/제어 | 유량 | 온도 | 수위/압력 | τ |</w:t>
      </w:r>
    </w:p>
    <w:p>
      <w:pPr>
        <w:spacing w:before="0" w:after="20"/>
      </w:pPr>
      <w:r>
        <w:rPr>
          <w:sz w:val="18"/>
        </w:rPr>
        <w:t>120 -|---|------|------------------|------|------|----------|---|</w:t>
      </w:r>
    </w:p>
    <w:p>
      <w:pPr>
        <w:spacing w:before="0" w:after="20"/>
      </w:pPr>
      <w:r>
        <w:rPr>
          <w:sz w:val="18"/>
        </w:rPr>
        <w:t xml:space="preserve">121 -| </w:t>
      </w:r>
      <w:r>
        <w:rPr>
          <w:b/>
          <w:sz w:val="18"/>
        </w:rPr>
        <w:t>F</w:t>
      </w:r>
      <w:r>
        <w:rPr>
          <w:sz w:val="18"/>
        </w:rPr>
        <w:t xml:space="preserve"> | 원료 투입 | </w:t>
      </w:r>
      <w:r>
        <w:rPr>
          <w:b/>
          <w:sz w:val="18"/>
        </w:rPr>
        <w:t>FICQ-6101</w:t>
      </w:r>
      <w:r>
        <w:rPr>
          <w:sz w:val="18"/>
        </w:rPr>
        <w:t>(SP/OP)→FCV-6101 | FT-6101 | (E-6103 예열) | — | 입력신호(Lag 300s) |</w:t>
      </w:r>
    </w:p>
    <w:p>
      <w:pPr>
        <w:spacing w:before="0" w:after="20"/>
      </w:pPr>
      <w:r>
        <w:rPr>
          <w:sz w:val="18"/>
        </w:rPr>
        <w:t xml:space="preserve">122 -| </w:t>
      </w:r>
      <w:r>
        <w:rPr>
          <w:b/>
          <w:sz w:val="18"/>
        </w:rPr>
        <w:t>S</w:t>
      </w:r>
      <w:r>
        <w:rPr>
          <w:sz w:val="18"/>
        </w:rPr>
        <w:t xml:space="preserve"> | 리보일러 스팀 | 스팀밸브(리보일러 듀티) | </w:t>
      </w:r>
      <w:r>
        <w:rPr>
          <w:b/>
          <w:sz w:val="18"/>
        </w:rPr>
        <w:t>FI-6115</w:t>
      </w:r>
      <w:r>
        <w:rPr>
          <w:sz w:val="18"/>
        </w:rPr>
        <w:t xml:space="preserve"> | TI-6111A(BOT), TICA-6111A | PI-6700(스팀압) |</w:t>
      </w:r>
    </w:p>
    <w:p>
      <w:pPr>
        <w:spacing w:before="0" w:after="20"/>
      </w:pPr>
      <w:r>
        <w:rPr>
          <w:sz w:val="18"/>
        </w:rPr>
        <w:t>- 가장 빠름 |</w:t>
      </w:r>
    </w:p>
    <w:p>
      <w:pPr>
        <w:spacing w:before="0" w:after="20"/>
      </w:pPr>
      <w:r>
        <w:rPr>
          <w:sz w:val="18"/>
        </w:rPr>
        <w:t xml:space="preserve">123 -| </w:t>
      </w:r>
      <w:r>
        <w:rPr>
          <w:b/>
          <w:sz w:val="18"/>
        </w:rPr>
        <w:t>B</w:t>
      </w:r>
      <w:r>
        <w:rPr>
          <w:sz w:val="18"/>
        </w:rPr>
        <w:t xml:space="preserve"> | 하부 제거 | 하부 발출 밸브 *(밸브태그 미확인)* | (미확인) | TI-6111A(BOT) | </w:t>
      </w:r>
      <w:r>
        <w:rPr>
          <w:b/>
          <w:sz w:val="18"/>
        </w:rPr>
        <w:t>LI-6111</w:t>
      </w:r>
      <w:r>
        <w:rPr>
          <w:sz w:val="18"/>
        </w:rPr>
        <w:t>(하부수위) | 1</w:t>
      </w:r>
    </w:p>
    <w:p>
      <w:pPr>
        <w:spacing w:before="0" w:after="20"/>
      </w:pPr>
      <w:r>
        <w:rPr>
          <w:sz w:val="18"/>
        </w:rPr>
        <w:t>-~2분 |</w:t>
      </w:r>
    </w:p>
    <w:p>
      <w:pPr>
        <w:spacing w:before="0" w:after="20"/>
      </w:pPr>
      <w:r>
        <w:rPr>
          <w:sz w:val="18"/>
        </w:rPr>
        <w:t xml:space="preserve">124 -| </w:t>
      </w:r>
      <w:r>
        <w:rPr>
          <w:b/>
          <w:sz w:val="18"/>
        </w:rPr>
        <w:t>D/R</w:t>
      </w:r>
      <w:r>
        <w:rPr>
          <w:sz w:val="18"/>
        </w:rPr>
        <w:t xml:space="preserve"> | 상부/환류 | </w:t>
      </w:r>
      <w:r>
        <w:rPr>
          <w:b/>
          <w:sz w:val="18"/>
        </w:rPr>
        <w:t>FICQ-6113</w:t>
      </w:r>
      <w:r>
        <w:rPr>
          <w:sz w:val="18"/>
        </w:rPr>
        <w:t xml:space="preserve">(PV29.9/SP36.4) | FI-6113 | TI-6111D(TOP) | </w:t>
      </w:r>
      <w:r>
        <w:rPr>
          <w:b/>
          <w:sz w:val="18"/>
        </w:rPr>
        <w:t>LI-6113</w:t>
      </w:r>
      <w:r>
        <w:rPr>
          <w:sz w:val="18"/>
        </w:rPr>
        <w:t>(D-6113 환류드럼),</w:t>
      </w:r>
    </w:p>
    <w:p>
      <w:pPr>
        <w:spacing w:before="0" w:after="20"/>
      </w:pPr>
      <w:r>
        <w:rPr>
          <w:sz w:val="18"/>
        </w:rPr>
        <w:t>-LICA-6113, PI-6111(진공), PICA-6111 | 5분 |</w:t>
      </w:r>
    </w:p>
    <w:p>
      <w:pPr>
        <w:spacing w:before="0" w:after="20"/>
      </w:pPr>
      <w:r>
        <w:rPr>
          <w:sz w:val="18"/>
        </w:rPr>
        <w:t xml:space="preserve">125 -| </w:t>
      </w:r>
      <w:r>
        <w:rPr>
          <w:b/>
          <w:sz w:val="18"/>
        </w:rPr>
        <w:t>P</w:t>
      </w:r>
      <w:r>
        <w:rPr>
          <w:sz w:val="18"/>
        </w:rPr>
        <w:t xml:space="preserve"> | 측류 제품 | </w:t>
      </w:r>
      <w:r>
        <w:rPr>
          <w:b/>
          <w:sz w:val="18"/>
        </w:rPr>
        <w:t>🔲 사용자 매핑 예정</w:t>
      </w:r>
      <w:r>
        <w:rPr>
          <w:sz w:val="18"/>
        </w:rPr>
        <w:t xml:space="preserve"> | FI-6120(PGMEA) | TI-6111B/C(MID) | LI-6121/6122/6123(제품탱크)</w:t>
      </w:r>
    </w:p>
    <w:p>
      <w:pPr>
        <w:spacing w:before="0" w:after="20"/>
      </w:pPr>
      <w:r>
        <w:rPr>
          <w:sz w:val="18"/>
        </w:rPr>
        <w:t>-| 15~20분 |</w:t>
      </w:r>
    </w:p>
    <w:p>
      <w:pPr>
        <w:spacing w:before="0" w:after="20"/>
      </w:pPr>
      <w:r>
        <w:rPr>
          <w:sz w:val="18"/>
        </w:rPr>
        <w:t>127 +### 4.2 원인 분류 (LLM + 데이터 융합) — §1.3-⑦</w:t>
      </w:r>
    </w:p>
    <w:p>
      <w:pPr>
        <w:spacing w:before="0" w:after="20"/>
      </w:pPr>
      <w:r>
        <w:rPr>
          <w:sz w:val="18"/>
        </w:rPr>
        <w:t>128 +| 원인 | 4단계(MAN+OP)로 잡히나 | 조치 |</w:t>
      </w:r>
    </w:p>
    <w:p>
      <w:pPr>
        <w:spacing w:before="0" w:after="20"/>
      </w:pPr>
      <w:r>
        <w:rPr>
          <w:sz w:val="18"/>
        </w:rPr>
        <w:t>129 +|------|----------------------|------|</w:t>
      </w:r>
    </w:p>
    <w:p>
      <w:pPr>
        <w:spacing w:before="0" w:after="20"/>
      </w:pPr>
      <w:r>
        <w:rPr>
          <w:sz w:val="18"/>
        </w:rPr>
        <w:t>130 +| 튜닝 과민 | ✅ 즉시 | MAN 전환 → FF+PI로 OP 핸드홀딩 |</w:t>
      </w:r>
    </w:p>
    <w:p>
      <w:pPr>
        <w:spacing w:before="0" w:after="20"/>
      </w:pPr>
      <w:r>
        <w:rPr>
          <w:sz w:val="18"/>
        </w:rPr>
        <w:t>131 +| 상류 외란 | ✅ 잘 잡힘 | 동일(FF가 주역) |</w:t>
      </w:r>
    </w:p>
    <w:p>
      <w:pPr>
        <w:spacing w:before="0" w:after="20"/>
      </w:pPr>
      <w:r>
        <w:rPr>
          <w:sz w:val="18"/>
        </w:rPr>
        <w:t>132 +| 루프 간섭 | ⚠️ 부분 | 시차 조절로 완화 |</w:t>
      </w:r>
    </w:p>
    <w:p>
      <w:pPr>
        <w:spacing w:before="0" w:after="20"/>
      </w:pPr>
      <w:r>
        <w:rPr>
          <w:sz w:val="18"/>
        </w:rPr>
        <w:t xml:space="preserve">133 +| </w:t>
      </w:r>
      <w:r>
        <w:rPr>
          <w:b/>
          <w:sz w:val="18"/>
        </w:rPr>
        <w:t>밸브 stiction</w:t>
      </w:r>
      <w:r>
        <w:rPr>
          <w:sz w:val="18"/>
        </w:rPr>
        <w:t xml:space="preserve"> | ❌ 악화 | </w:t>
      </w:r>
      <w:r>
        <w:rPr>
          <w:b/>
          <w:sz w:val="18"/>
        </w:rPr>
        <w:t>정비 플래그.</w:t>
      </w:r>
      <w:r>
        <w:rPr>
          <w:sz w:val="18"/>
        </w:rPr>
        <w:t xml:space="preserve"> OP 핸드홀딩 금지(마모만 늘어남) |</w:t>
      </w:r>
    </w:p>
    <w:p>
      <w:pPr>
        <w:spacing w:before="0" w:after="20"/>
      </w:pPr>
      <w:r>
        <w:rPr>
          <w:sz w:val="18"/>
        </w:rPr>
        <w:t>134</w:t>
      </w:r>
    </w:p>
    <w:p>
      <w:pPr>
        <w:spacing w:before="0" w:after="20"/>
      </w:pPr>
      <w:r>
        <w:rPr>
          <w:sz w:val="18"/>
        </w:rPr>
        <w:t>127 -- OPC Node 형식: `ns=1;s=sinamserver:ficq-6101.sp` / `.op` / `.md`(MAN=0/AUTO=1)</w:t>
      </w:r>
    </w:p>
    <w:p>
      <w:pPr>
        <w:spacing w:before="0" w:after="20"/>
      </w:pPr>
      <w:r>
        <w:rPr>
          <w:sz w:val="18"/>
        </w:rPr>
        <w:t>128 -- 현재 운전 데이터 흔적: FICQ-6113 PV 29.9 / SP 36.4 추종 중, 진공압 PICA-6111 30.4 → 탑 가동 중으로 추정</w:t>
      </w:r>
    </w:p>
    <w:p>
      <w:pPr>
        <w:spacing w:before="0" w:after="20"/>
      </w:pPr>
      <w:r>
        <w:rPr>
          <w:sz w:val="18"/>
        </w:rPr>
        <w:t>135 +→ LLM이 OP-PV 위상·한계주기 파형·상류 신호·정비이력을 엮어 *"이건 stiction → 4단계 말고 정비"* vs</w:t>
      </w:r>
    </w:p>
    <w:p>
      <w:pPr>
        <w:spacing w:before="0" w:after="20"/>
      </w:pPr>
      <w:r>
        <w:rPr>
          <w:sz w:val="18"/>
        </w:rPr>
        <w:t xml:space="preserve">136 +*"외란 → 4단계 유효"* 판정. </w:t>
      </w:r>
      <w:r>
        <w:rPr>
          <w:b/>
          <w:sz w:val="18"/>
        </w:rPr>
        <w:t>초기엔 LLM 진단 → 운전원 확인 권장.</w:t>
      </w:r>
      <w:r>
        <w:rPr>
          <w:sz w:val="18"/>
        </w:rPr>
      </w:r>
    </w:p>
    <w:p>
      <w:pPr>
        <w:spacing w:before="0" w:after="20"/>
      </w:pPr>
      <w:r>
        <w:rPr>
          <w:sz w:val="18"/>
        </w:rPr>
        <w:t>137</w:t>
      </w:r>
    </w:p>
    <w:p>
      <w:pPr>
        <w:spacing w:before="0" w:after="20"/>
      </w:pPr>
      <w:r>
        <w:rPr>
          <w:sz w:val="18"/>
        </w:rPr>
        <w:t>130 -### 5.1 미완료 매핑 (담당 구분)</w:t>
      </w:r>
    </w:p>
    <w:p>
      <w:pPr>
        <w:spacing w:before="0" w:after="20"/>
      </w:pPr>
      <w:r>
        <w:rPr>
          <w:sz w:val="18"/>
        </w:rPr>
        <w:t xml:space="preserve">131 -- </w:t>
      </w:r>
      <w:r>
        <w:rPr>
          <w:b/>
          <w:sz w:val="18"/>
        </w:rPr>
        <w:t>P(측류 제품 추출) 경로 매핑 — 사용자가 직접 진행 예정</w:t>
      </w:r>
      <w:r>
        <w:rPr>
          <w:sz w:val="18"/>
        </w:rPr>
        <w:t xml:space="preserve"> (본 플랜에서는 보류)</w:t>
      </w:r>
    </w:p>
    <w:p>
      <w:pPr>
        <w:spacing w:before="0" w:after="20"/>
      </w:pPr>
      <w:r>
        <w:rPr>
          <w:sz w:val="18"/>
        </w:rPr>
        <w:t>132 -- B(하부 제거) 발출 유량계·밸브 태그 — `find_tags`(6112/6114/6116번대) 또는</w:t>
      </w:r>
    </w:p>
    <w:p>
      <w:pPr>
        <w:spacing w:before="0" w:after="20"/>
      </w:pPr>
      <w:r>
        <w:rPr>
          <w:sz w:val="18"/>
        </w:rPr>
        <w:t>133 -  C-6111 `trace_connections downstream`로 보강 가능 (착수 시 확정)</w:t>
      </w:r>
    </w:p>
    <w:p>
      <w:pPr>
        <w:spacing w:before="0" w:after="20"/>
      </w:pPr>
      <w:r>
        <w:rPr>
          <w:sz w:val="18"/>
        </w:rPr>
        <w:t>138 +---</w:t>
      </w:r>
    </w:p>
    <w:p>
      <w:pPr>
        <w:spacing w:before="0" w:after="20"/>
      </w:pPr>
      <w:r>
        <w:rPr>
          <w:sz w:val="18"/>
        </w:rPr>
        <w:t>139</w:t>
      </w:r>
    </w:p>
    <w:p>
      <w:pPr>
        <w:spacing w:before="0" w:after="20"/>
      </w:pPr>
      <w:r>
        <w:rPr>
          <w:sz w:val="18"/>
        </w:rPr>
        <w:t>140 +## 5. 보상 제어 수식 (결정론, FF의 본체)</w:t>
      </w:r>
    </w:p>
    <w:p>
      <w:pPr>
        <w:spacing w:before="0" w:after="20"/>
      </w:pPr>
      <w:r>
        <w:rPr>
          <w:sz w:val="18"/>
        </w:rPr>
        <w:t>141 +</w:t>
      </w:r>
    </w:p>
    <w:p>
      <w:pPr>
        <w:spacing w:before="0" w:after="20"/>
      </w:pPr>
      <w:r>
        <w:rPr>
          <w:sz w:val="18"/>
        </w:rPr>
        <w:t>142 +원본 문서 §2·§4 기준.</w:t>
      </w:r>
    </w:p>
    <w:p>
      <w:pPr>
        <w:spacing w:before="0" w:after="20"/>
      </w:pPr>
      <w:r>
        <w:rPr>
          <w:sz w:val="18"/>
        </w:rPr>
        <w:t xml:space="preserve">143 +- </w:t>
      </w:r>
      <w:r>
        <w:rPr>
          <w:b/>
          <w:sz w:val="18"/>
        </w:rPr>
        <w:t>1차 지연(Lag) 필터</w:t>
      </w:r>
      <w:r>
        <w:rPr>
          <w:sz w:val="18"/>
        </w:rPr>
        <w:t xml:space="preserve"> (이산): `y[k] = y[k-1] + (Δt/τ) · (x[k] − y[k-1])`</w:t>
      </w:r>
    </w:p>
    <w:p>
      <w:pPr>
        <w:spacing w:before="0" w:after="20"/>
      </w:pPr>
      <w:r>
        <w:rPr>
          <w:sz w:val="18"/>
        </w:rPr>
        <w:t xml:space="preserve">144 +- </w:t>
      </w:r>
      <w:r>
        <w:rPr>
          <w:b/>
          <w:sz w:val="18"/>
        </w:rPr>
        <w:t>데드타임</w:t>
      </w:r>
      <w:r>
        <w:rPr>
          <w:sz w:val="18"/>
        </w:rPr>
        <w:t>: 링버퍼로 N틱 지연</w:t>
      </w:r>
    </w:p>
    <w:p>
      <w:pPr>
        <w:spacing w:before="0" w:after="20"/>
      </w:pPr>
      <w:r>
        <w:rPr>
          <w:sz w:val="18"/>
        </w:rPr>
        <w:t xml:space="preserve">145 +- </w:t>
      </w:r>
      <w:r>
        <w:rPr>
          <w:b/>
          <w:sz w:val="18"/>
        </w:rPr>
        <w:t>헌팅 제거</w:t>
      </w:r>
      <w:r>
        <w:rPr>
          <w:sz w:val="18"/>
        </w:rPr>
        <w:t>: 원료 FT 신호 직후 Lag 필터 τ=</w:t>
      </w:r>
      <w:r>
        <w:rPr>
          <w:b/>
          <w:sz w:val="18"/>
        </w:rPr>
        <w:t>300초(3~5분)</w:t>
      </w:r>
      <w:r>
        <w:rPr>
          <w:sz w:val="18"/>
        </w:rPr>
        <w:t xml:space="preserve"> (원본 §4.1)</w:t>
      </w:r>
    </w:p>
    <w:p>
      <w:pPr>
        <w:spacing w:before="0" w:after="20"/>
      </w:pPr>
      <w:r>
        <w:rPr>
          <w:sz w:val="18"/>
        </w:rPr>
        <w:t>146 +</w:t>
      </w:r>
    </w:p>
    <w:p>
      <w:pPr>
        <w:spacing w:before="0" w:after="20"/>
      </w:pPr>
      <w:r>
        <w:rPr>
          <w:sz w:val="18"/>
        </w:rPr>
        <w:t>147 +| MV | 제어 대상 | τ / 데드타임 | 근거 | 목적 |</w:t>
      </w:r>
    </w:p>
    <w:p>
      <w:pPr>
        <w:spacing w:before="0" w:after="20"/>
      </w:pPr>
      <w:r>
        <w:rPr>
          <w:sz w:val="18"/>
        </w:rPr>
        <w:t>148 +|----|----------|-------------|------|------|</w:t>
      </w:r>
    </w:p>
    <w:p>
      <w:pPr>
        <w:spacing w:before="0" w:after="20"/>
      </w:pPr>
      <w:r>
        <w:rPr>
          <w:sz w:val="18"/>
        </w:rPr>
        <w:t>149 +| B | 하부 제거량 | 1~2분 | 하이드롤릭 홀드업(물리 계산) | 탑 넘침(Flooding) 즉시 방지 |</w:t>
      </w:r>
    </w:p>
    <w:p>
      <w:pPr>
        <w:spacing w:before="0" w:after="20"/>
      </w:pPr>
      <w:r>
        <w:rPr>
          <w:sz w:val="18"/>
        </w:rPr>
        <w:t>150 +| D/R | 상부 제거량/환류 | 5분 | D-6113 드럼 체류시간(물리 계산) | 압력/조성 안정화 |</w:t>
      </w:r>
    </w:p>
    <w:p>
      <w:pPr>
        <w:spacing w:before="0" w:after="20"/>
      </w:pPr>
      <w:r>
        <w:rPr>
          <w:sz w:val="18"/>
        </w:rPr>
        <w:t xml:space="preserve">151 +| P | 측류 제품 추출 | 15~20분 | </w:t>
      </w:r>
      <w:r>
        <w:rPr>
          <w:b/>
          <w:sz w:val="18"/>
        </w:rPr>
        <w:t>분리/조성 동특성(§1.2-가, 별도 모델)</w:t>
      </w:r>
      <w:r>
        <w:rPr>
          <w:sz w:val="18"/>
        </w:rPr>
        <w:t xml:space="preserve"> | 초고순도 PGMEA 품질 보호 |</w:t>
      </w:r>
    </w:p>
    <w:p>
      <w:pPr>
        <w:spacing w:before="0" w:after="20"/>
      </w:pPr>
      <w:r>
        <w:rPr>
          <w:sz w:val="18"/>
        </w:rPr>
        <w:t>152 +| S | 리보일러 스팀 | 가장 빠름 | 압력 즉시 전달 | 하부 온도 직결 |</w:t>
      </w:r>
    </w:p>
    <w:p>
      <w:pPr>
        <w:spacing w:before="0" w:after="20"/>
      </w:pPr>
      <w:r>
        <w:rPr>
          <w:sz w:val="18"/>
        </w:rPr>
        <w:t>153 +</w:t>
      </w:r>
    </w:p>
    <w:p>
      <w:pPr>
        <w:spacing w:before="0" w:after="20"/>
      </w:pPr>
      <w:r>
        <w:rPr>
          <w:sz w:val="18"/>
        </w:rPr>
        <w:t xml:space="preserve">154 +추가(원본 §4.2/§4.3): PID 블록 </w:t>
      </w:r>
      <w:r>
        <w:rPr>
          <w:b/>
          <w:sz w:val="18"/>
        </w:rPr>
        <w:t>dead band 0.5~1.0%</w:t>
      </w:r>
      <w:r>
        <w:rPr>
          <w:sz w:val="18"/>
        </w:rPr>
        <w:t xml:space="preserve">, 원료탱크 </w:t>
      </w:r>
      <w:r>
        <w:rPr>
          <w:b/>
          <w:sz w:val="18"/>
        </w:rPr>
        <w:t>Surge Control</w:t>
      </w:r>
      <w:r>
        <w:rPr>
          <w:sz w:val="18"/>
        </w:rPr>
        <w:t>(P-Gain↓ I-Time↑).</w:t>
      </w:r>
    </w:p>
    <w:p>
      <w:pPr>
        <w:spacing w:before="0" w:after="20"/>
      </w:pPr>
      <w:r>
        <w:rPr>
          <w:sz w:val="18"/>
        </w:rPr>
        <w:t>155 +</w:t>
      </w:r>
    </w:p>
    <w:p>
      <w:pPr>
        <w:spacing w:before="0" w:after="20"/>
      </w:pPr>
      <w:r>
        <w:rPr>
          <w:sz w:val="18"/>
        </w:rPr>
        <w:t>156  ---</w:t>
      </w:r>
    </w:p>
    <w:p>
      <w:pPr>
        <w:spacing w:before="0" w:after="20"/>
      </w:pPr>
      <w:r>
        <w:rPr>
          <w:sz w:val="18"/>
        </w:rPr>
        <w:t>157</w:t>
      </w:r>
    </w:p>
    <w:p>
      <w:pPr>
        <w:spacing w:before="0" w:after="20"/>
      </w:pPr>
      <w:r>
        <w:rPr>
          <w:sz w:val="18"/>
        </w:rPr>
        <w:t>137 -## 6. 선택사항 (의사결정 대기)</w:t>
      </w:r>
    </w:p>
    <w:p>
      <w:pPr>
        <w:spacing w:before="0" w:after="20"/>
      </w:pPr>
      <w:r>
        <w:rPr>
          <w:sz w:val="18"/>
        </w:rPr>
        <w:t>158 +## 6. 안전 봉투 (Safety Envelope)</w:t>
      </w:r>
    </w:p>
    <w:p>
      <w:pPr>
        <w:spacing w:before="0" w:after="20"/>
      </w:pPr>
      <w:r>
        <w:rPr>
          <w:sz w:val="18"/>
        </w:rPr>
        <w:t>159</w:t>
      </w:r>
    </w:p>
    <w:p>
      <w:pPr>
        <w:spacing w:before="0" w:after="20"/>
      </w:pPr>
      <w:r>
        <w:rPr>
          <w:sz w:val="18"/>
        </w:rPr>
        <w:t>139 -### 6.1 시작 지점 — "무엇부터 구현하나"</w:t>
      </w:r>
    </w:p>
    <w:p>
      <w:pPr>
        <w:spacing w:before="0" w:after="20"/>
      </w:pPr>
      <w:r>
        <w:rPr>
          <w:sz w:val="18"/>
        </w:rPr>
        <w:t>140 -| 옵션 | 내용 | 비고 |</w:t>
      </w:r>
    </w:p>
    <w:p>
      <w:pPr>
        <w:spacing w:before="0" w:after="20"/>
      </w:pPr>
      <w:r>
        <w:rPr>
          <w:sz w:val="18"/>
        </w:rPr>
        <w:t>141 -|------|------|------|</w:t>
      </w:r>
    </w:p>
    <w:p>
      <w:pPr>
        <w:spacing w:before="0" w:after="20"/>
      </w:pPr>
      <w:r>
        <w:rPr>
          <w:sz w:val="18"/>
        </w:rPr>
        <w:t xml:space="preserve">142 -| </w:t>
      </w:r>
      <w:r>
        <w:rPr>
          <w:b/>
          <w:sz w:val="18"/>
        </w:rPr>
        <w:t>A. 안전 가드 레이어 먼저</w:t>
      </w:r>
      <w:r>
        <w:rPr>
          <w:sz w:val="18"/>
        </w:rPr>
        <w:t xml:space="preserve"> | 쓰기 경로에 클램프·변화율·dead band·화이트리스트·감사로그 추가 | </w:t>
      </w:r>
      <w:r>
        <w:rPr>
          <w:b/>
          <w:sz w:val="18"/>
        </w:rPr>
        <w:t>권장</w:t>
      </w:r>
      <w:r>
        <w:rPr>
          <w:sz w:val="18"/>
        </w:rPr>
        <w:t>. 자</w:t>
      </w:r>
    </w:p>
    <w:p>
      <w:pPr>
        <w:spacing w:before="0" w:after="20"/>
      </w:pPr>
      <w:r>
        <w:rPr>
          <w:sz w:val="18"/>
        </w:rPr>
        <w:t>-동운전 전제조건이며 수동 쓰기도 즉시 안전해짐 |</w:t>
      </w:r>
    </w:p>
    <w:p>
      <w:pPr>
        <w:spacing w:before="0" w:after="20"/>
      </w:pPr>
      <w:r>
        <w:rPr>
          <w:sz w:val="18"/>
        </w:rPr>
        <w:t>143 -| B. 결정론 보상 엔진(폐루프) | `AutoRunService`: F구독→Lag/데드타임→B/D/P SV 계산→가드 경유 쓰기 | 실제 자동운</w:t>
      </w:r>
    </w:p>
    <w:p>
      <w:pPr>
        <w:spacing w:before="0" w:after="20"/>
      </w:pPr>
      <w:r>
        <w:rPr>
          <w:sz w:val="18"/>
        </w:rPr>
        <w:t>-전 핵심 |</w:t>
      </w:r>
    </w:p>
    <w:p>
      <w:pPr>
        <w:spacing w:before="0" w:after="20"/>
      </w:pPr>
      <w:r>
        <w:rPr>
          <w:sz w:val="18"/>
        </w:rPr>
        <w:t>144 -| C. 조언형(개루프)부터 | 엔진은 권고 SV만 계산·표시, 쓰기는 운전원이 클릭 승인 | 로직 안전검증 후 폐루프 전환</w:t>
      </w:r>
    </w:p>
    <w:p>
      <w:pPr>
        <w:spacing w:before="0" w:after="20"/>
      </w:pPr>
      <w:r>
        <w:rPr>
          <w:sz w:val="18"/>
        </w:rPr>
        <w:t>-|</w:t>
      </w:r>
    </w:p>
    <w:p>
      <w:pPr>
        <w:spacing w:before="0" w:after="20"/>
      </w:pPr>
      <w:r>
        <w:rPr>
          <w:sz w:val="18"/>
        </w:rPr>
        <w:t>145 -| D. 시뮬레이터 먼저 | FOPDT 증류탑 디지털 트윈으로 실플랜트 전 검증 | 현 브랜치 `sim/...` 와 자연스러움 |</w:t>
      </w:r>
    </w:p>
    <w:p>
      <w:pPr>
        <w:spacing w:before="0" w:after="20"/>
      </w:pPr>
      <w:r>
        <w:rPr>
          <w:sz w:val="18"/>
        </w:rPr>
        <w:t>160 +엔진의 모든 쓰기는 아래를 강제 통과한다(다층 독립 방어):</w:t>
      </w:r>
    </w:p>
    <w:p>
      <w:pPr>
        <w:spacing w:before="0" w:after="20"/>
      </w:pPr>
      <w:r>
        <w:rPr>
          <w:sz w:val="18"/>
        </w:rPr>
        <w:t>161</w:t>
      </w:r>
    </w:p>
    <w:p>
      <w:pPr>
        <w:spacing w:before="0" w:after="20"/>
      </w:pPr>
      <w:r>
        <w:rPr>
          <w:sz w:val="18"/>
        </w:rPr>
        <w:t>147 -### 6.2 LLM 개입 수준 — "LLM 권한 어디까지"</w:t>
      </w:r>
    </w:p>
    <w:p>
      <w:pPr>
        <w:spacing w:before="0" w:after="20"/>
      </w:pPr>
      <w:r>
        <w:rPr>
          <w:sz w:val="18"/>
        </w:rPr>
        <w:t>148 -| 옵션 | 내용 | 비고 |</w:t>
      </w:r>
    </w:p>
    <w:p>
      <w:pPr>
        <w:spacing w:before="0" w:after="20"/>
      </w:pPr>
      <w:r>
        <w:rPr>
          <w:sz w:val="18"/>
        </w:rPr>
        <w:t>149 -|------|------|------|</w:t>
      </w:r>
    </w:p>
    <w:p>
      <w:pPr>
        <w:spacing w:before="0" w:after="20"/>
      </w:pPr>
      <w:r>
        <w:rPr>
          <w:sz w:val="18"/>
        </w:rPr>
        <w:t xml:space="preserve">150 -| </w:t>
      </w:r>
      <w:r>
        <w:rPr>
          <w:b/>
          <w:sz w:val="18"/>
        </w:rPr>
        <w:t>가. 감독·조언만</w:t>
      </w:r>
      <w:r>
        <w:rPr>
          <w:sz w:val="18"/>
        </w:rPr>
        <w:t xml:space="preserve"> | Step Test 분석·이상 설명·파라미터 제안만. 밸브/쓰기 절대 안 함 | </w:t>
      </w:r>
      <w:r>
        <w:rPr>
          <w:b/>
          <w:sz w:val="18"/>
        </w:rPr>
        <w:t>권장</w:t>
      </w:r>
      <w:r>
        <w:rPr>
          <w:sz w:val="18"/>
        </w:rPr>
        <w:t>. 가장 안전 |</w:t>
      </w:r>
    </w:p>
    <w:p>
      <w:pPr>
        <w:spacing w:before="0" w:after="20"/>
      </w:pPr>
      <w:r>
        <w:rPr>
          <w:sz w:val="18"/>
        </w:rPr>
        <w:t>151 -| 나. 파라미터 쓰기(승인 게이트) | LLM이 K·τ 등 엔진 파라미터 변경 제안 → 운전원 승인 후 반영. 밸브 직접 제어는</w:t>
      </w:r>
    </w:p>
    <w:p>
      <w:pPr>
        <w:spacing w:before="0" w:after="20"/>
      </w:pPr>
      <w:r>
        <w:rPr>
          <w:sz w:val="18"/>
        </w:rPr>
        <w:t>- 여전히 엔진만 | 적응 튜닝 가능 |</w:t>
      </w:r>
    </w:p>
    <w:p>
      <w:pPr>
        <w:spacing w:before="0" w:after="20"/>
      </w:pPr>
      <w:r>
        <w:rPr>
          <w:sz w:val="18"/>
        </w:rPr>
        <w:t>152 -| 다. MCP 쓰기 도구 추가 | LLM이 MCP로 직접 SV/모드 쓰기(가드 경유) | 유연하나 위험 큼 — 신중 적용 |</w:t>
      </w:r>
    </w:p>
    <w:p>
      <w:pPr>
        <w:spacing w:before="0" w:after="20"/>
      </w:pPr>
      <w:r>
        <w:rPr>
          <w:sz w:val="18"/>
        </w:rPr>
        <w:t xml:space="preserve">162 +1. </w:t>
      </w:r>
      <w:r>
        <w:rPr>
          <w:b/>
          <w:sz w:val="18"/>
        </w:rPr>
        <w:t>엔진 가드</w:t>
      </w:r>
      <w:r>
        <w:rPr>
          <w:sz w:val="18"/>
        </w:rPr>
        <w:t xml:space="preserve">: rate 제한 · 절대 min/max · </w:t>
      </w:r>
      <w:r>
        <w:rPr>
          <w:b/>
          <w:sz w:val="18"/>
        </w:rPr>
        <w:t>현재 유량범위 대비 밸브 변동폭 제한</w:t>
      </w:r>
      <w:r>
        <w:rPr>
          <w:sz w:val="18"/>
        </w:rPr>
        <w:t xml:space="preserve"> · 태그 화이트리스트 · 전</w:t>
      </w:r>
    </w:p>
    <w:p>
      <w:pPr>
        <w:spacing w:before="0" w:after="20"/>
      </w:pPr>
      <w:r>
        <w:rPr>
          <w:sz w:val="18"/>
        </w:rPr>
        <w:t>+쓰기 감사로그</w:t>
      </w:r>
    </w:p>
    <w:p>
      <w:pPr>
        <w:spacing w:before="0" w:after="20"/>
      </w:pPr>
      <w:r>
        <w:rPr>
          <w:sz w:val="18"/>
        </w:rPr>
        <w:t xml:space="preserve">163 +2. </w:t>
      </w:r>
      <w:r>
        <w:rPr>
          <w:b/>
          <w:sz w:val="18"/>
        </w:rPr>
        <w:t>DCS 측 한계</w:t>
      </w:r>
      <w:r>
        <w:rPr>
          <w:sz w:val="18"/>
        </w:rPr>
        <w:t>: RSP 한계(SPHILM/SPLOLM), 출력 한계(OPHILM/OPLOLM) — 엔진과 독립</w:t>
      </w:r>
    </w:p>
    <w:p>
      <w:pPr>
        <w:spacing w:before="0" w:after="20"/>
      </w:pPr>
      <w:r>
        <w:rPr>
          <w:sz w:val="18"/>
        </w:rPr>
        <w:t xml:space="preserve">164 +3. </w:t>
      </w:r>
      <w:r>
        <w:rPr>
          <w:b/>
          <w:sz w:val="18"/>
        </w:rPr>
        <w:t>운전원 스위치</w:t>
      </w:r>
      <w:r>
        <w:rPr>
          <w:sz w:val="18"/>
        </w:rPr>
        <w:t>: LSP/RSP, AUTO/MAN — 언제든 즉시 회수 (최우선)</w:t>
      </w:r>
    </w:p>
    <w:p>
      <w:pPr>
        <w:spacing w:before="0" w:after="20"/>
      </w:pPr>
      <w:r>
        <w:rPr>
          <w:sz w:val="18"/>
        </w:rPr>
        <w:t xml:space="preserve">165 +4. </w:t>
      </w:r>
      <w:r>
        <w:rPr>
          <w:b/>
          <w:sz w:val="18"/>
        </w:rPr>
        <w:t>데드맨/워치독</w:t>
      </w:r>
      <w:r>
        <w:rPr>
          <w:sz w:val="18"/>
        </w:rPr>
        <w:t>: 엔진 stale → SP경로는 운전원 LSP 회수, OP경로는 DCS 로직이 MAN→AUTO(bumpless) 폴백</w:t>
      </w:r>
    </w:p>
    <w:p>
      <w:pPr>
        <w:spacing w:before="0" w:after="20"/>
      </w:pPr>
      <w:r>
        <w:rPr>
          <w:sz w:val="18"/>
        </w:rPr>
        <w:t xml:space="preserve">166 +5. </w:t>
      </w:r>
      <w:r>
        <w:rPr>
          <w:b/>
          <w:sz w:val="18"/>
        </w:rPr>
        <w:t>ESD/IL/SIS 독립</w:t>
      </w:r>
      <w:r>
        <w:rPr>
          <w:sz w:val="18"/>
        </w:rPr>
        <w:t>: BPCS 루프의 MAN/AUTO·LSP/RSP와 무관하게 최종요소에 독립 동작 → 실험을 봉인된 안전 범위</w:t>
      </w:r>
    </w:p>
    <w:p>
      <w:pPr>
        <w:spacing w:before="0" w:after="20"/>
      </w:pPr>
      <w:r>
        <w:rPr>
          <w:sz w:val="18"/>
        </w:rPr>
        <w:t>+에 묶음</w:t>
      </w:r>
    </w:p>
    <w:p>
      <w:pPr>
        <w:spacing w:before="0" w:after="20"/>
      </w:pPr>
      <w:r>
        <w:rPr>
          <w:sz w:val="18"/>
        </w:rPr>
        <w:t xml:space="preserve">167 +6. </w:t>
      </w:r>
      <w:r>
        <w:rPr>
          <w:b/>
          <w:sz w:val="18"/>
        </w:rPr>
        <w:t>한 번에 한 루프</w:t>
      </w:r>
      <w:r>
        <w:rPr>
          <w:sz w:val="18"/>
        </w:rPr>
        <w:t>: 간섭 루프 동시 MAN 금지</w:t>
      </w:r>
    </w:p>
    <w:p>
      <w:pPr>
        <w:spacing w:before="0" w:after="20"/>
      </w:pPr>
      <w:r>
        <w:rPr>
          <w:sz w:val="18"/>
        </w:rPr>
        <w:t xml:space="preserve">168 +7. </w:t>
      </w:r>
      <w:r>
        <w:rPr>
          <w:b/>
          <w:sz w:val="18"/>
        </w:rPr>
        <w:t>양방향 bumpless</w:t>
      </w:r>
      <w:r>
        <w:rPr>
          <w:sz w:val="18"/>
        </w:rPr>
        <w:t>: 모든 전환에서 충격 없음(PID bumpless output + 엔진 추종)</w:t>
      </w:r>
    </w:p>
    <w:p>
      <w:pPr>
        <w:spacing w:before="0" w:after="20"/>
      </w:pPr>
      <w:r>
        <w:rPr>
          <w:sz w:val="18"/>
        </w:rPr>
        <w:t>169</w:t>
      </w:r>
    </w:p>
    <w:p>
      <w:pPr>
        <w:spacing w:before="0" w:after="20"/>
      </w:pPr>
      <w:r>
        <w:rPr>
          <w:sz w:val="18"/>
        </w:rPr>
        <w:t xml:space="preserve">154 -&gt; 현재 권장 조합: </w:t>
      </w:r>
      <w:r>
        <w:rPr>
          <w:b/>
          <w:sz w:val="18"/>
        </w:rPr>
        <w:t>6.1-A (가드 먼저) + 6.2-가 (LLM 감독만)</w:t>
      </w:r>
      <w:r>
        <w:rPr>
          <w:sz w:val="18"/>
        </w:rPr>
        <w:t xml:space="preserve"> 로 시작 → 검증 후 단계적 확장.</w:t>
      </w:r>
    </w:p>
    <w:p>
      <w:pPr>
        <w:spacing w:before="0" w:after="20"/>
      </w:pPr>
      <w:r>
        <w:rPr>
          <w:sz w:val="18"/>
        </w:rPr>
        <w:t xml:space="preserve">170 +&gt; ⚠️ </w:t>
      </w:r>
      <w:r>
        <w:rPr>
          <w:b/>
          <w:sz w:val="18"/>
        </w:rPr>
        <w:t>MoC/문화</w:t>
      </w:r>
      <w:r>
        <w:rPr>
          <w:sz w:val="18"/>
        </w:rPr>
        <w:t>: 자동 시스템이 SP/OP를 조작하는 것은 현장에서 APC로 간주 → 변경관리·운전원 수용 절차 필요(기</w:t>
      </w:r>
    </w:p>
    <w:p>
      <w:pPr>
        <w:spacing w:before="0" w:after="20"/>
      </w:pPr>
      <w:r>
        <w:rPr>
          <w:sz w:val="18"/>
        </w:rPr>
        <w:t>+술 외 항목).</w:t>
      </w:r>
    </w:p>
    <w:p>
      <w:pPr>
        <w:spacing w:before="0" w:after="20"/>
      </w:pPr>
      <w:r>
        <w:rPr>
          <w:sz w:val="18"/>
        </w:rPr>
        <w:t>171</w:t>
      </w:r>
    </w:p>
    <w:p>
      <w:pPr>
        <w:spacing w:before="0" w:after="20"/>
      </w:pPr>
      <w:r>
        <w:rPr>
          <w:sz w:val="18"/>
        </w:rPr>
        <w:t>172  ---</w:t>
      </w:r>
    </w:p>
    <w:p>
      <w:pPr>
        <w:spacing w:before="0" w:after="20"/>
      </w:pPr>
      <w:r>
        <w:rPr>
          <w:sz w:val="18"/>
        </w:rPr>
        <w:t>173</w:t>
      </w:r>
    </w:p>
    <w:p>
      <w:pPr>
        <w:spacing w:before="0" w:after="20"/>
      </w:pPr>
      <w:r>
        <w:rPr>
          <w:sz w:val="18"/>
        </w:rPr>
        <w:t>158 -## 7. 단계별 로드맵</w:t>
      </w:r>
    </w:p>
    <w:p>
      <w:pPr>
        <w:spacing w:before="0" w:after="20"/>
      </w:pPr>
      <w:r>
        <w:rPr>
          <w:sz w:val="18"/>
        </w:rPr>
        <w:t>174 +## 7. 단계별 신뢰 이양 로드맵 (운전원 비전)</w:t>
      </w:r>
    </w:p>
    <w:p>
      <w:pPr>
        <w:spacing w:before="0" w:after="20"/>
      </w:pPr>
      <w:r>
        <w:rPr>
          <w:sz w:val="18"/>
        </w:rPr>
        <w:t>175</w:t>
      </w:r>
    </w:p>
    <w:p>
      <w:pPr>
        <w:spacing w:before="0" w:after="20"/>
      </w:pPr>
      <w:r>
        <w:rPr>
          <w:sz w:val="18"/>
        </w:rPr>
        <w:t xml:space="preserve">160 -- </w:t>
      </w:r>
      <w:r>
        <w:rPr>
          <w:b/>
          <w:sz w:val="18"/>
        </w:rPr>
        <w:t>Phase 0 — 안전 가드 레이어</w:t>
      </w:r>
      <w:r>
        <w:rPr>
          <w:sz w:val="18"/>
        </w:rPr>
        <w:t>: 쓰기 경로 클램프/rate/dead band/화이트리스트/폴백/감사로그. (전제조건)</w:t>
      </w:r>
    </w:p>
    <w:p>
      <w:pPr>
        <w:spacing w:before="0" w:after="20"/>
      </w:pPr>
      <w:r>
        <w:rPr>
          <w:sz w:val="18"/>
        </w:rPr>
        <w:t xml:space="preserve">161 -- </w:t>
      </w:r>
      <w:r>
        <w:rPr>
          <w:b/>
          <w:sz w:val="18"/>
        </w:rPr>
        <w:t>Phase A — 조언형(개루프)</w:t>
      </w:r>
      <w:r>
        <w:rPr>
          <w:sz w:val="18"/>
        </w:rPr>
        <w:t>: 보상 엔진이 권고 SV 계산·대시보드 표시 + LLM Step Test 분석기.</w:t>
      </w:r>
    </w:p>
    <w:p>
      <w:pPr>
        <w:spacing w:before="0" w:after="20"/>
      </w:pPr>
      <w:r>
        <w:rPr>
          <w:sz w:val="18"/>
        </w:rPr>
        <w:t>162 -  DCS 쓰기는 운전원 수동 승인. 위험 최소.</w:t>
      </w:r>
    </w:p>
    <w:p>
      <w:pPr>
        <w:spacing w:before="0" w:after="20"/>
      </w:pPr>
      <w:r>
        <w:rPr>
          <w:sz w:val="18"/>
        </w:rPr>
        <w:t xml:space="preserve">163 -- </w:t>
      </w:r>
      <w:r>
        <w:rPr>
          <w:b/>
          <w:sz w:val="18"/>
        </w:rPr>
        <w:t>Phase B — 감독형 폐루프</w:t>
      </w:r>
      <w:r>
        <w:rPr>
          <w:sz w:val="18"/>
        </w:rPr>
        <w:t>: `AutoRunService`가 가드 안에서 SV 자동 쓰기. LLM은 파라미터만 제안(승인 게이트).</w:t>
      </w:r>
    </w:p>
    <w:p>
      <w:pPr>
        <w:spacing w:before="0" w:after="20"/>
      </w:pPr>
      <w:r>
        <w:rPr>
          <w:sz w:val="18"/>
        </w:rPr>
        <w:t xml:space="preserve">164 -- </w:t>
      </w:r>
      <w:r>
        <w:rPr>
          <w:b/>
          <w:sz w:val="18"/>
        </w:rPr>
        <w:t>Phase C — 자가 튜닝</w:t>
      </w:r>
      <w:r>
        <w:rPr>
          <w:sz w:val="18"/>
        </w:rPr>
        <w:t>: LLM이 Step Test 시점 제안 → 자동 피팅 → 시뮬레이터 A/B 검증 후 반영.</w:t>
      </w:r>
    </w:p>
    <w:p>
      <w:pPr>
        <w:spacing w:before="0" w:after="20"/>
      </w:pPr>
      <w:r>
        <w:rPr>
          <w:sz w:val="18"/>
        </w:rPr>
        <w:t>176 +| 단계 | 내용 | 경로 | 권한 |</w:t>
      </w:r>
    </w:p>
    <w:p>
      <w:pPr>
        <w:spacing w:before="0" w:after="20"/>
      </w:pPr>
      <w:r>
        <w:rPr>
          <w:sz w:val="18"/>
        </w:rPr>
        <w:t>177 +|------|------|------|------|</w:t>
      </w:r>
    </w:p>
    <w:p>
      <w:pPr>
        <w:spacing w:before="0" w:after="20"/>
      </w:pPr>
      <w:r>
        <w:rPr>
          <w:sz w:val="18"/>
        </w:rPr>
        <w:t xml:space="preserve">178 +| </w:t>
      </w:r>
      <w:r>
        <w:rPr>
          <w:b/>
          <w:sz w:val="18"/>
        </w:rPr>
        <w:t>1. 제안 표시</w:t>
      </w:r>
      <w:r>
        <w:rPr>
          <w:sz w:val="18"/>
        </w:rPr>
        <w:t xml:space="preserve"> | 엔진이 RSP 소스 포인트에 계산값 write → 운전원이 페이스플레이트에서 "제안 SP"를 봄(LSP 유</w:t>
      </w:r>
    </w:p>
    <w:p>
      <w:pPr>
        <w:spacing w:before="0" w:after="20"/>
      </w:pPr>
      <w:r>
        <w:rPr>
          <w:sz w:val="18"/>
        </w:rPr>
        <w:t>+지) | SP/RSP | 운전원 100% |</w:t>
      </w:r>
    </w:p>
    <w:p>
      <w:pPr>
        <w:spacing w:before="0" w:after="20"/>
      </w:pPr>
      <w:r>
        <w:rPr>
          <w:sz w:val="18"/>
        </w:rPr>
        <w:t xml:space="preserve">179 +| </w:t>
      </w:r>
      <w:r>
        <w:rPr>
          <w:b/>
          <w:sz w:val="18"/>
        </w:rPr>
        <w:t>2. 관찰·신뢰 형성</w:t>
      </w:r>
      <w:r>
        <w:rPr>
          <w:sz w:val="18"/>
        </w:rPr>
        <w:t xml:space="preserve"> | 제안값이 합리적인지 운전원이 일정 기간 관찰 | SP/RSP | 운전원 100% |</w:t>
      </w:r>
    </w:p>
    <w:p>
      <w:pPr>
        <w:spacing w:before="0" w:after="20"/>
      </w:pPr>
      <w:r>
        <w:rPr>
          <w:sz w:val="18"/>
        </w:rPr>
        <w:t xml:space="preserve">180 +| </w:t>
      </w:r>
      <w:r>
        <w:rPr>
          <w:b/>
          <w:sz w:val="18"/>
        </w:rPr>
        <w:t>3. SP 주도권 이양</w:t>
      </w:r>
      <w:r>
        <w:rPr>
          <w:sz w:val="18"/>
        </w:rPr>
        <w:t xml:space="preserve"> | 신뢰 시 운전원이 </w:t>
      </w:r>
      <w:r>
        <w:rPr>
          <w:b/>
          <w:sz w:val="18"/>
        </w:rPr>
        <w:t>RSP로 토글</w:t>
      </w:r>
      <w:r>
        <w:rPr>
          <w:sz w:val="18"/>
        </w:rPr>
        <w:t xml:space="preserve"> → 엔진 SP 추종. 언제든 LSP 회수 | SP/RSP | 엔진(가역)</w:t>
      </w:r>
    </w:p>
    <w:p>
      <w:pPr>
        <w:spacing w:before="0" w:after="20"/>
      </w:pPr>
      <w:r>
        <w:rPr>
          <w:sz w:val="18"/>
        </w:rPr>
        <w:t>+ |</w:t>
      </w:r>
    </w:p>
    <w:p>
      <w:pPr>
        <w:spacing w:before="0" w:after="20"/>
      </w:pPr>
      <w:r>
        <w:rPr>
          <w:sz w:val="18"/>
        </w:rPr>
        <w:t xml:space="preserve">181 +| </w:t>
      </w:r>
      <w:r>
        <w:rPr>
          <w:b/>
          <w:sz w:val="18"/>
        </w:rPr>
        <w:t>4. 헌팅 자동 안정화</w:t>
      </w:r>
      <w:r>
        <w:rPr>
          <w:sz w:val="18"/>
        </w:rPr>
        <w:t xml:space="preserve"> | 헌팅 임계 초과 + 원인=튜닝/외란 확인 시 PID MAN 전환 → FF+PI로 OP 핸드홀딩 → 안정</w:t>
      </w:r>
    </w:p>
    <w:p>
      <w:pPr>
        <w:spacing w:before="0" w:after="20"/>
      </w:pPr>
      <w:r>
        <w:rPr>
          <w:sz w:val="18"/>
        </w:rPr>
        <w:t>+후 복귀 | OP/MAN | 엔진(데드맨 폴백) |</w:t>
      </w:r>
    </w:p>
    <w:p>
      <w:pPr>
        <w:spacing w:before="0" w:after="20"/>
      </w:pPr>
      <w:r>
        <w:rPr>
          <w:sz w:val="18"/>
        </w:rPr>
        <w:t>182</w:t>
      </w:r>
    </w:p>
    <w:p>
      <w:pPr>
        <w:spacing w:before="0" w:after="20"/>
      </w:pPr>
      <w:r>
        <w:rPr>
          <w:sz w:val="18"/>
        </w:rPr>
        <w:t>183 +</w:t>
      </w:r>
      <w:r>
        <w:rPr>
          <w:b/>
          <w:sz w:val="18"/>
        </w:rPr>
        <w:t>구현 선행조건(Phase 0)</w:t>
      </w:r>
      <w:r>
        <w:rPr>
          <w:sz w:val="18"/>
        </w:rPr>
        <w:t>: §6-1 엔진 가드 레이어 + 데드맨. *(현재 쓰기 경로에 가드 0건 — §10 참조.)*</w:t>
      </w:r>
    </w:p>
    <w:p>
      <w:pPr>
        <w:spacing w:before="0" w:after="20"/>
      </w:pPr>
      <w:r>
        <w:rPr>
          <w:sz w:val="18"/>
        </w:rPr>
        <w:t>184 +</w:t>
      </w:r>
    </w:p>
    <w:p>
      <w:pPr>
        <w:spacing w:before="0" w:after="20"/>
      </w:pPr>
      <w:r>
        <w:rPr>
          <w:sz w:val="18"/>
        </w:rPr>
        <w:t>185  ---</w:t>
      </w:r>
    </w:p>
    <w:p>
      <w:pPr>
        <w:spacing w:before="0" w:after="20"/>
      </w:pPr>
      <w:r>
        <w:rPr>
          <w:sz w:val="18"/>
        </w:rPr>
        <w:t>186</w:t>
      </w:r>
    </w:p>
    <w:p>
      <w:pPr>
        <w:spacing w:before="0" w:after="20"/>
      </w:pPr>
      <w:r>
        <w:rPr>
          <w:sz w:val="18"/>
        </w:rPr>
        <w:t>168 -## 8. LLM이 잘하는 4가지 역할 (Plane 2 상세)</w:t>
      </w:r>
    </w:p>
    <w:p>
      <w:pPr>
        <w:spacing w:before="0" w:after="20"/>
      </w:pPr>
      <w:r>
        <w:rPr>
          <w:sz w:val="18"/>
        </w:rPr>
        <w:t>187 +## 8. 태그/노드 매핑 (실측 — `find_tags`·`trace_connections`)</w:t>
      </w:r>
    </w:p>
    <w:p>
      <w:pPr>
        <w:spacing w:before="0" w:after="20"/>
      </w:pPr>
      <w:r>
        <w:rPr>
          <w:sz w:val="18"/>
        </w:rPr>
        <w:t>188</w:t>
      </w:r>
    </w:p>
    <w:p>
      <w:pPr>
        <w:spacing w:before="0" w:after="20"/>
      </w:pPr>
      <w:r>
        <w:rPr>
          <w:sz w:val="18"/>
        </w:rPr>
        <w:t xml:space="preserve">170 -1. </w:t>
      </w:r>
      <w:r>
        <w:rPr>
          <w:b/>
          <w:sz w:val="18"/>
        </w:rPr>
        <w:t>Step Test 분석 (강력 추천)</w:t>
      </w:r>
      <w:r>
        <w:rPr>
          <w:sz w:val="18"/>
        </w:rPr>
        <w:t xml:space="preserve"> — 원본 §3. 유량 스텝 후 하부/상부/환류드럼/측류 온도·Analyzer 곡선을</w:t>
      </w:r>
    </w:p>
    <w:p>
      <w:pPr>
        <w:spacing w:before="0" w:after="20"/>
      </w:pPr>
      <w:r>
        <w:rPr>
          <w:sz w:val="18"/>
        </w:rPr>
        <w:t>171 -   `query_pv_history`로 뽑아 LLM에 주면 구간별 데드타임 θ·시상수 τ를 읽어냄 (결정론 곡선피팅으로 교차검증)</w:t>
      </w:r>
    </w:p>
    <w:p>
      <w:pPr>
        <w:spacing w:before="0" w:after="20"/>
      </w:pPr>
      <w:r>
        <w:rPr>
          <w:sz w:val="18"/>
        </w:rPr>
        <w:t>172 -   → 그 값이 Plane 1 파라미터가 됨.</w:t>
      </w:r>
    </w:p>
    <w:p>
      <w:pPr>
        <w:spacing w:before="0" w:after="20"/>
      </w:pPr>
      <w:r>
        <w:rPr>
          <w:sz w:val="18"/>
        </w:rPr>
        <w:t xml:space="preserve">173 -2. </w:t>
      </w:r>
      <w:r>
        <w:rPr>
          <w:b/>
          <w:sz w:val="18"/>
        </w:rPr>
        <w:t>파라미터 튜닝 조언</w:t>
      </w:r>
      <w:r>
        <w:rPr>
          <w:sz w:val="18"/>
        </w:rPr>
        <w:t xml:space="preserve"> — 처리량·원료 조성 드리프트 시 K·τ 재조정 제안.</w:t>
      </w:r>
    </w:p>
    <w:p>
      <w:pPr>
        <w:spacing w:before="0" w:after="20"/>
      </w:pPr>
      <w:r>
        <w:rPr>
          <w:sz w:val="18"/>
        </w:rPr>
        <w:t xml:space="preserve">174 -3. </w:t>
      </w:r>
      <w:r>
        <w:rPr>
          <w:b/>
          <w:sz w:val="18"/>
        </w:rPr>
        <w:t>이상 상황 서술</w:t>
      </w:r>
      <w:r>
        <w:rPr>
          <w:sz w:val="18"/>
        </w:rPr>
        <w:t xml:space="preserve"> — "FT 헌팅 5분째 ±5% 지속, 필터 τ 300→420초 권장" 식 자연어 진단.</w:t>
      </w:r>
    </w:p>
    <w:p>
      <w:pPr>
        <w:spacing w:before="0" w:after="20"/>
      </w:pPr>
      <w:r>
        <w:rPr>
          <w:sz w:val="18"/>
        </w:rPr>
        <w:t xml:space="preserve">175 -4. </w:t>
      </w:r>
      <w:r>
        <w:rPr>
          <w:b/>
          <w:sz w:val="18"/>
        </w:rPr>
        <w:t>운전원 코칭</w:t>
      </w:r>
      <w:r>
        <w:rPr>
          <w:sz w:val="18"/>
        </w:rPr>
        <w:t xml:space="preserve"> — 신입에게 "왜 P는 15분 늦게 여는가"를 문서 근거로 설명.</w:t>
      </w:r>
    </w:p>
    <w:p>
      <w:pPr>
        <w:spacing w:before="0" w:after="20"/>
      </w:pPr>
      <w:r>
        <w:rPr>
          <w:sz w:val="18"/>
        </w:rPr>
        <w:t>189 +원료 경로(trace_connections):</w:t>
      </w:r>
    </w:p>
    <w:p>
      <w:pPr>
        <w:spacing w:before="0" w:after="20"/>
      </w:pPr>
      <w:r>
        <w:rPr>
          <w:sz w:val="18"/>
        </w:rPr>
        <w:t>190 +```</w:t>
      </w:r>
    </w:p>
    <w:p>
      <w:pPr>
        <w:spacing w:before="0" w:after="20"/>
      </w:pPr>
      <w:r>
        <w:rPr>
          <w:sz w:val="18"/>
        </w:rPr>
        <w:t>191 +P-6101(원료펌프) → FT-6101 → FICQ-6101 → FCV-6101 → E-6103(예열) → C-6111 원료 스프레이 분배기</w:t>
      </w:r>
    </w:p>
    <w:p>
      <w:pPr>
        <w:spacing w:before="0" w:after="20"/>
      </w:pPr>
      <w:r>
        <w:rPr>
          <w:sz w:val="18"/>
        </w:rPr>
        <w:t>192 +```</w:t>
      </w:r>
    </w:p>
    <w:p>
      <w:pPr>
        <w:spacing w:before="0" w:after="20"/>
      </w:pPr>
      <w:r>
        <w:rPr>
          <w:sz w:val="18"/>
        </w:rPr>
        <w:t>193</w:t>
      </w:r>
    </w:p>
    <w:p>
      <w:pPr>
        <w:spacing w:before="0" w:after="20"/>
      </w:pPr>
      <w:r>
        <w:rPr>
          <w:sz w:val="18"/>
        </w:rPr>
        <w:t>194 +| # | 경로 | MV/제어 | 유량 | 온도 | 수위/압력 | τ |</w:t>
      </w:r>
    </w:p>
    <w:p>
      <w:pPr>
        <w:spacing w:before="0" w:after="20"/>
      </w:pPr>
      <w:r>
        <w:rPr>
          <w:sz w:val="18"/>
        </w:rPr>
        <w:t>195 +|---|------|---------|------|------|----------|---|</w:t>
      </w:r>
    </w:p>
    <w:p>
      <w:pPr>
        <w:spacing w:before="0" w:after="20"/>
      </w:pPr>
      <w:r>
        <w:rPr>
          <w:sz w:val="18"/>
        </w:rPr>
        <w:t xml:space="preserve">196 +| </w:t>
      </w:r>
      <w:r>
        <w:rPr>
          <w:b/>
          <w:sz w:val="18"/>
        </w:rPr>
        <w:t>F</w:t>
      </w:r>
      <w:r>
        <w:rPr>
          <w:sz w:val="18"/>
        </w:rPr>
        <w:t xml:space="preserve"> | 원료 투입 | </w:t>
      </w:r>
      <w:r>
        <w:rPr>
          <w:b/>
          <w:sz w:val="18"/>
        </w:rPr>
        <w:t>FICQ-6101</w:t>
      </w:r>
      <w:r>
        <w:rPr>
          <w:sz w:val="18"/>
        </w:rPr>
        <w:t>→FCV-6101 | FT-6101 | (E-6103 예열) | — | 입력(Lag 300s) |</w:t>
      </w:r>
    </w:p>
    <w:p>
      <w:pPr>
        <w:spacing w:before="0" w:after="20"/>
      </w:pPr>
      <w:r>
        <w:rPr>
          <w:sz w:val="18"/>
        </w:rPr>
        <w:t xml:space="preserve">197 +| </w:t>
      </w:r>
      <w:r>
        <w:rPr>
          <w:b/>
          <w:sz w:val="18"/>
        </w:rPr>
        <w:t>S</w:t>
      </w:r>
      <w:r>
        <w:rPr>
          <w:sz w:val="18"/>
        </w:rPr>
        <w:t xml:space="preserve"> | 리보일러 스팀 | 스팀밸브 | </w:t>
      </w:r>
      <w:r>
        <w:rPr>
          <w:b/>
          <w:sz w:val="18"/>
        </w:rPr>
        <w:t>FI-6115</w:t>
      </w:r>
      <w:r>
        <w:rPr>
          <w:sz w:val="18"/>
        </w:rPr>
        <w:t xml:space="preserve"> | TI-6111A(BOT), TICA-6111A | PI-6700(스팀압) | 가장 빠름 |</w:t>
      </w:r>
    </w:p>
    <w:p>
      <w:pPr>
        <w:spacing w:before="0" w:after="20"/>
      </w:pPr>
      <w:r>
        <w:rPr>
          <w:sz w:val="18"/>
        </w:rPr>
        <w:t xml:space="preserve">198 +| </w:t>
      </w:r>
      <w:r>
        <w:rPr>
          <w:b/>
          <w:sz w:val="18"/>
        </w:rPr>
        <w:t>B</w:t>
      </w:r>
      <w:r>
        <w:rPr>
          <w:sz w:val="18"/>
        </w:rPr>
        <w:t xml:space="preserve"> | 하부 제거 | 하부 발출 밸브 *(밸브태그 미확인)* | (미확인) | TI-6111A(BOT) | </w:t>
      </w:r>
      <w:r>
        <w:rPr>
          <w:b/>
          <w:sz w:val="18"/>
        </w:rPr>
        <w:t>LI-6111</w:t>
      </w:r>
      <w:r>
        <w:rPr>
          <w:sz w:val="18"/>
        </w:rPr>
        <w:t>(하부수위) | 1</w:t>
      </w:r>
    </w:p>
    <w:p>
      <w:pPr>
        <w:spacing w:before="0" w:after="20"/>
      </w:pPr>
      <w:r>
        <w:rPr>
          <w:sz w:val="18"/>
        </w:rPr>
        <w:t>+~2분 |</w:t>
      </w:r>
    </w:p>
    <w:p>
      <w:pPr>
        <w:spacing w:before="0" w:after="20"/>
      </w:pPr>
      <w:r>
        <w:rPr>
          <w:sz w:val="18"/>
        </w:rPr>
        <w:t xml:space="preserve">199 +| </w:t>
      </w:r>
      <w:r>
        <w:rPr>
          <w:b/>
          <w:sz w:val="18"/>
        </w:rPr>
        <w:t>D/R</w:t>
      </w:r>
      <w:r>
        <w:rPr>
          <w:sz w:val="18"/>
        </w:rPr>
        <w:t xml:space="preserve"> | 상부/환류 | </w:t>
      </w:r>
      <w:r>
        <w:rPr>
          <w:b/>
          <w:sz w:val="18"/>
        </w:rPr>
        <w:t>FICQ-6113</w:t>
      </w:r>
      <w:r>
        <w:rPr>
          <w:sz w:val="18"/>
        </w:rPr>
        <w:t xml:space="preserve">(PV29.9/SP36.4) | FI-6113 | TI-6111D(TOP) | </w:t>
      </w:r>
      <w:r>
        <w:rPr>
          <w:b/>
          <w:sz w:val="18"/>
        </w:rPr>
        <w:t>LI-6113</w:t>
      </w:r>
      <w:r>
        <w:rPr>
          <w:sz w:val="18"/>
        </w:rPr>
        <w:t>(D-6113 환류드럼),</w:t>
      </w:r>
    </w:p>
    <w:p>
      <w:pPr>
        <w:spacing w:before="0" w:after="20"/>
      </w:pPr>
      <w:r>
        <w:rPr>
          <w:sz w:val="18"/>
        </w:rPr>
        <w:t>+LICA-6113, PI-6111(진공), PICA-6111 | 5분 |</w:t>
      </w:r>
    </w:p>
    <w:p>
      <w:pPr>
        <w:spacing w:before="0" w:after="20"/>
      </w:pPr>
      <w:r>
        <w:rPr>
          <w:sz w:val="18"/>
        </w:rPr>
        <w:t xml:space="preserve">200 +| </w:t>
      </w:r>
      <w:r>
        <w:rPr>
          <w:b/>
          <w:sz w:val="18"/>
        </w:rPr>
        <w:t>P</w:t>
      </w:r>
      <w:r>
        <w:rPr>
          <w:sz w:val="18"/>
        </w:rPr>
        <w:t xml:space="preserve"> | 측류 제품 | </w:t>
      </w:r>
      <w:r>
        <w:rPr>
          <w:b/>
          <w:sz w:val="18"/>
        </w:rPr>
        <w:t>🔲 사용자 매핑 예정</w:t>
      </w:r>
      <w:r>
        <w:rPr>
          <w:sz w:val="18"/>
        </w:rPr>
        <w:t xml:space="preserve"> | FI-6120(PGMEA) | TI-6111B/C(MID) | LI-6121/6122/6123(제품탱크)</w:t>
      </w:r>
    </w:p>
    <w:p>
      <w:pPr>
        <w:spacing w:before="0" w:after="20"/>
      </w:pPr>
      <w:r>
        <w:rPr>
          <w:sz w:val="18"/>
        </w:rPr>
        <w:t>+| 15~20분 |</w:t>
      </w:r>
    </w:p>
    <w:p>
      <w:pPr>
        <w:spacing w:before="0" w:after="20"/>
      </w:pPr>
      <w:r>
        <w:rPr>
          <w:sz w:val="18"/>
        </w:rPr>
        <w:t>201 +</w:t>
      </w:r>
    </w:p>
    <w:p>
      <w:pPr>
        <w:spacing w:before="0" w:after="20"/>
      </w:pPr>
      <w:r>
        <w:rPr>
          <w:sz w:val="18"/>
        </w:rPr>
        <w:t>202 +- OPC Node 형식: `ns=1;s=sinamserver:ficq-6101.sp` / `.op` / `.md`(MAN=0/AUTO=1).</w:t>
      </w:r>
    </w:p>
    <w:p>
      <w:pPr>
        <w:spacing w:before="0" w:after="20"/>
      </w:pPr>
      <w:r>
        <w:rPr>
          <w:sz w:val="18"/>
        </w:rPr>
        <w:t xml:space="preserve">203 +  ※ SP 경로 구현 시 write 타깃은 </w:t>
      </w:r>
      <w:r>
        <w:rPr>
          <w:b/>
          <w:sz w:val="18"/>
        </w:rPr>
        <w:t>루프 SP가 아니라 RSP 소스 포인트</w:t>
      </w:r>
      <w:r>
        <w:rPr>
          <w:sz w:val="18"/>
        </w:rPr>
        <w:t>로 바뀜(노드 ID만 교체, 쓰기 코드 동일).</w:t>
      </w:r>
    </w:p>
    <w:p>
      <w:pPr>
        <w:spacing w:before="0" w:after="20"/>
      </w:pPr>
      <w:r>
        <w:rPr>
          <w:sz w:val="18"/>
        </w:rPr>
        <w:t>204 +- 현재 운전 흔적: FICQ-6113 PV 29.9 / SP 36.4 추종, 진공압 PICA-6111 30.4 → 가동 중 추정.</w:t>
      </w:r>
    </w:p>
    <w:p>
      <w:pPr>
        <w:spacing w:before="0" w:after="20"/>
      </w:pPr>
      <w:r>
        <w:rPr>
          <w:sz w:val="18"/>
        </w:rPr>
        <w:t>205 +</w:t>
      </w:r>
    </w:p>
    <w:p>
      <w:pPr>
        <w:spacing w:before="0" w:after="20"/>
      </w:pPr>
      <w:r>
        <w:rPr>
          <w:sz w:val="18"/>
        </w:rPr>
        <w:t>206 +### 8.1 미완료 매핑 (담당 구분)</w:t>
      </w:r>
    </w:p>
    <w:p>
      <w:pPr>
        <w:spacing w:before="0" w:after="20"/>
      </w:pPr>
      <w:r>
        <w:rPr>
          <w:sz w:val="18"/>
        </w:rPr>
        <w:t xml:space="preserve">207 +- </w:t>
      </w:r>
      <w:r>
        <w:rPr>
          <w:b/>
          <w:sz w:val="18"/>
        </w:rPr>
        <w:t>P(측류 제품 추출) 경로 매핑 — 사용자 직접 진행 예정</w:t>
      </w:r>
      <w:r>
        <w:rPr>
          <w:sz w:val="18"/>
        </w:rPr>
        <w:t xml:space="preserve"> (본 플랜 보류)</w:t>
      </w:r>
    </w:p>
    <w:p>
      <w:pPr>
        <w:spacing w:before="0" w:after="20"/>
      </w:pPr>
      <w:r>
        <w:rPr>
          <w:sz w:val="18"/>
        </w:rPr>
        <w:t>208 +- B(하부) 발출 유량계·밸브 태그 — `find_tags`(6112/6114/6116번대) 또는 C-6111 `trace_connections downstream`로</w:t>
      </w:r>
    </w:p>
    <w:p>
      <w:pPr>
        <w:spacing w:before="0" w:after="20"/>
      </w:pPr>
      <w:r>
        <w:rPr>
          <w:sz w:val="18"/>
        </w:rPr>
        <w:t>+보강</w:t>
      </w:r>
    </w:p>
    <w:p>
      <w:pPr>
        <w:spacing w:before="0" w:after="20"/>
      </w:pPr>
      <w:r>
        <w:rPr>
          <w:sz w:val="18"/>
        </w:rPr>
        <w:t>209 +</w:t>
      </w:r>
    </w:p>
    <w:p>
      <w:pPr>
        <w:spacing w:before="0" w:after="20"/>
      </w:pPr>
      <w:r>
        <w:rPr>
          <w:sz w:val="18"/>
        </w:rPr>
        <w:t>210  ---</w:t>
      </w:r>
    </w:p>
    <w:p>
      <w:pPr>
        <w:spacing w:before="0" w:after="20"/>
      </w:pPr>
      <w:r>
        <w:rPr>
          <w:sz w:val="18"/>
        </w:rPr>
        <w:t>211</w:t>
      </w:r>
    </w:p>
    <w:p>
      <w:pPr>
        <w:spacing w:before="0" w:after="20"/>
      </w:pPr>
      <w:r>
        <w:rPr>
          <w:sz w:val="18"/>
        </w:rPr>
        <w:t>179 -## 9. 미해결/확인 필요 항목</w:t>
      </w:r>
    </w:p>
    <w:p>
      <w:pPr>
        <w:spacing w:before="0" w:after="20"/>
      </w:pPr>
      <w:r>
        <w:rPr>
          <w:sz w:val="18"/>
        </w:rPr>
        <w:t>212 +## 9. 현 시스템 재사용 자산</w:t>
      </w:r>
    </w:p>
    <w:p>
      <w:pPr>
        <w:spacing w:before="0" w:after="20"/>
      </w:pPr>
      <w:r>
        <w:rPr>
          <w:sz w:val="18"/>
        </w:rPr>
        <w:t>213</w:t>
      </w:r>
    </w:p>
    <w:p>
      <w:pPr>
        <w:spacing w:before="0" w:after="20"/>
      </w:pPr>
      <w:r>
        <w:rPr>
          <w:sz w:val="18"/>
        </w:rPr>
        <w:t>214 +| 구분 | 자산 |</w:t>
      </w:r>
    </w:p>
    <w:p>
      <w:pPr>
        <w:spacing w:before="0" w:after="20"/>
      </w:pPr>
      <w:r>
        <w:rPr>
          <w:sz w:val="18"/>
        </w:rPr>
        <w:t>215 +|------|------|</w:t>
      </w:r>
    </w:p>
    <w:p>
      <w:pPr>
        <w:spacing w:before="0" w:after="20"/>
      </w:pPr>
      <w:r>
        <w:rPr>
          <w:sz w:val="18"/>
        </w:rPr>
        <w:t>216 +| 쓰기 | `ExperionOpcWriteClient.WriteTagAsync(.sp/.op)`, `SetModeAsync(MAN/AUTO)`, `ControlOp`(MD→MAN→OP→AUTO)</w:t>
      </w:r>
    </w:p>
    <w:p>
      <w:pPr>
        <w:spacing w:before="0" w:after="20"/>
      </w:pPr>
      <w:r>
        <w:rPr>
          <w:sz w:val="18"/>
        </w:rPr>
        <w:t>+ / `POST /api/experion/{write,mode,control}` / UI "OPC UA Write" 탭 |</w:t>
      </w:r>
    </w:p>
    <w:p>
      <w:pPr>
        <w:spacing w:before="0" w:after="20"/>
      </w:pPr>
      <w:r>
        <w:rPr>
          <w:sz w:val="18"/>
        </w:rPr>
        <w:t>217 +| 읽기 | `ExperionRealtimeService`(실시간 PV 구독, IHostedService), `query_pv_history`(MCP)/`ExperionHistoryCon</w:t>
      </w:r>
    </w:p>
    <w:p>
      <w:pPr>
        <w:spacing w:before="0" w:after="20"/>
      </w:pPr>
      <w:r>
        <w:rPr>
          <w:sz w:val="18"/>
        </w:rPr>
        <w:t>+troller` |</w:t>
      </w:r>
    </w:p>
    <w:p>
      <w:pPr>
        <w:spacing w:before="0" w:after="20"/>
      </w:pPr>
      <w:r>
        <w:rPr>
          <w:sz w:val="18"/>
        </w:rPr>
        <w:t>218 +| 백그라운드 | `IHostedService`/`AddHostedService` 패턴 기존 사용 → 신규 `AutoRunService : BackgroundService`</w:t>
      </w:r>
    </w:p>
    <w:p>
      <w:pPr>
        <w:spacing w:before="0" w:after="20"/>
      </w:pPr>
      <w:r>
        <w:rPr>
          <w:sz w:val="18"/>
        </w:rPr>
        <w:t>+그대로 적용 |</w:t>
      </w:r>
    </w:p>
    <w:p>
      <w:pPr>
        <w:spacing w:before="0" w:after="20"/>
      </w:pPr>
      <w:r>
        <w:rPr>
          <w:sz w:val="18"/>
        </w:rPr>
        <w:t>219 +| LLM 감독 | `query_pv_history`, `find_tags`, `trace_connections`, `active_alarms`, `query_events`, `summarize_</w:t>
      </w:r>
    </w:p>
    <w:p>
      <w:pPr>
        <w:spacing w:before="0" w:after="20"/>
      </w:pPr>
      <w:r>
        <w:rPr>
          <w:sz w:val="18"/>
        </w:rPr>
        <w:t>+events`, `generate_status_report`, ReAct 에이전트 모드 |</w:t>
      </w:r>
    </w:p>
    <w:p>
      <w:pPr>
        <w:spacing w:before="0" w:after="20"/>
      </w:pPr>
      <w:r>
        <w:rPr>
          <w:sz w:val="18"/>
        </w:rPr>
        <w:t>220 +</w:t>
      </w:r>
    </w:p>
    <w:p>
      <w:pPr>
        <w:spacing w:before="0" w:after="20"/>
      </w:pPr>
      <w:r>
        <w:rPr>
          <w:sz w:val="18"/>
        </w:rPr>
        <w:t>221 +---</w:t>
      </w:r>
    </w:p>
    <w:p>
      <w:pPr>
        <w:spacing w:before="0" w:after="20"/>
      </w:pPr>
      <w:r>
        <w:rPr>
          <w:sz w:val="18"/>
        </w:rPr>
        <w:t>222 +</w:t>
      </w:r>
    </w:p>
    <w:p>
      <w:pPr>
        <w:spacing w:before="0" w:after="20"/>
      </w:pPr>
      <w:r>
        <w:rPr>
          <w:sz w:val="18"/>
        </w:rPr>
        <w:t>223 +## 10. 미해결/확인 필요 항목</w:t>
      </w:r>
    </w:p>
    <w:p>
      <w:pPr>
        <w:spacing w:before="0" w:after="20"/>
      </w:pPr>
      <w:r>
        <w:rPr>
          <w:sz w:val="18"/>
        </w:rPr>
        <w:t>224 +</w:t>
      </w:r>
    </w:p>
    <w:p>
      <w:pPr>
        <w:spacing w:before="0" w:after="20"/>
      </w:pPr>
      <w:r>
        <w:rPr>
          <w:sz w:val="18"/>
        </w:rPr>
        <w:t xml:space="preserve">225  - [ ] </w:t>
      </w:r>
      <w:r>
        <w:rPr>
          <w:b/>
          <w:sz w:val="18"/>
        </w:rPr>
        <w:t>P(측류 제품 추출) 경로 매핑</w:t>
      </w:r>
      <w:r>
        <w:rPr>
          <w:sz w:val="18"/>
        </w:rPr>
        <w:t xml:space="preserve"> — *사용자 직접 진행*</w:t>
      </w:r>
    </w:p>
    <w:p>
      <w:pPr>
        <w:spacing w:before="0" w:after="20"/>
      </w:pPr>
      <w:r>
        <w:rPr>
          <w:sz w:val="18"/>
        </w:rPr>
        <w:t>226  - [ ] B(하부) 발출 유량계·밸브 태그 확정</w:t>
      </w:r>
    </w:p>
    <w:p>
      <w:pPr>
        <w:spacing w:before="0" w:after="20"/>
      </w:pPr>
      <w:r>
        <w:rPr>
          <w:sz w:val="18"/>
        </w:rPr>
        <w:t>183 -- [ ] 6.1 / 6.2 선택 확정 (시작 지점 / LLM 권한)</w:t>
      </w:r>
    </w:p>
    <w:p>
      <w:pPr>
        <w:spacing w:before="0" w:after="20"/>
      </w:pPr>
      <w:r>
        <w:rPr>
          <w:sz w:val="18"/>
        </w:rPr>
        <w:t xml:space="preserve">227 +- [ ] </w:t>
      </w:r>
      <w:r>
        <w:rPr>
          <w:b/>
          <w:sz w:val="18"/>
        </w:rPr>
        <w:t>쓰기 경로 안전 가드(§6-1) 신규 구현</w:t>
      </w:r>
      <w:r>
        <w:rPr>
          <w:sz w:val="18"/>
        </w:rPr>
        <w:t xml:space="preserve"> — 현재 `WriteTagAsync`에 클램프/rate/변동폭 0건 (Phase 0 선행)</w:t>
      </w:r>
    </w:p>
    <w:p>
      <w:pPr>
        <w:spacing w:before="0" w:after="20"/>
      </w:pPr>
      <w:r>
        <w:rPr>
          <w:sz w:val="18"/>
        </w:rPr>
        <w:t xml:space="preserve">228 +- [ ] </w:t>
      </w:r>
      <w:r>
        <w:rPr>
          <w:b/>
          <w:sz w:val="18"/>
        </w:rPr>
        <w:t>DCS 구성</w:t>
      </w:r>
      <w:r>
        <w:rPr>
          <w:sz w:val="18"/>
        </w:rPr>
        <w:t>: RSP 소스 포인트 생성·연결, OP 데드맨(stale→MAN→AUTO) 로직, RSP 추종/홀드 설정</w:t>
      </w:r>
    </w:p>
    <w:p>
      <w:pPr>
        <w:spacing w:before="0" w:after="20"/>
      </w:pPr>
      <w:r>
        <w:rPr>
          <w:sz w:val="18"/>
        </w:rPr>
        <w:t>229 +- [ ] 헌팅 임계 정의(진폭/주기/지속) 및 stiction 자동판별 신뢰 수준</w:t>
      </w:r>
    </w:p>
    <w:p>
      <w:pPr>
        <w:spacing w:before="0" w:after="20"/>
      </w:pPr>
      <w:r>
        <w:rPr>
          <w:sz w:val="18"/>
        </w:rPr>
        <w:t>230 +- [ ] 각 MV의 hard min/max·변화율·밸브 변동폭 한계(공정 안전 범위) + Cv 커브·배관 물리 데이터 수집 형태</w:t>
      </w:r>
    </w:p>
    <w:p>
      <w:pPr>
        <w:spacing w:before="0" w:after="20"/>
      </w:pPr>
      <w:r>
        <w:rPr>
          <w:sz w:val="18"/>
        </w:rPr>
        <w:t>231 +- [ ] P(측류) 분리/조성 모델(§1.2-가) 깊이 결정: 고정 τ vs 간이 트레이모델 vs 경험모델</w:t>
      </w:r>
    </w:p>
    <w:p>
      <w:pPr>
        <w:spacing w:before="0" w:after="20"/>
      </w:pPr>
      <w:r>
        <w:rPr>
          <w:sz w:val="18"/>
        </w:rPr>
        <w:t>232  - [ ] `ask_iiot_llm`(vLLM) 빈 응답 — vLLM 엔드포인트 상태 점검</w:t>
      </w:r>
    </w:p>
    <w:p>
      <w:pPr>
        <w:spacing w:before="0" w:after="20"/>
      </w:pPr>
      <w:r>
        <w:rPr>
          <w:sz w:val="18"/>
        </w:rPr>
        <w:t>185 -- [ ] 각 MV의 hard min/max·변화율 한계값(공정 안전 범위) 수집</w:t>
      </w:r>
    </w:p>
    <w:p>
      <w:pPr>
        <w:spacing w:before="0" w:after="20"/>
      </w:pPr>
      <w:r>
        <w:rPr>
          <w:sz w:val="18"/>
        </w:rPr>
        <w:t>233  - [ ] Step Test 수행 가능 시점/조건 (가동 중 5~10% 스텝)</w:t>
      </w:r>
    </w:p>
    <w:p>
      <w:pPr>
        <w:spacing w:before="0" w:after="20"/>
      </w:pPr>
      <w:r>
        <w:rPr>
          <w:sz w:val="18"/>
        </w:rPr>
        <w:t>187 -- [ ] APC 블록 내장 여부 vs 일반 PID 환경 (원본 §"현재 시스템 확인 사항")</w:t>
      </w:r>
    </w:p>
    <w:p>
      <w:pPr>
        <w:spacing w:before="0" w:after="20"/>
      </w:pPr>
      <w:r>
        <w:rPr>
          <w:sz w:val="18"/>
        </w:rPr>
        <w:t>234 +- [ ] APC 블록 내장 여부 vs 일반 PID 환경 / MoC 절차</w:t>
      </w:r>
    </w:p>
    <w:p>
      <w:pPr>
        <w:spacing w:before="0" w:after="20"/>
      </w:pPr>
      <w:r>
        <w:rPr>
          <w:sz w:val="18"/>
        </w:rPr>
        <w:t>235</w:t>
      </w:r>
    </w:p>
    <w:p>
      <w:pPr>
        <w:spacing w:before="0" w:after="20"/>
      </w:pPr>
      <w:r>
        <w:rPr>
          <w:sz w:val="18"/>
        </w:rPr>
        <w:t>236  ---</w:t>
      </w:r>
    </w:p>
    <w:p>
      <w:pPr>
        <w:spacing w:before="0" w:after="20"/>
      </w:pPr>
      <w:r>
        <w:rPr>
          <w:sz w:val="18"/>
        </w:rPr>
        <w:t>237</w:t>
      </w:r>
    </w:p>
    <w:p>
      <w:pPr>
        <w:spacing w:before="0" w:after="20"/>
      </w:pPr>
      <w:r>
        <w:rPr>
          <w:sz w:val="18"/>
        </w:rPr>
        <w:t>...</w:t>
      </w:r>
    </w:p>
    <w:p>
      <w:pPr>
        <w:spacing w:before="0" w:after="20"/>
      </w:pPr>
      <w:r>
        <w:rPr>
          <w:sz w:val="18"/>
        </w:rPr>
        <w:t>241  - 실시간 읽기: `src/Infrastructure/OpcUa/ExperionRealtimeService.cs`</w:t>
      </w:r>
    </w:p>
    <w:p>
      <w:pPr>
        <w:spacing w:before="0" w:after="20"/>
      </w:pPr>
      <w:r>
        <w:rPr>
          <w:sz w:val="18"/>
        </w:rPr>
        <w:t>242  - UI: `src/Web/wwwroot/index.html` (#pane-write)</w:t>
      </w:r>
    </w:p>
    <w:p>
      <w:pPr>
        <w:spacing w:before="0" w:after="20"/>
      </w:pPr>
      <w:r>
        <w:rPr>
          <w:sz w:val="18"/>
        </w:rPr>
        <w:t>243  - MCP 도구: `mcp-server/server.py` (find_tags, trace_connections, query_pv_history, ask_iiot_llm 등)</w:t>
      </w:r>
    </w:p>
    <w:p>
      <w:pPr>
        <w:spacing w:before="0" w:after="20"/>
      </w:pPr>
      <w:r>
        <w:rPr>
          <w:sz w:val="18"/>
        </w:rPr>
        <w:t>244 +</w:t>
      </w:r>
    </w:p>
    <w:p>
      <w:pPr>
        <w:spacing w:before="0" w:after="20"/>
      </w:pPr>
      <w:r>
        <w:rPr>
          <w:sz w:val="18"/>
        </w:rPr>
        <w:t>245 +## 부록 B. 합의된 핵심 결정 (요약)</w:t>
      </w:r>
    </w:p>
    <w:p>
      <w:pPr>
        <w:spacing w:before="0" w:after="20"/>
      </w:pPr>
      <w:r>
        <w:rPr>
          <w:sz w:val="18"/>
        </w:rPr>
        <w:t>246 +1. 감독제어 — 엔진은 별도 변수에만 쓰고 운전원이 스위치로 채택(권한은 운전원).</w:t>
      </w:r>
    </w:p>
    <w:p>
      <w:pPr>
        <w:spacing w:before="0" w:after="20"/>
      </w:pPr>
      <w:r>
        <w:rPr>
          <w:sz w:val="18"/>
        </w:rPr>
        <w:t xml:space="preserve">247 +2. SP는 </w:t>
      </w:r>
      <w:r>
        <w:rPr>
          <w:b/>
          <w:sz w:val="18"/>
        </w:rPr>
        <w:t>RSP</w:t>
      </w:r>
      <w:r>
        <w:rPr>
          <w:sz w:val="18"/>
        </w:rPr>
        <w:t xml:space="preserve"> 경로(LSP/RSP 토글), 외부 추종으로 bumpless.</w:t>
      </w:r>
    </w:p>
    <w:p>
      <w:pPr>
        <w:spacing w:before="0" w:after="20"/>
      </w:pPr>
      <w:r>
        <w:rPr>
          <w:sz w:val="18"/>
        </w:rPr>
        <w:t xml:space="preserve">248 +3. OP는 </w:t>
      </w:r>
      <w:r>
        <w:rPr>
          <w:b/>
          <w:sz w:val="18"/>
        </w:rPr>
        <w:t>MAN+`.op` 쓰기</w:t>
      </w:r>
      <w:r>
        <w:rPr>
          <w:sz w:val="18"/>
        </w:rPr>
        <w:t xml:space="preserve"> 경로(기존 ControlOp), 엔진 워치독 + </w:t>
      </w:r>
      <w:r>
        <w:rPr>
          <w:b/>
          <w:sz w:val="18"/>
        </w:rPr>
        <w:t>DCS 데드맨→MAN→AUTO bumpless</w:t>
      </w:r>
      <w:r>
        <w:rPr>
          <w:sz w:val="18"/>
        </w:rPr>
        <w:t xml:space="preserve"> 폴백.</w:t>
      </w:r>
    </w:p>
    <w:p>
      <w:pPr>
        <w:spacing w:before="0" w:after="20"/>
      </w:pPr>
      <w:r>
        <w:rPr>
          <w:sz w:val="18"/>
        </w:rPr>
        <w:t xml:space="preserve">249 +4. OP 제어법은 </w:t>
      </w:r>
      <w:r>
        <w:rPr>
          <w:b/>
          <w:sz w:val="18"/>
        </w:rPr>
        <w:t>물리 FF(Cv·배관) + 느린 PI + rate제한</w:t>
      </w:r>
      <w:r>
        <w:rPr>
          <w:sz w:val="18"/>
        </w:rPr>
        <w:t xml:space="preserve"> (고정+간헐 보정 비채택).</w:t>
      </w:r>
    </w:p>
    <w:p>
      <w:pPr>
        <w:spacing w:before="0" w:after="20"/>
      </w:pPr>
      <w:r>
        <w:rPr>
          <w:sz w:val="18"/>
        </w:rPr>
        <w:t xml:space="preserve">250 +5. PID 파라미터 재튜닝은 </w:t>
      </w:r>
      <w:r>
        <w:rPr>
          <w:b/>
          <w:sz w:val="18"/>
        </w:rPr>
        <w:t>필수 아님</w:t>
      </w:r>
      <w:r>
        <w:rPr>
          <w:sz w:val="18"/>
        </w:rPr>
        <w:t xml:space="preserve"> — MAN에서 OP 대체로 헌팅 안정화 가능(stiction 제외).</w:t>
      </w:r>
    </w:p>
    <w:p>
      <w:pPr>
        <w:spacing w:before="0" w:after="20"/>
      </w:pPr>
      <w:r>
        <w:rPr>
          <w:sz w:val="18"/>
        </w:rPr>
        <w:t>251 +6. LLM은 물리 결정론 위에서 ①커미셔닝 ②드리프트진단 ③소프트센서 ④예외처리 ⑤인터페이스 ⑥교차융합 ⑦헌팅원인진단.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플랜 문서를 전면 개정했습니다. 이번 세션에서 합의한 내용을 모두 반영했습니다. 향후 세션을 위해 핵심 발견을 메모리에</w:t>
      </w:r>
    </w:p>
    <w:p>
      <w:pPr>
        <w:spacing w:before="0" w:after="20"/>
      </w:pPr>
      <w:r>
        <w:rPr>
          <w:sz w:val="18"/>
        </w:rPr>
        <w:t>남겨두겠습니다.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Read 1 file, recalled 1 memory, wrote 2 memories (ctrl+o to expand)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● 플랜 문서 개정과 메모리 기록을 완료했습니다.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측류추출-자동운전-플랜.md 개정 내역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처음 작성본(2-Plane 일반론)에서 → 이번 세션에서 합의한 감독제어 구체 설계로 전면 개편했습니다.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새로 추가/확정된 핵심 섹션:</w:t>
      </w:r>
    </w:p>
    <w:p>
      <w:pPr>
        <w:spacing w:before="0" w:after="20"/>
      </w:pPr>
      <w:r>
        <w:rPr>
          <w:sz w:val="18"/>
        </w:rPr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shd w:fill="D9E2F3"/>
          </w:tcPr>
          <w:p>
            <w:r/>
            <w:r>
              <w:rPr>
                <w:b/>
                <w:sz w:val="15"/>
              </w:rPr>
              <w:t>§</w:t>
            </w:r>
          </w:p>
        </w:tc>
        <w:tc>
          <w:tcPr>
            <w:tcW w:type="dxa" w:w="5100"/>
            <w:shd w:fill="D9E2F3"/>
          </w:tcPr>
          <w:p>
            <w:r/>
            <w:r>
              <w:rPr>
                <w:b/>
                <w:sz w:val="15"/>
              </w:rPr>
              <w:t>내용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§1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물리 결정론 vs LLM 역할 경계 — Cv·배관으로 B·D는 계산되나 P(측류)는 분리/조성 모델 필요, LLM은 ①~⑦ 가장자리 역할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§2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감독제어 아키텍처 — SP=RSP / OP=MAN+OP쓰기 대칭 표, 운전원이 권한 쥠, bumpless 요건, 데드맨 폴백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§3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LLM-OP 제어법 — FF(Cv) + 느린 PI + rate제한, 크루즈컨트롤 다이어그램, "고정+간헐" 비채택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§4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헌팅 검출(결정론) + 원인진단(LLM: 튜닝/외란/stiction) — 4단계 게이트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§6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안전 봉투 — 엔진가드·DCS한계·운전원스위치·데드맨·ESD/IL/SIS 독립·한루프·bumpless 7층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§7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1~4단계 신뢰 이양 로드맵 (운전원 비전)</w:t>
            </w:r>
          </w:p>
        </w:tc>
      </w:tr>
      <w:tr>
        <w:tc>
          <w:tcPr>
            <w:tcW w:type="dxa" w:w="5100"/>
          </w:tcPr>
          <w:p>
            <w:r/>
            <w:r>
              <w:rPr>
                <w:sz w:val="15"/>
              </w:rPr>
              <w:t>부록 B</w:t>
            </w:r>
          </w:p>
        </w:tc>
        <w:tc>
          <w:tcPr>
            <w:tcW w:type="dxa" w:w="5100"/>
          </w:tcPr>
          <w:p>
            <w:r/>
            <w:r>
              <w:rPr>
                <w:sz w:val="15"/>
              </w:rPr>
              <w:t>합의된 6대 핵심 결정 요약</w:t>
            </w:r>
          </w:p>
        </w:tc>
      </w:tr>
    </w:tbl>
    <w:p/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§8 태그 매핑은 P 경로 = 사용자 직접 진행으로 유지했습니다.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메모리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project_autopilot_plan.md를 추가하고 인덱스에 등록했습니다. 향후 세션이 자동운전 작업에 들어가기 전 알아야 할 두 가지 — 쓰기</w:t>
      </w:r>
    </w:p>
    <w:p>
      <w:pPr>
        <w:spacing w:before="0" w:after="20"/>
      </w:pPr>
      <w:r>
        <w:rPr>
          <w:sz w:val="18"/>
        </w:rPr>
        <w:t>경로 가드 0건(Phase 0 선행), ask_iiot_llm 빈 응답(vLLM 점검) — 을 명시해 두었습니다.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  <w:t>플랜 §10에 미해결 항목(가드 구현, DCS 구성, 헌팅 임계 정의, P 분리모델 깊이 등)을 체크리스트로 정리해 두었으니, 다음에 어느</w:t>
      </w:r>
    </w:p>
    <w:p>
      <w:pPr>
        <w:spacing w:before="0" w:after="20"/>
      </w:pPr>
      <w:r>
        <w:rPr>
          <w:sz w:val="18"/>
        </w:rPr>
        <w:t>항목부터 착수할지 정하시면 됩니다.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  <w:shd w:fill="F5F5F5"/>
      </w:pPr>
      <w:r>
        <w:rPr>
          <w:color w:val="888888"/>
          <w:sz w:val="16"/>
        </w:rPr>
        <w:t>✻ Churned for 2m 28s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0"/>
        <w:ind w:left="113"/>
        <w:shd w:fill="F0F0F0"/>
      </w:pPr>
      <w:r>
        <w:rPr>
          <w:rFonts w:ascii="Consolas" w:hAnsi="Consolas" w:eastAsia="Consolas"/>
          <w:color w:val="333333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0" w:after="20"/>
        <w:shd w:fill="E3F2FD"/>
      </w:pPr>
      <w:r>
        <w:rPr>
          <w:b/>
          <w:sz w:val="19"/>
        </w:rPr>
        <w:t>❯ 쓰기 경로 안전 가드부터 구현해줘</w:t>
      </w:r>
    </w:p>
    <w:p>
      <w:pPr>
        <w:spacing w:before="0" w:after="0"/>
        <w:ind w:left="113"/>
        <w:shd w:fill="F0F0F0"/>
      </w:pPr>
      <w:r>
        <w:rPr>
          <w:rFonts w:ascii="Consolas" w:hAnsi="Consolas" w:eastAsia="Consolas"/>
          <w:color w:val="333333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0" w:after="20"/>
      </w:pPr>
      <w:r>
        <w:rPr>
          <w:sz w:val="18"/>
        </w:rPr>
        <w:t>⏵⏵ accept edits on (shift+tab to cycle)</w:t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</w:r>
    </w:p>
    <w:p>
      <w:pPr>
        <w:spacing w:before="0" w:after="20"/>
      </w:pPr>
      <w:r>
        <w:rPr>
          <w:sz w:val="18"/>
        </w:rPr>
      </w:r>
    </w:p>
    <w:sectPr w:rsidR="00FC693F" w:rsidRPr="0006063C" w:rsidSect="00034616">
      <w:pgSz w:w="12240" w:h="15840"/>
      <w:pgMar w:top="850" w:right="1020" w:bottom="680" w:left="1020" w:header="720" w:footer="720" w:gutter="0"/>
      <w:cols w:space="720"/>
      <w:docGrid w:linePitch="360"/>
    </w:sectPr>
    <w:p>
      <w:r>
        <w:pict>
          <v:group style="width:465pt;height:310pt" coordsize="4650,3100" coordorigin="0,0">
            <v:rect style="width:4650;height:3100;left:0;top:0" fillcolor="#FAFAFA" strokecolor="#CCCCCC" strokeweight="0.5pt">
              <v:fill color2="#FAFAFA"/>
            </v:rect>
            <v:rect style="width:4550;height:1350;left:50;top:80" fillcolor="#EDF2FA" strokecolor="#2C3E50" strokeweight="1.5pt">
              <v:fill color2="#EDF2FA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20"/>
                        <w:szCs w:val="20"/>
                        <w:color w:val="1A237E"/>
                        <w:b/>
                      </w:rPr>
                      <w:t xml:space="preserve">Plane 2: 인지/감독 (LLM, 분~이벤트 단위, 느림)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0"/>
                        <w:szCs w:val="10"/>
                      </w:rPr>
                      <w:t xml:space="preserve"/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6"/>
                        <w:szCs w:val="16"/>
                        <w:color w:val="333"/>
                      </w:rPr>
                      <w:t xml:space="preserve">• Step Test 곡선 분석 → θ(데드타임)·τ 자동 추출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6"/>
                        <w:szCs w:val="16"/>
                        <w:color w:val="333"/>
                      </w:rPr>
                      <w:t xml:space="preserve">• 파라미터(K, τ) 튜닝 제안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6"/>
                        <w:szCs w:val="16"/>
                        <w:color w:val="333"/>
                      </w:rPr>
                      <w:t xml:space="preserve">• 헌팅/Flooding/순도드리프트 이상 감지 + 운전원 설명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6"/>
                        <w:szCs w:val="16"/>
                        <w:color w:val="333"/>
                      </w:rPr>
                      <w:t xml:space="preserve">• "왜 제품밸브가 천천히 열려요?" 운전원 Q&amp;A</w:t>
                    </w:r>
                  </w:p>
                </w:txbxContent>
              </v:textbox>
            </v:rect>
            <v:rect style="width:3950;height:280;left:350;top:1460" fillcolor="#FFF8E1" strokecolor="#FFB300" strokeweight="1pt">
              <v:fill color2="#FFF8E1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5"/>
                        <w:szCs w:val="15"/>
                        <w:color w:val="E65100"/>
                      </w:rPr>
                      <w:t xml:space="preserve">※ 파라미터/권고만 전달, 직접 밸브 X</w:t>
                    </w:r>
                  </w:p>
                </w:txbxContent>
              </v:textbox>
            </v:rect>
            <v:line from="2320,1460" to="2320,1740" strokecolor="#666" strokeweight="1.5pt">
              <v:stroke endarrow="classic" endarrowlength="medium" endarrowwidth="medium"/>
            </v:line>
            <v:line from="2320,1430" to="2320,1430" strokecolor="#666" strokeweight="1.5pt">
              <v:stroke endarrow="classic" endarrowlength="medium" endarrowwidth="medium"/>
            </v:line>
            <v:rect style="width:3850;height:400;left:400;top:1780" fillcolor="#FFF3E0" strokecolor="#E65100" strokeweight="1.5pt">
              <v:fill color2="#FFF3E0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8"/>
                        <w:szCs w:val="18"/>
                        <w:color w:val="BF360C"/>
                        <w:b/>
                      </w:rPr>
                      <w:t xml:space="preserve">🔒 안전 가드 레이어 (신규, 0순위)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5"/>
                        <w:szCs w:val="15"/>
                        <w:color w:val="555"/>
                      </w:rPr>
                      <w:t xml:space="preserve">Hard min/max clamp · rate limit · dead band · 감사로그</w:t>
                    </w:r>
                  </w:p>
                </w:txbxContent>
              </v:textbox>
            </v:rect>
            <v:line from="50,2220" to="4600,2220" strokecolor="#333" strokeweight="1.5pt"/>
            <v:line from="2320,2180" to="2320,2220" strokecolor="#333" strokeweight="1.5pt"/>
            <v:line from="2320,2220" to="2320,2300" strokecolor="#333" strokeweight="1.5pt"/>
            <v:rect style="width:4550;height:700;left:50;top:2320" fillcolor="#E8F5E9" strokecolor="#2C3E50" strokeweight="1.5pt">
              <v:fill color2="#E8F5E9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20"/>
                        <w:szCs w:val="20"/>
                        <w:color w:val="1B5E20"/>
                        <w:b/>
                      </w:rPr>
                      <w:t xml:space="preserve">Plane 1: 결정론 보상 엔진 (코드, 초 단위, 빠름)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8"/>
                        <w:szCs w:val="8"/>
                      </w:rPr>
                      <w:t xml:space="preserve"/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5"/>
                        <w:szCs w:val="15"/>
                        <w:color w:val="333"/>
                      </w:rPr>
                      <w:t xml:space="preserve">F_raw → [Lag τ=300s] → F_clean → B_sv/D_sv/P_sv 계산 → Write</w:t>
                    </w:r>
                  </w:p>
                </w:txbxContent>
              </v:textbox>
            </v:rect>
          </v:group>
        </w:pict>
      </w:r>
    </w:p>
    <w:p>
      <w:r>
        <w:pict>
          <v:group style="width:465pt;height:235pt" coordsize="4650,2350" coordorigin="0,0">
            <v:rect style="width:4650;height:2350;left:0;top:0" fillcolor="#FAFAFA" strokecolor="#CCC" strokeweight="0.5pt">
              <v:fill color2="#FAFAFA"/>
            </v:rect>
            <v:rect style="width:550;height:2080;left:50;top:80" fillcolor="#F5F5F5" strokecolor="#999" strokeweight="1pt">
              <v:fill color2="#F5F5F5"/>
            </v:rect>
            <v:rect style="width:4020;height:720;left:630;top:80" fillcolor="#EDF2FA" strokecolor="#2C3E50" strokeweight="1.5pt">
              <v:fill color2="#EDF2FA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9"/>
                        <w:szCs w:val="19"/>
                        <w:color w:val="1A237E"/>
                        <w:b/>
                      </w:rPr>
                      <w:t xml:space="preserve">Plane 2: LLM 감독 (MCP, 분/이벤트 단위)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6"/>
                        <w:szCs w:val="16"/>
                        <w:color w:val="333"/>
                      </w:rPr>
                      <w:t xml:space="preserve">• Step Test 곡선 분석 → θ·τ 추출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6"/>
                        <w:szCs w:val="16"/>
                        <w:color w:val="333"/>
                      </w:rPr>
                      <w:t xml:space="preserve">• 헌팅/Flooding/순도 이상 감지·설명  |  운전원 Q&amp;A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5"/>
                        <w:szCs w:val="15"/>
                        <w:color w:val="C62828"/>
                      </w:rPr>
                      <w:t xml:space="preserve">• ※ 밸브 직접 쓰기 X — 제안→운전원 승인 후 반영</w:t>
                    </w:r>
                  </w:p>
                </w:txbxContent>
              </v:textbox>
            </v:rect>
            <v:rect style="width:4020;height:520;left:630;top:860" fillcolor="#FFF3E0" strokecolor="#E65100" strokeweight="1.5pt">
              <v:fill color2="#FFF3E0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8"/>
                        <w:szCs w:val="18"/>
                        <w:color w:val="BF360C"/>
                        <w:b/>
                      </w:rPr>
                      <w:t xml:space="preserve">🔒 안전 가드 레이어 (신규, 0순위) — 모든 쓰기 강제 통과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5"/>
                        <w:szCs w:val="15"/>
                        <w:color w:val="555"/>
                      </w:rPr>
                      <w:t xml:space="preserve">hard min/max · 변화율(rate) 제한 · dead band · 화이트리스트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5"/>
                        <w:szCs w:val="15"/>
                        <w:color w:val="555"/>
                      </w:rPr>
                      <w:t xml:space="preserve">· 자동 폴백(통신두절→안전SV) · 전 쓰기 감사로그</w:t>
                    </w:r>
                  </w:p>
                </w:txbxContent>
              </v:textbox>
            </v:rect>
            <v:rect style="width:4020;height:720;left:630;top:1440" fillcolor="#E8F5E9" strokecolor="#2C3E50" strokeweight="1.5pt">
              <v:fill color2="#E8F5E9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Malgun Gothic" w:hAnsi="Malgun Gothic" w:eastAsia="Malgun Gothic"/>
                        <w:sz w:val="19"/>
                        <w:szCs w:val="19"/>
                        <w:color w:val="1B5E20"/>
                        <w:b/>
                      </w:rPr>
                      <w:t xml:space="preserve">Plane 1: 결정론 보상 엔진 (BackgroundService, 초 단위)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6"/>
                        <w:szCs w:val="16"/>
                        <w:color w:val="333"/>
                      </w:rPr>
                      <w:t xml:space="preserve">Realtime 구독으로 F 읽기 → Lag(τ=300s) 필터 → B_sv/D_sv/P_sv 계산</w:t>
                    </w:r>
                  </w:p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6"/>
                        <w:szCs w:val="16"/>
                        <w:color w:val="333"/>
                      </w:rPr>
                      <w:t xml:space="preserve">→ WriteTagAsync / ControlOp 로 쓰기 (가드 통과 후)</w:t>
                    </w:r>
                  </w:p>
                </w:txbxContent>
              </v:textbox>
            </v:rect>
            <v:line from="320,440" to="630,440" strokecolor="#888" strokeweight="1.5pt">
              <v:stroke endarrow="classic" endarrowlength="medium" endarrowwidth="medium"/>
            </v:line>
            <v:line from="320,1120" to="630,1120" strokecolor="#888" strokeweight="1.5pt">
              <v:stroke endarrow="classic" endarrowlength="medium" endarrowwidth="medium"/>
            </v:line>
            <v:line from="320,1800" to="630,1800" strokecolor="#888" strokeweight="1.5pt">
              <v:stroke endarrow="classic" endarrowlength="medium" endarrowwidth="medium"/>
            </v:line>
            <v:line from="320,180" to="320,2060" strokecolor="#666" strokeweight="1pt"/>
            <v:line from="50,800" to="4650,800" strokecolor="#999" strokeweight="1pt"/>
            <v:line from="50,1380" to="4650,1380" strokecolor="#999" strokeweight="1pt"/>
            <v:line from="320,800" to="630,800" strokecolor="#666" strokeweight="1.5pt"/>
            <v:line from="320,1380" to="630,1380" strokecolor="#666" strokeweight="1.5pt"/>
          </v:group>
        </w:pict>
      </w:r>
    </w:p>
    <w:p>
      <w:r>
        <w:pict>
          <v:group style="width:465pt;height:85pt" coordsize="4650,850" coordorigin="0,0">
            <v:rect style="width:4650;height:850;left:0;top:0" fillcolor="#FAFAFA" strokecolor="#CCC" strokeweight="0.5pt">
              <v:fill color2="#FAFAFA"/>
            </v:rect>
            <v:rect style="width:350;height:220;left:50;top:50" fillcolor="#E3F2FD" strokecolor="#666" strokeweight="0.5pt">
              <v:fill color2="#E3F2FD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F</w:t>
                    </w:r>
                  </w:p>
                </w:txbxContent>
              </v:textbox>
            </v:rect>
            <v:rect style="width:450;height:220;left:450;top:50" fillcolor="#FFF8E1" strokecolor="#666" strokeweight="0.5pt">
              <v:fill color2="#FFF8E1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filter</w:t>
                    </w:r>
                  </w:p>
                </w:txbxContent>
              </v:textbox>
            </v:rect>
            <v:rect style="width:400;height:220;left:950;top:50" fillcolor="#E3F2FD" strokecolor="#666" strokeweight="0.5pt">
              <v:fill color2="#E3F2FD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F_clean</w:t>
                    </w:r>
                  </w:p>
                </w:txbxContent>
              </v:textbox>
            </v:rect>
            <v:rect style="width:550;height:220;left:1400;top:50" fillcolor="#FFF8E1" strokecolor="#666" strokeweight="0.5pt">
              <v:fill color2="#FFF8E1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물질수지</w:t>
                    </w:r>
                  </w:p>
                </w:txbxContent>
              </v:textbox>
            </v:rect>
            <v:rect style="width:450;height:220;left:2000;top:50" fillcolor="#E3F2FD" strokecolor="#666" strokeweight="0.5pt">
              <v:fill color2="#E3F2FD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목표유량</w:t>
                    </w:r>
                  </w:p>
                </w:txbxContent>
              </v:textbox>
            </v:rect>
            <v:rect style="width:400;height:220;left:2500;top:50" fillcolor="#FFF8E1" strokecolor="#666" strokeweight="0.5pt">
              <v:fill color2="#FFF8E1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Cv커브</w:t>
                    </w:r>
                  </w:p>
                </w:txbxContent>
              </v:textbox>
            </v:rect>
            <v:rect style="width:450;height:220;left:2950;top:50" fillcolor="#E3F2FD" strokecolor="#666" strokeweight="0.5pt">
              <v:fill color2="#E3F2FD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OP_ff</w:t>
                    </w:r>
                  </w:p>
                </w:txbxContent>
              </v:textbox>
            </v:rect>
            <v:rect style="width:300;height:220;left:3700;top:170" fillcolor="#E8F5E9" strokecolor="#666" strokeweight="0.5pt">
              <v:fill color2="#E8F5E9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OP</w:t>
                    </w:r>
                  </w:p>
                </w:txbxContent>
              </v:textbox>
            </v:rect>
            <v:rect style="width:500;height:220;left:4050;top:170" fillcolor="#FFCDD2" strokecolor="#666" strokeweight="0.5pt">
              <v:fill color2="#FFCDD2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  <w:b/>
                      </w:rPr>
                      <w:t xml:space="preserve">rate제한</w:t>
                    </w:r>
                  </w:p>
                </w:txbxContent>
              </v:textbox>
            </v:rect>
            <v:rect style="width:450;height:220;left:3500;top:480" fillcolor="#E3F2FD" strokecolor="#666" strokeweight="0.5pt">
              <v:fill color2="#E3F2FD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OP_pi</w:t>
                    </w:r>
                  </w:p>
                </w:txbxContent>
              </v:textbox>
            </v:rect>
            <v:rect style="width:550;height:220;left:50;top:480" fillcolor="#F3E5F5" strokecolor="#666" strokeweight="0.5pt">
              <v:fill color2="#F3E5F5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설정값−PV</w:t>
                    </w:r>
                  </w:p>
                </w:txbxContent>
              </v:textbox>
            </v:rect>
            <v:rect style="width:750;height:220;left:650;top:480" fillcolor="#FFF8E1" strokecolor="#666" strokeweight="0.5pt">
              <v:fill color2="#FFF8E1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333"/>
                      </w:rPr>
                      <w:t xml:space="preserve">느린 PI</w:t>
                    </w:r>
                  </w:p>
                </w:txbxContent>
              </v:textbox>
            </v:rect>
            <v:line from="400,160" to="430,160" strokecolor="#666" strokeweight="1pt">
              <v:stroke endarrow="classic" endarrowlength="medium" endarrowwidth="medium"/>
            </v:line>
            <v:line from="900,160" to="930,160" strokecolor="#666" strokeweight="1pt">
              <v:stroke endarrow="classic" endarrowlength="medium" endarrowwidth="medium"/>
            </v:line>
            <v:line from="1350,160" to="1380,160" strokecolor="#666" strokeweight="1pt">
              <v:stroke endarrow="classic" endarrowlength="medium" endarrowwidth="medium"/>
            </v:line>
            <v:line from="1950,160" to="1980,160" strokecolor="#666" strokeweight="1pt">
              <v:stroke endarrow="classic" endarrowlength="medium" endarrowwidth="medium"/>
            </v:line>
            <v:line from="2450,160" to="2480,160" strokecolor="#666" strokeweight="1pt">
              <v:stroke endarrow="classic" endarrowlength="medium" endarrowwidth="medium"/>
            </v:line>
            <v:line from="2900,160" to="2930,160" strokecolor="#666" strokeweight="1pt">
              <v:stroke endarrow="classic" endarrowlength="medium" endarrowwidth="medium"/>
            </v:line>
            <v:line from="3170,270" to="3850,280" strokecolor="#666" strokeweight="1pt">
              <v:stroke endarrow="classic" endarrowlength="medium" endarrowwidth="medium"/>
            </v:line>
            <v:line from="2800,320" to="2800,460" strokecolor="#666" strokeweight="1pt"/>
            <v:line from="3950,590" to="3700,590" strokecolor="#666" strokeweight="1pt">
              <v:stroke endarrow="classic" endarrowlength="medium" endarrowwidth="medium"/>
            </v:line>
            <v:line from="4000,280" to="4030,280" strokecolor="#666" strokeweight="1pt">
              <v:stroke endarrow="classic" endarrowlength="medium" endarrowwidth="medium"/>
            </v:line>
            <v:line from="600,590" to="630,590" strokecolor="#666" strokeweight="1pt">
              <v:stroke endarrow="classic" endarrowlength="medium" endarrowwidth="medium"/>
            </v:line>
            <v:line from="1400,590" to="3480,590" strokecolor="#666" strokeweight="1pt">
              <v:stroke endarrow="classic" endarrowlength="medium" endarrowwidth="medium"/>
            </v:line>
            <v:line from="3400,110" to="3400,640" strokecolor="#666" strokeweight="0.5pt"/>
            <v:line from="4550,280" to="4550,280" strokecolor="#E65100" strokeweight="1.5pt">
              <v:stroke endarrow="classic" endarrowlength="medium" endarrowwidth="medium"/>
            </v:line>
            <v:rect style="width:300;height:280;left:4250;top:140" fillcolor="#E8F5E9" strokecolor="#E65100" strokeweight="1pt">
              <v:fill color2="#E8F5E9"/>
              <v:textbox style="mso-fit-shape-to-text:t">
                <w:txbxContent>
                  <w:p>
                    <w:pPr>
                      <w:spacing w:before="0" w:after="15" w:line="250" w:lineRule="auto"/>
                    </w:pPr>
                    <w:r>
                      <w:rPr>
                        <w:rFonts w:ascii="Consolas" w:hAnsi="Consolas" w:eastAsia="Consolas"/>
                        <w:sz w:val="14"/>
                        <w:szCs w:val="14"/>
                        <w:color w:val="1B5E20"/>
                        <w:b/>
                      </w:rPr>
                      <w:t xml:space="preserve">밸브</w:t>
                    </w:r>
                  </w:p>
                </w:txbxContent>
              </v:textbox>
            </v:rect>
          </v:group>
        </w:pict>
      </w:r>
    </w:p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64" w:lineRule="auto"/>
    </w:pPr>
    <w:rPr>
      <w:rFonts w:ascii="Malgun Gothic" w:hAnsi="Malgun Gothic" w:eastAsia="Malgun Gothi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